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12.06.26 Affidavit of Albertina Trindade (re Application for Production of Additional Documents)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12.06.26 Affidavit of Albertina Trindade (re Application for Production of Additional Documents)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12.06.26 Affidavit of Albertina Trindade (re Application for Production of Additional Documents)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pleading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3 New Applications/12.06.26 Affidavit of Albertina Trindade (re Application for Production of Additional Documents).pdf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`8a28b68f6dbd67265bf06a2fa01197264f4318f0c0f0dbd471a7801f7c557be3`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12.06.26 Affidavit of Albertina Trindade (re Application for Production of Additional Documents)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AFFIDAVIT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I, MRS. ALBERTINA TRINDADE, wife of Late Mr.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Trindade, about 87 years in age, senior citizen, resident of 494,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Paula, Jetty, Panaji, North Goa, Goa, 403001,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No. 2 herein, do hereby on solemn affirmation state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submit as follows: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I say that I have filed the above application for production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additional documents before this Hon'ble Tribunal.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I say that the contents of the above application at paragraph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nos. 1pt, 2pt, 3pt, 4pt, 5pt, 6, 7pt, 8pt, 9pt, 10, 11pt and 12pt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are true and correct to my personal knowledge and belief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and/or based on information derived from the records and/or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inferences.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I say that the contents of the above application at paragraph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nos. 1pt, 2pt, 3pt, 4pt, 5pt, 7pt, 8pt, 9pt, 11pt and 12pt are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nature of legal submissions which I believe to be true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correct.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I say that the contents of the present affidavit at paragraph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nos. 1, 2 and 3 above are true and correct to my personal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knowledge and belief.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Solemnly affirmed at Panaji, Goa,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this 12th day of June, 2026.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DEPONENT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