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12.06.26 Affidavit of Riva Trindade (re Leave to File Additional Reply)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12.06.26 Affidavit of Riva Trindade (re Leave to File Additional Reply)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12.06.26 Affidavit of Riva Trindade (re Leave to File Additional Reply)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3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3 New Applications/12.06.26 Affidavit of Riva Trindade (re Leave to File Additional Reply).pdf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`cbff246da3abc8a0eabf846600b9d765d2ac3b3ee16cb1e2a970d1eaf4a9ea92`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12.06.26 Affidavit of Riva Trindade (re Leave to File Additional Reply)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1-3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1-3 --&gt;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AFFIDAVIT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I, MR. RIVA TRINDADE, son of Late Mr. Pascoal Trindade,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in age, resident of 494, Dona Paula, Jetty, Panaji, North Goa,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Goa, 403001, the Respondent No. 1 herein, for myself and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behalf of Respondent Nos. 2 and 3 herein, do hereby on solemn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affirmation state and submit as follows: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say that I have filed the above application for filing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additional reply before this Hon'ble 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say that the contents of the above application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1pt, 2pt, 3, 4, 5pt, 6pt, 7, 8, 9, 10pt, 11pt, 12pt, 13pt,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14pt and 15pt and at paragraph nos. Ipt, 2, 3, 4pt, 5, 6pt, 7pt,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8pt, 9pt, 10pt, 11pt, 12pt, 13pt, 14, 15pt, 16pt, 17pt, 18pt,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19pt, 20, 21pt, 22pt, 23pt, 24pt, 25pt, 26pt, 27pt, 28pt, 29pt,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30pt and 31pt of the additional reply above are true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correct to my personal knowledge and belief and/or based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information derived from the records and/or inferences.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I say that the contents of the above application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1pt, 2pt, 5pt, 6pt, 10pt, 11pt, 12pt, 13pt, 14pt and 15pt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at paragraph nos. 1pt, 4pt, 6pt, 7pt, 8pt, 9pt, 10pt, 11pt,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12pt, 13pt, 15pt, 16pt. 17pt, 18pt, 19pt, 21pt, 22pt, 23pt,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24pt, 25pt, 26pt, 27pt, 28pt, 29pt, 30pt and 31pt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additional reply above are in the nature of legal submissions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I believe to be true and correct.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I say that the contents of the present Affidavit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1, 2 and 3 above are true and correct to my personal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knowledge and belief.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affirmed at Panaji, Goa,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this 12th day of June, 2026.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DEPONENT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