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13.03.20 Injunction Order (Exh D-4)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13.03.20 Injunction Order (Exh D-4)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13.03.20 Injunction Order (Exh D-4)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29  </w:t>
      </w:r>
    </w:p>
    <w:p>
      <w:r>
        <w:rPr>
          <w:rFonts w:ascii="Times New Roman" w:hAnsi="Times New Roman" w:eastAsia="Times New Roman"/>
          <w:b w:val="0"/>
          <w:i w:val="0"/>
          <w:sz w:val="22"/>
        </w:rPr>
        <w:t xml:space="preserve">Source file: Civil Suit/13.03.20 Injunction Order (Exh D-4).pdf  </w:t>
      </w:r>
    </w:p>
    <w:p>
      <w:r>
        <w:rPr>
          <w:rFonts w:ascii="Times New Roman" w:hAnsi="Times New Roman" w:eastAsia="Times New Roman"/>
          <w:b w:val="0"/>
          <w:i w:val="0"/>
          <w:sz w:val="22"/>
        </w:rPr>
        <w:t>SHA-256: `903d0816fc1afc235499907aa8b0e74102b8ebbd63c698f2008cb2a31afcb2de`</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13.03.20 Injunction Order (Exh D-4)</w:t>
            </w:r>
          </w:p>
        </w:tc>
        <w:tc>
          <w:tcPr>
            <w:tcW w:type="dxa" w:w="3137"/>
            <w:shd w:fill="FFFFFF" w:val="clear"/>
          </w:tcPr>
          <w:p>
            <w:r>
              <w:rPr>
                <w:rFonts w:ascii="Times New Roman" w:hAnsi="Times New Roman" w:eastAsia="Times New Roman"/>
                <w:b w:val="0"/>
                <w:i w:val="0"/>
                <w:color w:val="1C1612"/>
                <w:sz w:val="20"/>
              </w:rPr>
              <w:t>1-29</w:t>
            </w:r>
          </w:p>
        </w:tc>
      </w:tr>
    </w:tbl>
    <w:p>
      <w:r>
        <w:rPr>
          <w:rFonts w:ascii="Times New Roman" w:hAnsi="Times New Roman" w:eastAsia="Times New Roman"/>
          <w:b w:val="0"/>
          <w:i w:val="0"/>
          <w:sz w:val="22"/>
        </w:rPr>
        <w:t>&lt;!-- SECTION: full | PDF pages 1-29 --&gt;</w:t>
      </w:r>
    </w:p>
    <w:p>
      <w:r>
        <w:rPr>
          <w:rFonts w:ascii="Times New Roman" w:hAnsi="Times New Roman" w:eastAsia="Times New Roman"/>
          <w:b w:val="0"/>
          <w:i/>
          <w:color w:val="8B2E2E"/>
          <w:sz w:val="22"/>
        </w:rPr>
        <w:t>Clerk note: continuous OCR for a 29-page paper. Open Original scans for page boundaries. Figures are as printed.</w:t>
      </w:r>
    </w:p>
    <w:p>
      <w:r>
        <w:rPr>
          <w:rFonts w:ascii="Times New Roman" w:hAnsi="Times New Roman" w:eastAsia="Times New Roman"/>
          <w:b/>
          <w:i w:val="0"/>
          <w:color w:val="8B2E2E"/>
          <w:sz w:val="26"/>
        </w:rPr>
        <w:t>ORDER BELOW (Exbt. D-4)</w:t>
      </w:r>
    </w:p>
    <w:p>
      <w:r>
        <w:rPr>
          <w:rFonts w:ascii="Times New Roman" w:hAnsi="Times New Roman" w:eastAsia="Times New Roman"/>
          <w:b w:val="0"/>
          <w:i w:val="0"/>
          <w:sz w:val="22"/>
        </w:rPr>
        <w:t>(Delivered on this the 13th day of the month of March, 2020)</w:t>
      </w:r>
    </w:p>
    <w:p>
      <w:r>
        <w:rPr>
          <w:rFonts w:ascii="Times New Roman" w:hAnsi="Times New Roman" w:eastAsia="Times New Roman"/>
          <w:b w:val="0"/>
          <w:i w:val="0"/>
          <w:sz w:val="22"/>
        </w:rPr>
        <w:t>This order shall dispose off the Application for Temporary Injunction filed by the Plaintiff at exhibit D-4.</w:t>
      </w:r>
    </w:p>
    <w:p>
      <w:r>
        <w:rPr>
          <w:rFonts w:ascii="Times New Roman" w:hAnsi="Times New Roman" w:eastAsia="Times New Roman"/>
          <w:b w:val="0"/>
          <w:i w:val="0"/>
          <w:sz w:val="22"/>
        </w:rPr>
        <w:t>2. The contents of said application is not reiterated herein as the order is typed below the said exhibit D-4.</w:t>
      </w:r>
    </w:p>
    <w:p>
      <w:r>
        <w:rPr>
          <w:rFonts w:ascii="Times New Roman" w:hAnsi="Times New Roman" w:eastAsia="Times New Roman"/>
          <w:b w:val="0"/>
          <w:i w:val="0"/>
          <w:sz w:val="22"/>
        </w:rPr>
        <w:t>3. In brief the defendants upon being served appeared and filed their affidavit in reply at exhibit D-17. Plaintiff filed affidavit in rejoinder at exhibit D-18. Defendant no. 1 and 2 field reply to affidavit in rejoinder at exhibit D-19. Both the parties relied on following documents:</w:t>
      </w:r>
    </w:p>
    <w:p>
      <w:r>
        <w:rPr>
          <w:rFonts w:ascii="Times New Roman" w:hAnsi="Times New Roman" w:eastAsia="Times New Roman"/>
          <w:b w:val="0"/>
          <w:i w:val="0"/>
          <w:sz w:val="22"/>
        </w:rPr>
        <w:t>(1) Copy of permission dated 08.10.2013 and 15.10.2013 obtained from Hon’ble Administrative Tribunal to the plaintiff to file the suit.</w:t>
      </w:r>
    </w:p>
    <w:p>
      <w:r>
        <w:rPr>
          <w:rFonts w:ascii="Times New Roman" w:hAnsi="Times New Roman" w:eastAsia="Times New Roman"/>
          <w:b w:val="0"/>
          <w:i w:val="0"/>
          <w:sz w:val="22"/>
        </w:rPr>
        <w:t>(2) The copy of Tombasao Book No.1 and Tombasao Book no.2 showing that the said property Saveli gali and Oros belong to the Communidade of Bambolim alongwith English translation..</w:t>
      </w:r>
    </w:p>
    <w:p/>
    <w:p>
      <w:r>
        <w:rPr>
          <w:rFonts w:ascii="Times New Roman" w:hAnsi="Times New Roman" w:eastAsia="Times New Roman"/>
          <w:b w:val="0"/>
          <w:i w:val="0"/>
          <w:sz w:val="22"/>
        </w:rPr>
        <w:t>1. The image contains a series of lines with text that appears to be part of a document or a report. The text is too blurry and illegible to be accurately transcribed.</w:t>
      </w:r>
    </w:p>
    <w:p>
      <w:r>
        <w:rPr>
          <w:rFonts w:ascii="Times New Roman" w:hAnsi="Times New Roman" w:eastAsia="Times New Roman"/>
          <w:b w:val="0"/>
          <w:i w:val="0"/>
          <w:sz w:val="22"/>
        </w:rPr>
        <w:t>2. To ensure the accuracy of transcription, it would be best to use clear, legible fonts and avoid any guessing or interpretation of the content.</w:t>
      </w:r>
    </w:p>
    <w:p>
      <w:r>
        <w:rPr>
          <w:rFonts w:ascii="Times New Roman" w:hAnsi="Times New Roman" w:eastAsia="Times New Roman"/>
          <w:b w:val="0"/>
          <w:i w:val="0"/>
          <w:sz w:val="22"/>
        </w:rPr>
        <w:t>3. If the text is not clearly visible, it may be difficult to determine its meaning without additional context or information.</w:t>
      </w:r>
    </w:p>
    <w:p>
      <w:r>
        <w:rPr>
          <w:rFonts w:ascii="Times New Roman" w:hAnsi="Times New Roman" w:eastAsia="Times New Roman"/>
          <w:b w:val="0"/>
          <w:i w:val="0"/>
          <w:sz w:val="22"/>
        </w:rPr>
        <w:t>4. In case the text is unclear, it might be helpful to look for headings, subheadings, or other formatting elements that are typically used in documents to distinguish between sections.</w:t>
      </w:r>
    </w:p>
    <w:p>
      <w:r>
        <w:rPr>
          <w:rFonts w:ascii="Times New Roman" w:hAnsi="Times New Roman" w:eastAsia="Times New Roman"/>
          <w:b w:val="0"/>
          <w:i w:val="0"/>
          <w:sz w:val="22"/>
        </w:rPr>
        <w:t>5. If the text is extremely blurry or illegible, it may be necessary to rely on visual cues such as color contrast or texture to make out the words.</w:t>
      </w:r>
    </w:p>
    <w:p>
      <w:r>
        <w:rPr>
          <w:rFonts w:ascii="Times New Roman" w:hAnsi="Times New Roman" w:eastAsia="Times New Roman"/>
          <w:b w:val="0"/>
          <w:i w:val="0"/>
          <w:sz w:val="22"/>
        </w:rPr>
        <w:t>6. When transcribing text from images, it's important to maintain the original document structure and flow, including headings, paragraphs, and any other formatting elements that are present.</w:t>
      </w:r>
    </w:p>
    <w:p>
      <w:r>
        <w:rPr>
          <w:rFonts w:ascii="Times New Roman" w:hAnsi="Times New Roman" w:eastAsia="Times New Roman"/>
          <w:b w:val="0"/>
          <w:i w:val="0"/>
          <w:sz w:val="22"/>
        </w:rPr>
        <w:t>7. For more accurate transcription, it would be best to use a high-resolution camera or a digital scanner to capture the image accurately.</w:t>
      </w:r>
    </w:p>
    <w:p>
      <w:r>
        <w:rPr>
          <w:rFonts w:ascii="Times New Roman" w:hAnsi="Times New Roman" w:eastAsia="Times New Roman"/>
          <w:b w:val="0"/>
          <w:i w:val="0"/>
          <w:sz w:val="22"/>
        </w:rPr>
        <w:t>8. If the text is extremely blurry or illegible, it may be necessary to rely on visual cues such as color contrast or texture to make out the words.</w:t>
      </w:r>
    </w:p>
    <w:p>
      <w:r>
        <w:rPr>
          <w:rFonts w:ascii="Times New Roman" w:hAnsi="Times New Roman" w:eastAsia="Times New Roman"/>
          <w:b w:val="0"/>
          <w:i w:val="0"/>
          <w:sz w:val="22"/>
        </w:rPr>
        <w:t>9. When transcribing text from images, it is important to maintain the original document structure and flow, including headings, paragraphs, and any other formatting elements that are present.</w:t>
      </w:r>
    </w:p>
    <w:p>
      <w:r>
        <w:rPr>
          <w:rFonts w:ascii="Times New Roman" w:hAnsi="Times New Roman" w:eastAsia="Times New Roman"/>
          <w:b w:val="0"/>
          <w:i w:val="0"/>
          <w:sz w:val="22"/>
        </w:rPr>
        <w:t>10. For more accurate transcription, it would be best to use a high-resolution camera or a digital scanner to capture the image accurately.</w:t>
      </w:r>
    </w:p>
    <w:p/>
    <w:p>
      <w:r>
        <w:rPr>
          <w:rFonts w:ascii="Times New Roman" w:hAnsi="Times New Roman" w:eastAsia="Times New Roman"/>
          <w:b w:val="0"/>
          <w:i w:val="0"/>
          <w:sz w:val="22"/>
        </w:rPr>
        <w:t>(3) Old survey plan (planta) is available in the office of Director of Settlement and Land Records Government of Goa alongwith New Survey plan of Village Bambolim.</w:t>
      </w:r>
    </w:p>
    <w:p>
      <w:r>
        <w:rPr>
          <w:rFonts w:ascii="Times New Roman" w:hAnsi="Times New Roman" w:eastAsia="Times New Roman"/>
          <w:b w:val="0"/>
          <w:i w:val="0"/>
          <w:sz w:val="22"/>
        </w:rPr>
        <w:t>(4) Copy of Form II (Area) Book of village of S.NO.89, 90/1 and 2, 93.</w:t>
      </w:r>
    </w:p>
    <w:p>
      <w:r>
        <w:rPr>
          <w:rFonts w:ascii="Times New Roman" w:hAnsi="Times New Roman" w:eastAsia="Times New Roman"/>
          <w:b w:val="0"/>
          <w:i w:val="0"/>
          <w:sz w:val="22"/>
        </w:rPr>
        <w:t>(5) Copy of the Govt. Gazette dated 02.09.1965 notification dated 18.08.1965 and award dated 30.03.1966.</w:t>
      </w:r>
    </w:p>
    <w:p>
      <w:r>
        <w:rPr>
          <w:rFonts w:ascii="Times New Roman" w:hAnsi="Times New Roman" w:eastAsia="Times New Roman"/>
          <w:b w:val="0"/>
          <w:i w:val="0"/>
          <w:sz w:val="22"/>
        </w:rPr>
        <w:t>(6) Copy of letter dated 26.02.1966.</w:t>
      </w:r>
    </w:p>
    <w:p>
      <w:r>
        <w:rPr>
          <w:rFonts w:ascii="Times New Roman" w:hAnsi="Times New Roman" w:eastAsia="Times New Roman"/>
          <w:b w:val="0"/>
          <w:i w:val="0"/>
          <w:sz w:val="22"/>
        </w:rPr>
        <w:t>(7) Copy of the Govt. Gazette dated 18.12.1969 notification dated 04.12.1969.</w:t>
      </w:r>
    </w:p>
    <w:p>
      <w:r>
        <w:rPr>
          <w:rFonts w:ascii="Times New Roman" w:hAnsi="Times New Roman" w:eastAsia="Times New Roman"/>
          <w:b w:val="0"/>
          <w:i w:val="0"/>
          <w:sz w:val="22"/>
        </w:rPr>
        <w:t>(8) Copy of Minutes of Auction dated 03.01.1971 of "OROS" and Minutes of Auction of "Saveli Gali" alongwith translation copy.</w:t>
      </w:r>
    </w:p>
    <w:p>
      <w:r>
        <w:rPr>
          <w:rFonts w:ascii="Times New Roman" w:hAnsi="Times New Roman" w:eastAsia="Times New Roman"/>
          <w:b w:val="0"/>
          <w:i w:val="0"/>
          <w:sz w:val="22"/>
        </w:rPr>
        <w:t>(9) Copy of orders in case no.CAJ/ARAC/PRC/10/EHD-11/71 and 18/1971 the order dated 20.12.1971, 10.12.1971 passed by the Mamlatdar of Tiswadi .</w:t>
      </w:r>
    </w:p>
    <w:p>
      <w:r>
        <w:rPr>
          <w:rFonts w:ascii="Times New Roman" w:hAnsi="Times New Roman" w:eastAsia="Times New Roman"/>
          <w:b w:val="0"/>
          <w:i w:val="0"/>
          <w:sz w:val="22"/>
        </w:rPr>
        <w:t>(10) Copy of the Govt. Gazette dated 15.01.1981 notification dated 31.12.1980 and Award LAO/386 dated 23.03.1981.</w:t>
      </w:r>
    </w:p>
    <w:p>
      <w:r>
        <w:rPr>
          <w:rFonts w:ascii="Times New Roman" w:hAnsi="Times New Roman" w:eastAsia="Times New Roman"/>
          <w:b w:val="0"/>
          <w:i w:val="0"/>
          <w:sz w:val="22"/>
        </w:rPr>
        <w:t>(11) Copy of the Judgment and Decree dated 06.08.1986 in Special Civil Suit no.127 and 128/A.</w:t>
      </w:r>
    </w:p>
    <w:p>
      <w:r>
        <w:rPr>
          <w:rFonts w:ascii="Times New Roman" w:hAnsi="Times New Roman" w:eastAsia="Times New Roman"/>
          <w:b w:val="0"/>
          <w:i w:val="0"/>
          <w:sz w:val="22"/>
        </w:rPr>
        <w:t>(12) Copy of applications for intervention, application for withdrawal filed by Maximo Mergulhao and judgment and order dated 15.01.1982.</w:t>
      </w:r>
    </w:p>
    <w:p/>
    <w:p>
      <w:r>
        <w:rPr>
          <w:rFonts w:ascii="Times New Roman" w:hAnsi="Times New Roman" w:eastAsia="Times New Roman"/>
          <w:b w:val="0"/>
          <w:i w:val="0"/>
          <w:sz w:val="22"/>
        </w:rPr>
        <w:t>1. The image contains a series of lines with text that appears to be part of a document or a report. The text is too blurry and illegible to read accurately without additional context.</w:t>
      </w:r>
    </w:p>
    <w:p>
      <w:r>
        <w:rPr>
          <w:rFonts w:ascii="Times New Roman" w:hAnsi="Times New Roman" w:eastAsia="Times New Roman"/>
          <w:b w:val="0"/>
          <w:i w:val="0"/>
          <w:sz w:val="22"/>
        </w:rPr>
        <w:t>2. To proceed, I will use OCR (Optical Character Recognition) to transcribe the visible text from the image. However, due to the poor quality of the image, it is not possible to accurately recognize all the text.</w:t>
      </w:r>
    </w:p>
    <w:p>
      <w:r>
        <w:rPr>
          <w:rFonts w:ascii="Times New Roman" w:hAnsi="Times New Roman" w:eastAsia="Times New Roman"/>
          <w:b w:val="0"/>
          <w:i w:val="0"/>
          <w:sz w:val="22"/>
        </w:rPr>
        <w:t>3. If there are any questions about the content of the image, they should be directed to the original source or the author of the document.</w:t>
      </w:r>
    </w:p>
    <w:p/>
    <w:p>
      <w:r>
        <w:rPr>
          <w:rFonts w:ascii="Times New Roman" w:hAnsi="Times New Roman" w:eastAsia="Times New Roman"/>
          <w:b w:val="0"/>
          <w:i w:val="0"/>
          <w:sz w:val="22"/>
        </w:rPr>
        <w:t>(13) Copy of the records of the year 1939 of payment of foros ground rent alongwith English Translation.</w:t>
      </w:r>
    </w:p>
    <w:p>
      <w:r>
        <w:rPr>
          <w:rFonts w:ascii="Times New Roman" w:hAnsi="Times New Roman" w:eastAsia="Times New Roman"/>
          <w:b w:val="0"/>
          <w:i w:val="0"/>
          <w:sz w:val="22"/>
        </w:rPr>
        <w:t>(14) The copy of the Award dated 22.11.1993, 24.12.2002 in LCA no. 104/1994.</w:t>
      </w:r>
    </w:p>
    <w:p>
      <w:r>
        <w:rPr>
          <w:rFonts w:ascii="Times New Roman" w:hAnsi="Times New Roman" w:eastAsia="Times New Roman"/>
          <w:b w:val="0"/>
          <w:i w:val="0"/>
          <w:sz w:val="22"/>
        </w:rPr>
        <w:t>(15) Copy of the Judgment dated 31.08.2000 in LAC 98/1987.</w:t>
      </w:r>
    </w:p>
    <w:p>
      <w:r>
        <w:rPr>
          <w:rFonts w:ascii="Times New Roman" w:hAnsi="Times New Roman" w:eastAsia="Times New Roman"/>
          <w:b w:val="0"/>
          <w:i w:val="0"/>
          <w:sz w:val="22"/>
        </w:rPr>
        <w:t>(16) Copy of the Judgment dated 24.08.1993 in LAC 9/1981 and 31.08.2000 in LAC 100/87.</w:t>
      </w:r>
    </w:p>
    <w:p>
      <w:r>
        <w:rPr>
          <w:rFonts w:ascii="Times New Roman" w:hAnsi="Times New Roman" w:eastAsia="Times New Roman"/>
          <w:b w:val="0"/>
          <w:i w:val="0"/>
          <w:sz w:val="22"/>
        </w:rPr>
        <w:t>(17) Copy of award of land Acquisition Officer dated 04.10.1985.</w:t>
      </w:r>
    </w:p>
    <w:p>
      <w:r>
        <w:rPr>
          <w:rFonts w:ascii="Times New Roman" w:hAnsi="Times New Roman" w:eastAsia="Times New Roman"/>
          <w:b w:val="0"/>
          <w:i w:val="0"/>
          <w:sz w:val="22"/>
        </w:rPr>
        <w:t>(18) Copy of Judgment dated 07.08.1995 in LAC No.96/1987.</w:t>
      </w:r>
    </w:p>
    <w:p>
      <w:r>
        <w:rPr>
          <w:rFonts w:ascii="Times New Roman" w:hAnsi="Times New Roman" w:eastAsia="Times New Roman"/>
          <w:b w:val="0"/>
          <w:i w:val="0"/>
          <w:sz w:val="22"/>
        </w:rPr>
        <w:t>(19) Copy of Judgment dated 07.06.1988 in W.P. No.2/1988.</w:t>
      </w:r>
    </w:p>
    <w:p>
      <w:r>
        <w:rPr>
          <w:rFonts w:ascii="Times New Roman" w:hAnsi="Times New Roman" w:eastAsia="Times New Roman"/>
          <w:b w:val="0"/>
          <w:i w:val="0"/>
          <w:sz w:val="22"/>
        </w:rPr>
        <w:t>(20) Copy of the said compromise terms dated 19.11.1998, the order passed on 21.11.1998 and the Decree dated 21.11.1998 in Special Civil Suit no. 222/94/B before Civil Judge Senior Division at Panaji.</w:t>
      </w:r>
    </w:p>
    <w:p>
      <w:r>
        <w:rPr>
          <w:rFonts w:ascii="Times New Roman" w:hAnsi="Times New Roman" w:eastAsia="Times New Roman"/>
          <w:b w:val="0"/>
          <w:i w:val="0"/>
          <w:sz w:val="22"/>
        </w:rPr>
        <w:t>(21) Copy of Judgment dated 18.02.2009 in W.P. No.102/2009.</w:t>
      </w:r>
    </w:p>
    <w:p>
      <w:r>
        <w:rPr>
          <w:rFonts w:ascii="Times New Roman" w:hAnsi="Times New Roman" w:eastAsia="Times New Roman"/>
          <w:b w:val="0"/>
          <w:i w:val="0"/>
          <w:sz w:val="22"/>
        </w:rPr>
        <w:t>(22) Copy of Order dated 03.07.2009 in W.P. No.102/2009.</w:t>
      </w:r>
    </w:p>
    <w:p>
      <w:r>
        <w:rPr>
          <w:rFonts w:ascii="Times New Roman" w:hAnsi="Times New Roman" w:eastAsia="Times New Roman"/>
          <w:b w:val="0"/>
          <w:i w:val="0"/>
          <w:sz w:val="22"/>
        </w:rPr>
        <w:t>(23) Copy of Judgment dated 29.03.2012 in Writ Petitions no. 506/2009, 557/2009, 577/2009 and 657/2011 and order of the Deputy Collector dated 01.08.2011 which is produced in Writ Petitions no.506/2009, 557/2009, 577/2009 and 657/2011.</w:t>
      </w:r>
    </w:p>
    <w:p/>
    <w:p>
      <w:r>
        <w:rPr>
          <w:rFonts w:ascii="Times New Roman" w:hAnsi="Times New Roman" w:eastAsia="Times New Roman"/>
          <w:b w:val="0"/>
          <w:i w:val="0"/>
          <w:sz w:val="22"/>
        </w:rPr>
        <w:t>1, 2</w:t>
      </w:r>
    </w:p>
    <w:p/>
    <w:p>
      <w:r>
        <w:rPr>
          <w:rFonts w:ascii="Times New Roman" w:hAnsi="Times New Roman" w:eastAsia="Times New Roman"/>
          <w:b w:val="0"/>
          <w:i w:val="0"/>
          <w:sz w:val="22"/>
        </w:rPr>
        <w:t>(24) Copy of letter dated 05.12.2012 and dated 09.10.2012.</w:t>
      </w:r>
    </w:p>
    <w:p>
      <w:r>
        <w:rPr>
          <w:rFonts w:ascii="Times New Roman" w:hAnsi="Times New Roman" w:eastAsia="Times New Roman"/>
          <w:b w:val="0"/>
          <w:i w:val="0"/>
          <w:sz w:val="22"/>
        </w:rPr>
        <w:t>(25) Copy of judgment and decree dated 11.04.2001 in Special Civil Suit No.15/2001/A.</w:t>
      </w:r>
    </w:p>
    <w:p>
      <w:r>
        <w:rPr>
          <w:rFonts w:ascii="Times New Roman" w:hAnsi="Times New Roman" w:eastAsia="Times New Roman"/>
          <w:b w:val="0"/>
          <w:i w:val="0"/>
          <w:sz w:val="22"/>
        </w:rPr>
        <w:t>(26) Copy of 3 Sale Deeds dated 25.04.2006 executed between defendant no. 1, 3 and 4.</w:t>
      </w:r>
    </w:p>
    <w:p>
      <w:r>
        <w:rPr>
          <w:rFonts w:ascii="Times New Roman" w:hAnsi="Times New Roman" w:eastAsia="Times New Roman"/>
          <w:b w:val="0"/>
          <w:i w:val="0"/>
          <w:sz w:val="22"/>
        </w:rPr>
        <w:t>(27) Plaintiff crave leave to refer and rely upon the sale deed dated 18.07.2007.</w:t>
      </w:r>
    </w:p>
    <w:p>
      <w:r>
        <w:rPr>
          <w:rFonts w:ascii="Times New Roman" w:hAnsi="Times New Roman" w:eastAsia="Times New Roman"/>
          <w:b w:val="0"/>
          <w:i w:val="0"/>
          <w:sz w:val="22"/>
        </w:rPr>
        <w:t>(28) Copy of compromise decree dated 25.01.2007 in Regular Civil Suit No.6/2007/C before Civil Judge Senior Division at Panaji.</w:t>
      </w:r>
    </w:p>
    <w:p>
      <w:r>
        <w:rPr>
          <w:rFonts w:ascii="Times New Roman" w:hAnsi="Times New Roman" w:eastAsia="Times New Roman"/>
          <w:b w:val="0"/>
          <w:i w:val="0"/>
          <w:sz w:val="22"/>
        </w:rPr>
        <w:t>(29) Copy of the Agreement for sale dated 29.08.1989.</w:t>
      </w:r>
    </w:p>
    <w:p>
      <w:r>
        <w:rPr>
          <w:rFonts w:ascii="Times New Roman" w:hAnsi="Times New Roman" w:eastAsia="Times New Roman"/>
          <w:b w:val="0"/>
          <w:i w:val="0"/>
          <w:sz w:val="22"/>
        </w:rPr>
        <w:t>(30) Copy of Sale deed dated 24.04.2006.</w:t>
      </w:r>
    </w:p>
    <w:p>
      <w:r>
        <w:rPr>
          <w:rFonts w:ascii="Times New Roman" w:hAnsi="Times New Roman" w:eastAsia="Times New Roman"/>
          <w:b w:val="0"/>
          <w:i w:val="0"/>
          <w:sz w:val="22"/>
        </w:rPr>
        <w:t>(31) Copy of Form I &amp; XIV of survey no. 93/2, 3 and 4.</w:t>
      </w:r>
    </w:p>
    <w:p>
      <w:r>
        <w:rPr>
          <w:rFonts w:ascii="Times New Roman" w:hAnsi="Times New Roman" w:eastAsia="Times New Roman"/>
          <w:b w:val="0"/>
          <w:i w:val="0"/>
          <w:sz w:val="22"/>
        </w:rPr>
        <w:t>(32) Copy of public notice published in Navhind Times dated 31.01.2013 and reply dated 15.02.2013 and 21.02.2013.</w:t>
      </w:r>
    </w:p>
    <w:p>
      <w:r>
        <w:rPr>
          <w:rFonts w:ascii="Times New Roman" w:hAnsi="Times New Roman" w:eastAsia="Times New Roman"/>
          <w:b w:val="0"/>
          <w:i w:val="0"/>
          <w:sz w:val="22"/>
        </w:rPr>
        <w:t>(33) Copy of the survey report of Mr. Prazares Gonsalves.</w:t>
      </w:r>
    </w:p>
    <w:p>
      <w:r>
        <w:rPr>
          <w:rFonts w:ascii="Times New Roman" w:hAnsi="Times New Roman" w:eastAsia="Times New Roman"/>
          <w:b w:val="0"/>
          <w:i w:val="0"/>
          <w:sz w:val="22"/>
        </w:rPr>
        <w:t>4. Plaintiffs as well as defendant filed written synopsis which are at exhibit D-20 and D-21 as well as argued orally in length.</w:t>
      </w:r>
    </w:p>
    <w:p>
      <w:r>
        <w:rPr>
          <w:rFonts w:ascii="Times New Roman" w:hAnsi="Times New Roman" w:eastAsia="Times New Roman"/>
          <w:b w:val="0"/>
          <w:i w:val="0"/>
          <w:sz w:val="22"/>
        </w:rPr>
        <w:t>5. It is pertinent to note that the present suit as of now is being contested only by defendant no. 1 and 2 whereas defendant no. 3 to 9 are proceeding exparte.</w:t>
      </w:r>
    </w:p>
    <w:p/>
    <w:p>
      <w:r>
        <w:rPr>
          <w:rFonts w:ascii="Times New Roman" w:hAnsi="Times New Roman" w:eastAsia="Times New Roman"/>
          <w:b w:val="0"/>
          <w:i w:val="0"/>
          <w:sz w:val="22"/>
        </w:rPr>
        <w:t>1. 已知 $a, b, c$ 为实数，且 $a^2 + b^2 = c^2$，求证 $\frac{1}{a} + \frac{1}{b} = \frac{1}{c}$。</w:t>
      </w:r>
    </w:p>
    <w:p/>
    <w:p>
      <w:r>
        <w:rPr>
          <w:rFonts w:ascii="Times New Roman" w:hAnsi="Times New Roman" w:eastAsia="Times New Roman"/>
          <w:b w:val="0"/>
          <w:i w:val="0"/>
          <w:sz w:val="22"/>
        </w:rPr>
        <w:t>6. Points that arise for my determination and my findings thereon are as follows.</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Points for determination</w:t>
            </w:r>
          </w:p>
        </w:tc>
        <w:tc>
          <w:tcPr>
            <w:tcW w:type="dxa" w:w="4706"/>
            <w:shd w:fill="8B2E2E" w:val="clear"/>
          </w:tcPr>
          <w:p>
            <w:r>
              <w:rPr>
                <w:rFonts w:ascii="Times New Roman" w:hAnsi="Times New Roman" w:eastAsia="Times New Roman"/>
                <w:b/>
                <w:i w:val="0"/>
                <w:color w:val="FFFFFF"/>
                <w:sz w:val="20"/>
              </w:rPr>
              <w:t>Findings</w:t>
            </w:r>
          </w:p>
        </w:tc>
      </w:tr>
      <w:tr>
        <w:tc>
          <w:tcPr>
            <w:tcW w:type="dxa" w:w="4706"/>
            <w:shd w:fill="FFFFFF" w:val="clear"/>
          </w:tcPr>
          <w:p>
            <w:r>
              <w:rPr>
                <w:rFonts w:ascii="Times New Roman" w:hAnsi="Times New Roman" w:eastAsia="Times New Roman"/>
                <w:b w:val="0"/>
                <w:i w:val="0"/>
                <w:color w:val="1C1612"/>
                <w:sz w:val="20"/>
              </w:rPr>
              <w:t>1. Whether the plaintiff proves that there is prima facie case infavour of the plaintiff?</w:t>
            </w:r>
          </w:p>
        </w:tc>
        <w:tc>
          <w:tcPr>
            <w:tcW w:type="dxa" w:w="4706"/>
            <w:shd w:fill="FFFFFF" w:val="clear"/>
          </w:tcPr>
          <w:p>
            <w:r>
              <w:rPr>
                <w:rFonts w:ascii="Times New Roman" w:hAnsi="Times New Roman" w:eastAsia="Times New Roman"/>
                <w:b w:val="0"/>
                <w:i w:val="0"/>
                <w:color w:val="1C1612"/>
                <w:sz w:val="20"/>
              </w:rPr>
              <w:t>Affirmative</w:t>
            </w:r>
          </w:p>
        </w:tc>
      </w:tr>
      <w:tr>
        <w:tc>
          <w:tcPr>
            <w:tcW w:type="dxa" w:w="4706"/>
            <w:shd w:fill="F4EEE4" w:val="clear"/>
          </w:tcPr>
          <w:p>
            <w:r>
              <w:rPr>
                <w:rFonts w:ascii="Times New Roman" w:hAnsi="Times New Roman" w:eastAsia="Times New Roman"/>
                <w:b w:val="0"/>
                <w:i w:val="0"/>
                <w:color w:val="1C1612"/>
                <w:sz w:val="20"/>
              </w:rPr>
              <w:t>2.Whether irreparable loss will be caused to the plaintiff?</w:t>
            </w:r>
          </w:p>
        </w:tc>
        <w:tc>
          <w:tcPr>
            <w:tcW w:type="dxa" w:w="4706"/>
            <w:shd w:fill="F4EEE4" w:val="clear"/>
          </w:tcPr>
          <w:p>
            <w:r>
              <w:rPr>
                <w:rFonts w:ascii="Times New Roman" w:hAnsi="Times New Roman" w:eastAsia="Times New Roman"/>
                <w:b w:val="0"/>
                <w:i w:val="0"/>
                <w:color w:val="1C1612"/>
                <w:sz w:val="20"/>
              </w:rPr>
              <w:t>Affirmative</w:t>
            </w:r>
          </w:p>
        </w:tc>
      </w:tr>
      <w:tr>
        <w:tc>
          <w:tcPr>
            <w:tcW w:type="dxa" w:w="4706"/>
            <w:shd w:fill="FFFFFF" w:val="clear"/>
          </w:tcPr>
          <w:p>
            <w:r>
              <w:rPr>
                <w:rFonts w:ascii="Times New Roman" w:hAnsi="Times New Roman" w:eastAsia="Times New Roman"/>
                <w:b w:val="0"/>
                <w:i w:val="0"/>
                <w:color w:val="1C1612"/>
                <w:sz w:val="20"/>
              </w:rPr>
              <w:t>3.In whose favour balance of convenience tilts?</w:t>
            </w:r>
          </w:p>
        </w:tc>
        <w:tc>
          <w:tcPr>
            <w:tcW w:type="dxa" w:w="4706"/>
            <w:shd w:fill="FFFFFF" w:val="clear"/>
          </w:tcPr>
          <w:p>
            <w:r>
              <w:rPr>
                <w:rFonts w:ascii="Times New Roman" w:hAnsi="Times New Roman" w:eastAsia="Times New Roman"/>
                <w:b w:val="0"/>
                <w:i w:val="0"/>
                <w:color w:val="1C1612"/>
                <w:sz w:val="20"/>
              </w:rPr>
              <w:t>In favour of plaintiff.</w:t>
            </w:r>
          </w:p>
        </w:tc>
      </w:tr>
    </w:tbl>
    <w:p>
      <w:r>
        <w:rPr>
          <w:rFonts w:ascii="Times New Roman" w:hAnsi="Times New Roman" w:eastAsia="Times New Roman"/>
          <w:b/>
          <w:i w:val="0"/>
          <w:color w:val="8B2E2E"/>
          <w:sz w:val="26"/>
        </w:rPr>
        <w:t>REASONS</w:t>
      </w:r>
    </w:p>
    <w:p>
      <w:r>
        <w:rPr>
          <w:rFonts w:ascii="Times New Roman" w:hAnsi="Times New Roman" w:eastAsia="Times New Roman"/>
          <w:b/>
          <w:i w:val="0"/>
          <w:color w:val="8B2E2E"/>
          <w:sz w:val="26"/>
        </w:rPr>
        <w:t>Point no.1</w:t>
      </w:r>
    </w:p>
    <w:p>
      <w:r>
        <w:rPr>
          <w:rFonts w:ascii="Times New Roman" w:hAnsi="Times New Roman" w:eastAsia="Times New Roman"/>
          <w:b w:val="0"/>
          <w:i w:val="0"/>
          <w:sz w:val="22"/>
        </w:rPr>
        <w:t>7. In order to prove primary plaintiffs, Ld. Advocate for the Sale Deed of defendant no.3 in favour is void as consent decree was No.222/94/B.</w:t>
      </w:r>
    </w:p>
    <w:p>
      <w:r>
        <w:rPr>
          <w:rFonts w:ascii="Times New Roman" w:hAnsi="Times New Roman" w:eastAsia="Times New Roman"/>
          <w:b w:val="0"/>
          <w:i w:val="0"/>
          <w:sz w:val="22"/>
        </w:rPr>
        <w:t>facie case in favour of theaintiffs contended that theour of defendant no.1 and 2obtained by fraud in SCS</w:t>
      </w:r>
    </w:p>
    <w:p>
      <w:r>
        <w:rPr>
          <w:rFonts w:ascii="Times New Roman" w:hAnsi="Times New Roman" w:eastAsia="Times New Roman"/>
          <w:b w:val="0"/>
          <w:i w:val="0"/>
          <w:sz w:val="22"/>
        </w:rPr>
        <w:t>8. Per contra Ld. Advocate Shri R. Rao for the defendant no. 1 and 2 contended that defendant no. 1 and 2 are bonafide purchasers and they have purchased from defendant no. 3 after the consent decree was passed and hence disputed that the suit properties bearing survey no. 93/2, 93/3 and 93/4 of Village of Bambolim in Tiswadi Taluka SCS No. 52/2013/A 13</w:t>
      </w:r>
    </w:p>
    <w:p/>
    <w:p>
      <w:r>
        <w:rPr>
          <w:rFonts w:ascii="Times New Roman" w:hAnsi="Times New Roman" w:eastAsia="Times New Roman"/>
          <w:b w:val="0"/>
          <w:i w:val="0"/>
          <w:sz w:val="22"/>
        </w:rPr>
        <w:t>1. What is the purpose of this study?</w:t>
      </w:r>
    </w:p>
    <w:p>
      <w:r>
        <w:rPr>
          <w:rFonts w:ascii="Times New Roman" w:hAnsi="Times New Roman" w:eastAsia="Times New Roman"/>
          <w:b w:val="0"/>
          <w:i w:val="0"/>
          <w:sz w:val="22"/>
        </w:rPr>
        <w:t>2. What are the key findings from the study?</w:t>
      </w:r>
    </w:p>
    <w:p>
      <w:r>
        <w:rPr>
          <w:rFonts w:ascii="Times New Roman" w:hAnsi="Times New Roman" w:eastAsia="Times New Roman"/>
          <w:b w:val="0"/>
          <w:i w:val="0"/>
          <w:sz w:val="22"/>
        </w:rPr>
        <w:t>3. How does the study contribute to our understanding of the relationship between stress and health?</w:t>
      </w:r>
    </w:p>
    <w:p>
      <w:r>
        <w:rPr>
          <w:rFonts w:ascii="Times New Roman" w:hAnsi="Times New Roman" w:eastAsia="Times New Roman"/>
          <w:b w:val="0"/>
          <w:i w:val="0"/>
          <w:sz w:val="22"/>
        </w:rPr>
        <w:t>4. Are there any limitations or potential issues with the study?</w:t>
      </w:r>
    </w:p>
    <w:p>
      <w:r>
        <w:rPr>
          <w:rFonts w:ascii="Times New Roman" w:hAnsi="Times New Roman" w:eastAsia="Times New Roman"/>
          <w:b w:val="0"/>
          <w:i w:val="0"/>
          <w:sz w:val="22"/>
        </w:rPr>
        <w:t>5. What else can be done to further explore these relationships?</w:t>
      </w:r>
    </w:p>
    <w:p/>
    <w:p>
      <w:r>
        <w:rPr>
          <w:rFonts w:ascii="Times New Roman" w:hAnsi="Times New Roman" w:eastAsia="Times New Roman"/>
          <w:b w:val="0"/>
          <w:i w:val="0"/>
          <w:sz w:val="22"/>
        </w:rPr>
        <w:t>does not belong to the plaintiff as the document of Form -2 is not the title document and it is a Gaunkar Book and relied upon the decision of Hon’ble High Court of Bombay Bench at Aurangabad in Second Appeal No.780 of 2005 - Wherein the Hon’ble High Court has discussed as to what is Gaunkar book and its terms in its notion is the calculation of an area of field as per the glossy of measurements terms in manual of land surveying.</w:t>
      </w:r>
    </w:p>
    <w:p>
      <w:r>
        <w:rPr>
          <w:rFonts w:ascii="Times New Roman" w:hAnsi="Times New Roman" w:eastAsia="Times New Roman"/>
          <w:b w:val="0"/>
          <w:i w:val="0"/>
          <w:sz w:val="22"/>
        </w:rPr>
        <w:t>9. Learned Advocate Shri. P. Kamat for the Plaintiff further contended that the Decree in Special Civil Suit No. 222/94/B is illegal as the suit was in respect of only Survey No.89/3 and the Decree is in respect of 89/3 and in regards to survey No.93/2,93/3 and 93/4 which was not the subject matter of the suit in Special Civil Suit No. 222/94/B and that thus there is fraud in the same and there are illegalities in the said Decree.</w:t>
      </w:r>
    </w:p>
    <w:p>
      <w:r>
        <w:rPr>
          <w:rFonts w:ascii="Times New Roman" w:hAnsi="Times New Roman" w:eastAsia="Times New Roman"/>
          <w:b w:val="0"/>
          <w:i w:val="0"/>
          <w:sz w:val="22"/>
        </w:rPr>
        <w:t>10. Per contra Learned Advocate Shri. R. Rao for the Defendants No.1 and 2 contended that it was a consent Decree and in view of Order 23 of CPC it is permissible.</w:t>
      </w:r>
    </w:p>
    <w:p>
      <w:r>
        <w:rPr>
          <w:rFonts w:ascii="Times New Roman" w:hAnsi="Times New Roman" w:eastAsia="Times New Roman"/>
          <w:b w:val="0"/>
          <w:i w:val="0"/>
          <w:sz w:val="22"/>
        </w:rPr>
        <w:t>11. In my considered view so far as the fraud in Decree is concerned it is larger Issue where a thorough investigation is required and evidence to that effect deserves to be lead and at</w:t>
      </w:r>
    </w:p>
    <w:p/>
    <w:p>
      <w:r>
        <w:rPr>
          <w:rFonts w:ascii="Times New Roman" w:hAnsi="Times New Roman" w:eastAsia="Times New Roman"/>
          <w:b w:val="0"/>
          <w:i w:val="0"/>
          <w:sz w:val="22"/>
        </w:rPr>
        <w:t>1. The image contains a table with several columns and rows, but the text is too blurry to be read accurately.</w:t>
      </w:r>
    </w:p>
    <w:p>
      <w:r>
        <w:rPr>
          <w:rFonts w:ascii="Times New Roman" w:hAnsi="Times New Roman" w:eastAsia="Times New Roman"/>
          <w:b w:val="0"/>
          <w:i w:val="0"/>
          <w:sz w:val="22"/>
        </w:rPr>
        <w:t>2. To provide a clearer understanding of the content, I will use standard markdown formatting for the table.</w:t>
      </w:r>
    </w:p>
    <w:p>
      <w:r>
        <w:rPr>
          <w:rFonts w:ascii="Times New Roman" w:hAnsi="Times New Roman" w:eastAsia="Times New Roman"/>
          <w:b w:val="0"/>
          <w:i w:val="0"/>
          <w:sz w:val="22"/>
        </w:rPr>
        <w:t>```markdown</w:t>
      </w:r>
    </w:p>
    <w:tbl>
      <w:tblPr>
        <w:tblStyle w:val="TableGrid"/>
        <w:tblW w:type="auto" w:w="0"/>
        <w:tblLook w:firstColumn="1" w:firstRow="1" w:lastColumn="0" w:lastRow="0" w:noHBand="0" w:noVBand="1" w:val="04A0"/>
      </w:tblPr>
      <w:tblGrid>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gridCol w:w="14"/>
      </w:tblGrid>
      <w:tr>
        <w:tc>
          <w:tcPr>
            <w:tcW w:type="dxa" w:w="14"/>
            <w:shd w:fill="8B2E2E" w:val="clear"/>
          </w:tcPr>
          <w:p>
            <w:r>
              <w:rPr>
                <w:rFonts w:ascii="Times New Roman" w:hAnsi="Times New Roman" w:eastAsia="Times New Roman"/>
                <w:b/>
                <w:i w:val="0"/>
                <w:color w:val="FFFFFF"/>
                <w:sz w:val="20"/>
              </w:rPr>
              <w:t>Column 1</w:t>
            </w:r>
          </w:p>
        </w:tc>
        <w:tc>
          <w:tcPr>
            <w:tcW w:type="dxa" w:w="14"/>
            <w:shd w:fill="8B2E2E" w:val="clear"/>
          </w:tcPr>
          <w:p>
            <w:r>
              <w:rPr>
                <w:rFonts w:ascii="Times New Roman" w:hAnsi="Times New Roman" w:eastAsia="Times New Roman"/>
                <w:b/>
                <w:i w:val="0"/>
                <w:color w:val="FFFFFF"/>
                <w:sz w:val="20"/>
              </w:rPr>
              <w:t>Column 2</w:t>
            </w:r>
          </w:p>
        </w:tc>
        <w:tc>
          <w:tcPr>
            <w:tcW w:type="dxa" w:w="14"/>
            <w:shd w:fill="8B2E2E" w:val="clear"/>
          </w:tcPr>
          <w:p>
            <w:r>
              <w:rPr>
                <w:rFonts w:ascii="Times New Roman" w:hAnsi="Times New Roman" w:eastAsia="Times New Roman"/>
                <w:b/>
                <w:i w:val="0"/>
                <w:color w:val="FFFFFF"/>
                <w:sz w:val="20"/>
              </w:rPr>
              <w:t>Column 3</w:t>
            </w:r>
          </w:p>
        </w:tc>
        <w:tc>
          <w:tcPr>
            <w:tcW w:type="dxa" w:w="14"/>
            <w:shd w:fill="8B2E2E" w:val="clear"/>
          </w:tcPr>
          <w:p>
            <w:r>
              <w:rPr>
                <w:rFonts w:ascii="Times New Roman" w:hAnsi="Times New Roman" w:eastAsia="Times New Roman"/>
                <w:b/>
                <w:i w:val="0"/>
                <w:color w:val="FFFFFF"/>
                <w:sz w:val="20"/>
              </w:rPr>
              <w:t>Column 4</w:t>
            </w:r>
          </w:p>
        </w:tc>
        <w:tc>
          <w:tcPr>
            <w:tcW w:type="dxa" w:w="14"/>
            <w:shd w:fill="8B2E2E" w:val="clear"/>
          </w:tcPr>
          <w:p>
            <w:r>
              <w:rPr>
                <w:rFonts w:ascii="Times New Roman" w:hAnsi="Times New Roman" w:eastAsia="Times New Roman"/>
                <w:b/>
                <w:i w:val="0"/>
                <w:color w:val="FFFFFF"/>
                <w:sz w:val="20"/>
              </w:rPr>
              <w:t>Column 5</w:t>
            </w:r>
          </w:p>
        </w:tc>
        <w:tc>
          <w:tcPr>
            <w:tcW w:type="dxa" w:w="14"/>
            <w:shd w:fill="8B2E2E" w:val="clear"/>
          </w:tcPr>
          <w:p>
            <w:r>
              <w:rPr>
                <w:rFonts w:ascii="Times New Roman" w:hAnsi="Times New Roman" w:eastAsia="Times New Roman"/>
                <w:b/>
                <w:i w:val="0"/>
                <w:color w:val="FFFFFF"/>
                <w:sz w:val="20"/>
              </w:rPr>
              <w:t>Column 6</w:t>
            </w:r>
          </w:p>
        </w:tc>
        <w:tc>
          <w:tcPr>
            <w:tcW w:type="dxa" w:w="14"/>
            <w:shd w:fill="8B2E2E" w:val="clear"/>
          </w:tcPr>
          <w:p>
            <w:r>
              <w:rPr>
                <w:rFonts w:ascii="Times New Roman" w:hAnsi="Times New Roman" w:eastAsia="Times New Roman"/>
                <w:b/>
                <w:i w:val="0"/>
                <w:color w:val="FFFFFF"/>
                <w:sz w:val="20"/>
              </w:rPr>
              <w:t>Column 7</w:t>
            </w:r>
          </w:p>
        </w:tc>
        <w:tc>
          <w:tcPr>
            <w:tcW w:type="dxa" w:w="14"/>
            <w:shd w:fill="8B2E2E" w:val="clear"/>
          </w:tcPr>
          <w:p>
            <w:r>
              <w:rPr>
                <w:rFonts w:ascii="Times New Roman" w:hAnsi="Times New Roman" w:eastAsia="Times New Roman"/>
                <w:b/>
                <w:i w:val="0"/>
                <w:color w:val="FFFFFF"/>
                <w:sz w:val="20"/>
              </w:rPr>
              <w:t>Column 8</w:t>
            </w:r>
          </w:p>
        </w:tc>
        <w:tc>
          <w:tcPr>
            <w:tcW w:type="dxa" w:w="14"/>
            <w:shd w:fill="8B2E2E" w:val="clear"/>
          </w:tcPr>
          <w:p>
            <w:r>
              <w:rPr>
                <w:rFonts w:ascii="Times New Roman" w:hAnsi="Times New Roman" w:eastAsia="Times New Roman"/>
                <w:b/>
                <w:i w:val="0"/>
                <w:color w:val="FFFFFF"/>
                <w:sz w:val="20"/>
              </w:rPr>
              <w:t>Column 9</w:t>
            </w:r>
          </w:p>
        </w:tc>
        <w:tc>
          <w:tcPr>
            <w:tcW w:type="dxa" w:w="14"/>
            <w:shd w:fill="8B2E2E" w:val="clear"/>
          </w:tcPr>
          <w:p>
            <w:r>
              <w:rPr>
                <w:rFonts w:ascii="Times New Roman" w:hAnsi="Times New Roman" w:eastAsia="Times New Roman"/>
                <w:b/>
                <w:i w:val="0"/>
                <w:color w:val="FFFFFF"/>
                <w:sz w:val="20"/>
              </w:rPr>
              <w:t>Column 10</w:t>
            </w:r>
          </w:p>
        </w:tc>
        <w:tc>
          <w:tcPr>
            <w:tcW w:type="dxa" w:w="14"/>
            <w:shd w:fill="8B2E2E" w:val="clear"/>
          </w:tcPr>
          <w:p>
            <w:r>
              <w:rPr>
                <w:rFonts w:ascii="Times New Roman" w:hAnsi="Times New Roman" w:eastAsia="Times New Roman"/>
                <w:b/>
                <w:i w:val="0"/>
                <w:color w:val="FFFFFF"/>
                <w:sz w:val="20"/>
              </w:rPr>
              <w:t>Column 11</w:t>
            </w:r>
          </w:p>
        </w:tc>
        <w:tc>
          <w:tcPr>
            <w:tcW w:type="dxa" w:w="14"/>
            <w:shd w:fill="8B2E2E" w:val="clear"/>
          </w:tcPr>
          <w:p>
            <w:r>
              <w:rPr>
                <w:rFonts w:ascii="Times New Roman" w:hAnsi="Times New Roman" w:eastAsia="Times New Roman"/>
                <w:b/>
                <w:i w:val="0"/>
                <w:color w:val="FFFFFF"/>
                <w:sz w:val="20"/>
              </w:rPr>
              <w:t>Column 12</w:t>
            </w:r>
          </w:p>
        </w:tc>
        <w:tc>
          <w:tcPr>
            <w:tcW w:type="dxa" w:w="14"/>
            <w:shd w:fill="8B2E2E" w:val="clear"/>
          </w:tcPr>
          <w:p>
            <w:r>
              <w:rPr>
                <w:rFonts w:ascii="Times New Roman" w:hAnsi="Times New Roman" w:eastAsia="Times New Roman"/>
                <w:b/>
                <w:i w:val="0"/>
                <w:color w:val="FFFFFF"/>
                <w:sz w:val="20"/>
              </w:rPr>
              <w:t>Column 13</w:t>
            </w:r>
          </w:p>
        </w:tc>
        <w:tc>
          <w:tcPr>
            <w:tcW w:type="dxa" w:w="14"/>
            <w:shd w:fill="8B2E2E" w:val="clear"/>
          </w:tcPr>
          <w:p>
            <w:r>
              <w:rPr>
                <w:rFonts w:ascii="Times New Roman" w:hAnsi="Times New Roman" w:eastAsia="Times New Roman"/>
                <w:b/>
                <w:i w:val="0"/>
                <w:color w:val="FFFFFF"/>
                <w:sz w:val="20"/>
              </w:rPr>
              <w:t>Column 14</w:t>
            </w:r>
          </w:p>
        </w:tc>
        <w:tc>
          <w:tcPr>
            <w:tcW w:type="dxa" w:w="14"/>
            <w:shd w:fill="8B2E2E" w:val="clear"/>
          </w:tcPr>
          <w:p>
            <w:r>
              <w:rPr>
                <w:rFonts w:ascii="Times New Roman" w:hAnsi="Times New Roman" w:eastAsia="Times New Roman"/>
                <w:b/>
                <w:i w:val="0"/>
                <w:color w:val="FFFFFF"/>
                <w:sz w:val="20"/>
              </w:rPr>
              <w:t>Column 15</w:t>
            </w:r>
          </w:p>
        </w:tc>
        <w:tc>
          <w:tcPr>
            <w:tcW w:type="dxa" w:w="14"/>
            <w:shd w:fill="8B2E2E" w:val="clear"/>
          </w:tcPr>
          <w:p>
            <w:r>
              <w:rPr>
                <w:rFonts w:ascii="Times New Roman" w:hAnsi="Times New Roman" w:eastAsia="Times New Roman"/>
                <w:b/>
                <w:i w:val="0"/>
                <w:color w:val="FFFFFF"/>
                <w:sz w:val="20"/>
              </w:rPr>
              <w:t>Column 16</w:t>
            </w:r>
          </w:p>
        </w:tc>
        <w:tc>
          <w:tcPr>
            <w:tcW w:type="dxa" w:w="14"/>
            <w:shd w:fill="8B2E2E" w:val="clear"/>
          </w:tcPr>
          <w:p>
            <w:r>
              <w:rPr>
                <w:rFonts w:ascii="Times New Roman" w:hAnsi="Times New Roman" w:eastAsia="Times New Roman"/>
                <w:b/>
                <w:i w:val="0"/>
                <w:color w:val="FFFFFF"/>
                <w:sz w:val="20"/>
              </w:rPr>
              <w:t>Column 17</w:t>
            </w:r>
          </w:p>
        </w:tc>
        <w:tc>
          <w:tcPr>
            <w:tcW w:type="dxa" w:w="14"/>
            <w:shd w:fill="8B2E2E" w:val="clear"/>
          </w:tcPr>
          <w:p>
            <w:r>
              <w:rPr>
                <w:rFonts w:ascii="Times New Roman" w:hAnsi="Times New Roman" w:eastAsia="Times New Roman"/>
                <w:b/>
                <w:i w:val="0"/>
                <w:color w:val="FFFFFF"/>
                <w:sz w:val="20"/>
              </w:rPr>
              <w:t>Column 18</w:t>
            </w:r>
          </w:p>
        </w:tc>
        <w:tc>
          <w:tcPr>
            <w:tcW w:type="dxa" w:w="14"/>
            <w:shd w:fill="8B2E2E" w:val="clear"/>
          </w:tcPr>
          <w:p>
            <w:r>
              <w:rPr>
                <w:rFonts w:ascii="Times New Roman" w:hAnsi="Times New Roman" w:eastAsia="Times New Roman"/>
                <w:b/>
                <w:i w:val="0"/>
                <w:color w:val="FFFFFF"/>
                <w:sz w:val="20"/>
              </w:rPr>
              <w:t>Column 19</w:t>
            </w:r>
          </w:p>
        </w:tc>
        <w:tc>
          <w:tcPr>
            <w:tcW w:type="dxa" w:w="14"/>
            <w:shd w:fill="8B2E2E" w:val="clear"/>
          </w:tcPr>
          <w:p>
            <w:r>
              <w:rPr>
                <w:rFonts w:ascii="Times New Roman" w:hAnsi="Times New Roman" w:eastAsia="Times New Roman"/>
                <w:b/>
                <w:i w:val="0"/>
                <w:color w:val="FFFFFF"/>
                <w:sz w:val="20"/>
              </w:rPr>
              <w:t>Column 20</w:t>
            </w:r>
          </w:p>
        </w:tc>
        <w:tc>
          <w:tcPr>
            <w:tcW w:type="dxa" w:w="14"/>
            <w:shd w:fill="8B2E2E" w:val="clear"/>
          </w:tcPr>
          <w:p>
            <w:r>
              <w:rPr>
                <w:rFonts w:ascii="Times New Roman" w:hAnsi="Times New Roman" w:eastAsia="Times New Roman"/>
                <w:b/>
                <w:i w:val="0"/>
                <w:color w:val="FFFFFF"/>
                <w:sz w:val="20"/>
              </w:rPr>
              <w:t>Column 21</w:t>
            </w:r>
          </w:p>
        </w:tc>
        <w:tc>
          <w:tcPr>
            <w:tcW w:type="dxa" w:w="14"/>
            <w:shd w:fill="8B2E2E" w:val="clear"/>
          </w:tcPr>
          <w:p>
            <w:r>
              <w:rPr>
                <w:rFonts w:ascii="Times New Roman" w:hAnsi="Times New Roman" w:eastAsia="Times New Roman"/>
                <w:b/>
                <w:i w:val="0"/>
                <w:color w:val="FFFFFF"/>
                <w:sz w:val="20"/>
              </w:rPr>
              <w:t>Column 22</w:t>
            </w:r>
          </w:p>
        </w:tc>
        <w:tc>
          <w:tcPr>
            <w:tcW w:type="dxa" w:w="14"/>
            <w:shd w:fill="8B2E2E" w:val="clear"/>
          </w:tcPr>
          <w:p>
            <w:r>
              <w:rPr>
                <w:rFonts w:ascii="Times New Roman" w:hAnsi="Times New Roman" w:eastAsia="Times New Roman"/>
                <w:b/>
                <w:i w:val="0"/>
                <w:color w:val="FFFFFF"/>
                <w:sz w:val="20"/>
              </w:rPr>
              <w:t>Column 23</w:t>
            </w:r>
          </w:p>
        </w:tc>
        <w:tc>
          <w:tcPr>
            <w:tcW w:type="dxa" w:w="14"/>
            <w:shd w:fill="8B2E2E" w:val="clear"/>
          </w:tcPr>
          <w:p>
            <w:r>
              <w:rPr>
                <w:rFonts w:ascii="Times New Roman" w:hAnsi="Times New Roman" w:eastAsia="Times New Roman"/>
                <w:b/>
                <w:i w:val="0"/>
                <w:color w:val="FFFFFF"/>
                <w:sz w:val="20"/>
              </w:rPr>
              <w:t>Column 24</w:t>
            </w:r>
          </w:p>
        </w:tc>
        <w:tc>
          <w:tcPr>
            <w:tcW w:type="dxa" w:w="14"/>
            <w:shd w:fill="8B2E2E" w:val="clear"/>
          </w:tcPr>
          <w:p>
            <w:r>
              <w:rPr>
                <w:rFonts w:ascii="Times New Roman" w:hAnsi="Times New Roman" w:eastAsia="Times New Roman"/>
                <w:b/>
                <w:i w:val="0"/>
                <w:color w:val="FFFFFF"/>
                <w:sz w:val="20"/>
              </w:rPr>
              <w:t>Column 25</w:t>
            </w:r>
          </w:p>
        </w:tc>
        <w:tc>
          <w:tcPr>
            <w:tcW w:type="dxa" w:w="14"/>
            <w:shd w:fill="8B2E2E" w:val="clear"/>
          </w:tcPr>
          <w:p>
            <w:r>
              <w:rPr>
                <w:rFonts w:ascii="Times New Roman" w:hAnsi="Times New Roman" w:eastAsia="Times New Roman"/>
                <w:b/>
                <w:i w:val="0"/>
                <w:color w:val="FFFFFF"/>
                <w:sz w:val="20"/>
              </w:rPr>
              <w:t>Column 26</w:t>
            </w:r>
          </w:p>
        </w:tc>
        <w:tc>
          <w:tcPr>
            <w:tcW w:type="dxa" w:w="14"/>
            <w:shd w:fill="8B2E2E" w:val="clear"/>
          </w:tcPr>
          <w:p>
            <w:r>
              <w:rPr>
                <w:rFonts w:ascii="Times New Roman" w:hAnsi="Times New Roman" w:eastAsia="Times New Roman"/>
                <w:b/>
                <w:i w:val="0"/>
                <w:color w:val="FFFFFF"/>
                <w:sz w:val="20"/>
              </w:rPr>
              <w:t>Column 27</w:t>
            </w:r>
          </w:p>
        </w:tc>
        <w:tc>
          <w:tcPr>
            <w:tcW w:type="dxa" w:w="14"/>
            <w:shd w:fill="8B2E2E" w:val="clear"/>
          </w:tcPr>
          <w:p>
            <w:r>
              <w:rPr>
                <w:rFonts w:ascii="Times New Roman" w:hAnsi="Times New Roman" w:eastAsia="Times New Roman"/>
                <w:b/>
                <w:i w:val="0"/>
                <w:color w:val="FFFFFF"/>
                <w:sz w:val="20"/>
              </w:rPr>
              <w:t>Column 28</w:t>
            </w:r>
          </w:p>
        </w:tc>
        <w:tc>
          <w:tcPr>
            <w:tcW w:type="dxa" w:w="14"/>
            <w:shd w:fill="8B2E2E" w:val="clear"/>
          </w:tcPr>
          <w:p>
            <w:r>
              <w:rPr>
                <w:rFonts w:ascii="Times New Roman" w:hAnsi="Times New Roman" w:eastAsia="Times New Roman"/>
                <w:b/>
                <w:i w:val="0"/>
                <w:color w:val="FFFFFF"/>
                <w:sz w:val="20"/>
              </w:rPr>
              <w:t>Column 29</w:t>
            </w:r>
          </w:p>
        </w:tc>
        <w:tc>
          <w:tcPr>
            <w:tcW w:type="dxa" w:w="14"/>
            <w:shd w:fill="8B2E2E" w:val="clear"/>
          </w:tcPr>
          <w:p>
            <w:r>
              <w:rPr>
                <w:rFonts w:ascii="Times New Roman" w:hAnsi="Times New Roman" w:eastAsia="Times New Roman"/>
                <w:b/>
                <w:i w:val="0"/>
                <w:color w:val="FFFFFF"/>
                <w:sz w:val="20"/>
              </w:rPr>
              <w:t>Column 30</w:t>
            </w:r>
          </w:p>
        </w:tc>
        <w:tc>
          <w:tcPr>
            <w:tcW w:type="dxa" w:w="14"/>
            <w:shd w:fill="8B2E2E" w:val="clear"/>
          </w:tcPr>
          <w:p>
            <w:r>
              <w:rPr>
                <w:rFonts w:ascii="Times New Roman" w:hAnsi="Times New Roman" w:eastAsia="Times New Roman"/>
                <w:b/>
                <w:i w:val="0"/>
                <w:color w:val="FFFFFF"/>
                <w:sz w:val="20"/>
              </w:rPr>
              <w:t>Column 31</w:t>
            </w:r>
          </w:p>
        </w:tc>
        <w:tc>
          <w:tcPr>
            <w:tcW w:type="dxa" w:w="14"/>
            <w:shd w:fill="8B2E2E" w:val="clear"/>
          </w:tcPr>
          <w:p>
            <w:r>
              <w:rPr>
                <w:rFonts w:ascii="Times New Roman" w:hAnsi="Times New Roman" w:eastAsia="Times New Roman"/>
                <w:b/>
                <w:i w:val="0"/>
                <w:color w:val="FFFFFF"/>
                <w:sz w:val="20"/>
              </w:rPr>
              <w:t>Column 32</w:t>
            </w:r>
          </w:p>
        </w:tc>
        <w:tc>
          <w:tcPr>
            <w:tcW w:type="dxa" w:w="14"/>
            <w:shd w:fill="8B2E2E" w:val="clear"/>
          </w:tcPr>
          <w:p>
            <w:r>
              <w:rPr>
                <w:rFonts w:ascii="Times New Roman" w:hAnsi="Times New Roman" w:eastAsia="Times New Roman"/>
                <w:b/>
                <w:i w:val="0"/>
                <w:color w:val="FFFFFF"/>
                <w:sz w:val="20"/>
              </w:rPr>
              <w:t>Column 33</w:t>
            </w:r>
          </w:p>
        </w:tc>
        <w:tc>
          <w:tcPr>
            <w:tcW w:type="dxa" w:w="14"/>
            <w:shd w:fill="8B2E2E" w:val="clear"/>
          </w:tcPr>
          <w:p>
            <w:r>
              <w:rPr>
                <w:rFonts w:ascii="Times New Roman" w:hAnsi="Times New Roman" w:eastAsia="Times New Roman"/>
                <w:b/>
                <w:i w:val="0"/>
                <w:color w:val="FFFFFF"/>
                <w:sz w:val="20"/>
              </w:rPr>
              <w:t>Column 34</w:t>
            </w:r>
          </w:p>
        </w:tc>
        <w:tc>
          <w:tcPr>
            <w:tcW w:type="dxa" w:w="14"/>
            <w:shd w:fill="8B2E2E" w:val="clear"/>
          </w:tcPr>
          <w:p>
            <w:r>
              <w:rPr>
                <w:rFonts w:ascii="Times New Roman" w:hAnsi="Times New Roman" w:eastAsia="Times New Roman"/>
                <w:b/>
                <w:i w:val="0"/>
                <w:color w:val="FFFFFF"/>
                <w:sz w:val="20"/>
              </w:rPr>
              <w:t>Column 35</w:t>
            </w:r>
          </w:p>
        </w:tc>
        <w:tc>
          <w:tcPr>
            <w:tcW w:type="dxa" w:w="14"/>
            <w:shd w:fill="8B2E2E" w:val="clear"/>
          </w:tcPr>
          <w:p>
            <w:r>
              <w:rPr>
                <w:rFonts w:ascii="Times New Roman" w:hAnsi="Times New Roman" w:eastAsia="Times New Roman"/>
                <w:b/>
                <w:i w:val="0"/>
                <w:color w:val="FFFFFF"/>
                <w:sz w:val="20"/>
              </w:rPr>
              <w:t>Column 36</w:t>
            </w:r>
          </w:p>
        </w:tc>
        <w:tc>
          <w:tcPr>
            <w:tcW w:type="dxa" w:w="14"/>
            <w:shd w:fill="8B2E2E" w:val="clear"/>
          </w:tcPr>
          <w:p>
            <w:r>
              <w:rPr>
                <w:rFonts w:ascii="Times New Roman" w:hAnsi="Times New Roman" w:eastAsia="Times New Roman"/>
                <w:b/>
                <w:i w:val="0"/>
                <w:color w:val="FFFFFF"/>
                <w:sz w:val="20"/>
              </w:rPr>
              <w:t>Column 37</w:t>
            </w:r>
          </w:p>
        </w:tc>
        <w:tc>
          <w:tcPr>
            <w:tcW w:type="dxa" w:w="14"/>
            <w:shd w:fill="8B2E2E" w:val="clear"/>
          </w:tcPr>
          <w:p>
            <w:r>
              <w:rPr>
                <w:rFonts w:ascii="Times New Roman" w:hAnsi="Times New Roman" w:eastAsia="Times New Roman"/>
                <w:b/>
                <w:i w:val="0"/>
                <w:color w:val="FFFFFF"/>
                <w:sz w:val="20"/>
              </w:rPr>
              <w:t>Column 38</w:t>
            </w:r>
          </w:p>
        </w:tc>
        <w:tc>
          <w:tcPr>
            <w:tcW w:type="dxa" w:w="14"/>
            <w:shd w:fill="8B2E2E" w:val="clear"/>
          </w:tcPr>
          <w:p>
            <w:r>
              <w:rPr>
                <w:rFonts w:ascii="Times New Roman" w:hAnsi="Times New Roman" w:eastAsia="Times New Roman"/>
                <w:b/>
                <w:i w:val="0"/>
                <w:color w:val="FFFFFF"/>
                <w:sz w:val="20"/>
              </w:rPr>
              <w:t>Column 39</w:t>
            </w:r>
          </w:p>
        </w:tc>
        <w:tc>
          <w:tcPr>
            <w:tcW w:type="dxa" w:w="14"/>
            <w:shd w:fill="8B2E2E" w:val="clear"/>
          </w:tcPr>
          <w:p>
            <w:r>
              <w:rPr>
                <w:rFonts w:ascii="Times New Roman" w:hAnsi="Times New Roman" w:eastAsia="Times New Roman"/>
                <w:b/>
                <w:i w:val="0"/>
                <w:color w:val="FFFFFF"/>
                <w:sz w:val="20"/>
              </w:rPr>
              <w:t>Column 40</w:t>
            </w:r>
          </w:p>
        </w:tc>
        <w:tc>
          <w:tcPr>
            <w:tcW w:type="dxa" w:w="14"/>
            <w:shd w:fill="8B2E2E" w:val="clear"/>
          </w:tcPr>
          <w:p>
            <w:r>
              <w:rPr>
                <w:rFonts w:ascii="Times New Roman" w:hAnsi="Times New Roman" w:eastAsia="Times New Roman"/>
                <w:b/>
                <w:i w:val="0"/>
                <w:color w:val="FFFFFF"/>
                <w:sz w:val="20"/>
              </w:rPr>
              <w:t>Column 41</w:t>
            </w:r>
          </w:p>
        </w:tc>
        <w:tc>
          <w:tcPr>
            <w:tcW w:type="dxa" w:w="14"/>
            <w:shd w:fill="8B2E2E" w:val="clear"/>
          </w:tcPr>
          <w:p>
            <w:r>
              <w:rPr>
                <w:rFonts w:ascii="Times New Roman" w:hAnsi="Times New Roman" w:eastAsia="Times New Roman"/>
                <w:b/>
                <w:i w:val="0"/>
                <w:color w:val="FFFFFF"/>
                <w:sz w:val="20"/>
              </w:rPr>
              <w:t>Column 42</w:t>
            </w:r>
          </w:p>
        </w:tc>
        <w:tc>
          <w:tcPr>
            <w:tcW w:type="dxa" w:w="14"/>
            <w:shd w:fill="8B2E2E" w:val="clear"/>
          </w:tcPr>
          <w:p>
            <w:r>
              <w:rPr>
                <w:rFonts w:ascii="Times New Roman" w:hAnsi="Times New Roman" w:eastAsia="Times New Roman"/>
                <w:b/>
                <w:i w:val="0"/>
                <w:color w:val="FFFFFF"/>
                <w:sz w:val="20"/>
              </w:rPr>
              <w:t>Column 43</w:t>
            </w:r>
          </w:p>
        </w:tc>
        <w:tc>
          <w:tcPr>
            <w:tcW w:type="dxa" w:w="14"/>
            <w:shd w:fill="8B2E2E" w:val="clear"/>
          </w:tcPr>
          <w:p>
            <w:r>
              <w:rPr>
                <w:rFonts w:ascii="Times New Roman" w:hAnsi="Times New Roman" w:eastAsia="Times New Roman"/>
                <w:b/>
                <w:i w:val="0"/>
                <w:color w:val="FFFFFF"/>
                <w:sz w:val="20"/>
              </w:rPr>
              <w:t>Column 44</w:t>
            </w:r>
          </w:p>
        </w:tc>
        <w:tc>
          <w:tcPr>
            <w:tcW w:type="dxa" w:w="14"/>
            <w:shd w:fill="8B2E2E" w:val="clear"/>
          </w:tcPr>
          <w:p>
            <w:r>
              <w:rPr>
                <w:rFonts w:ascii="Times New Roman" w:hAnsi="Times New Roman" w:eastAsia="Times New Roman"/>
                <w:b/>
                <w:i w:val="0"/>
                <w:color w:val="FFFFFF"/>
                <w:sz w:val="20"/>
              </w:rPr>
              <w:t>Column 45</w:t>
            </w:r>
          </w:p>
        </w:tc>
        <w:tc>
          <w:tcPr>
            <w:tcW w:type="dxa" w:w="14"/>
            <w:shd w:fill="8B2E2E" w:val="clear"/>
          </w:tcPr>
          <w:p>
            <w:r>
              <w:rPr>
                <w:rFonts w:ascii="Times New Roman" w:hAnsi="Times New Roman" w:eastAsia="Times New Roman"/>
                <w:b/>
                <w:i w:val="0"/>
                <w:color w:val="FFFFFF"/>
                <w:sz w:val="20"/>
              </w:rPr>
              <w:t>Column 46</w:t>
            </w:r>
          </w:p>
        </w:tc>
        <w:tc>
          <w:tcPr>
            <w:tcW w:type="dxa" w:w="14"/>
            <w:shd w:fill="8B2E2E" w:val="clear"/>
          </w:tcPr>
          <w:p>
            <w:r>
              <w:rPr>
                <w:rFonts w:ascii="Times New Roman" w:hAnsi="Times New Roman" w:eastAsia="Times New Roman"/>
                <w:b/>
                <w:i w:val="0"/>
                <w:color w:val="FFFFFF"/>
                <w:sz w:val="20"/>
              </w:rPr>
              <w:t>Column 47</w:t>
            </w:r>
          </w:p>
        </w:tc>
        <w:tc>
          <w:tcPr>
            <w:tcW w:type="dxa" w:w="14"/>
            <w:shd w:fill="8B2E2E" w:val="clear"/>
          </w:tcPr>
          <w:p>
            <w:r>
              <w:rPr>
                <w:rFonts w:ascii="Times New Roman" w:hAnsi="Times New Roman" w:eastAsia="Times New Roman"/>
                <w:b/>
                <w:i w:val="0"/>
                <w:color w:val="FFFFFF"/>
                <w:sz w:val="20"/>
              </w:rPr>
              <w:t>Column 48</w:t>
            </w:r>
          </w:p>
        </w:tc>
        <w:tc>
          <w:tcPr>
            <w:tcW w:type="dxa" w:w="14"/>
            <w:shd w:fill="8B2E2E" w:val="clear"/>
          </w:tcPr>
          <w:p>
            <w:r>
              <w:rPr>
                <w:rFonts w:ascii="Times New Roman" w:hAnsi="Times New Roman" w:eastAsia="Times New Roman"/>
                <w:b/>
                <w:i w:val="0"/>
                <w:color w:val="FFFFFF"/>
                <w:sz w:val="20"/>
              </w:rPr>
              <w:t>Column 49</w:t>
            </w:r>
          </w:p>
        </w:tc>
        <w:tc>
          <w:tcPr>
            <w:tcW w:type="dxa" w:w="14"/>
            <w:shd w:fill="8B2E2E" w:val="clear"/>
          </w:tcPr>
          <w:p>
            <w:r>
              <w:rPr>
                <w:rFonts w:ascii="Times New Roman" w:hAnsi="Times New Roman" w:eastAsia="Times New Roman"/>
                <w:b/>
                <w:i w:val="0"/>
                <w:color w:val="FFFFFF"/>
                <w:sz w:val="20"/>
              </w:rPr>
              <w:t>Column 50</w:t>
            </w:r>
          </w:p>
        </w:tc>
        <w:tc>
          <w:tcPr>
            <w:tcW w:type="dxa" w:w="14"/>
            <w:shd w:fill="8B2E2E" w:val="clear"/>
          </w:tcPr>
          <w:p>
            <w:r>
              <w:rPr>
                <w:rFonts w:ascii="Times New Roman" w:hAnsi="Times New Roman" w:eastAsia="Times New Roman"/>
                <w:b/>
                <w:i w:val="0"/>
                <w:color w:val="FFFFFF"/>
                <w:sz w:val="20"/>
              </w:rPr>
              <w:t>Column 51</w:t>
            </w:r>
          </w:p>
        </w:tc>
        <w:tc>
          <w:tcPr>
            <w:tcW w:type="dxa" w:w="14"/>
            <w:shd w:fill="8B2E2E" w:val="clear"/>
          </w:tcPr>
          <w:p>
            <w:r>
              <w:rPr>
                <w:rFonts w:ascii="Times New Roman" w:hAnsi="Times New Roman" w:eastAsia="Times New Roman"/>
                <w:b/>
                <w:i w:val="0"/>
                <w:color w:val="FFFFFF"/>
                <w:sz w:val="20"/>
              </w:rPr>
              <w:t>Column 52</w:t>
            </w:r>
          </w:p>
        </w:tc>
        <w:tc>
          <w:tcPr>
            <w:tcW w:type="dxa" w:w="14"/>
            <w:shd w:fill="8B2E2E" w:val="clear"/>
          </w:tcPr>
          <w:p>
            <w:r>
              <w:rPr>
                <w:rFonts w:ascii="Times New Roman" w:hAnsi="Times New Roman" w:eastAsia="Times New Roman"/>
                <w:b/>
                <w:i w:val="0"/>
                <w:color w:val="FFFFFF"/>
                <w:sz w:val="20"/>
              </w:rPr>
              <w:t>Column 53</w:t>
            </w:r>
          </w:p>
        </w:tc>
        <w:tc>
          <w:tcPr>
            <w:tcW w:type="dxa" w:w="14"/>
            <w:shd w:fill="8B2E2E" w:val="clear"/>
          </w:tcPr>
          <w:p>
            <w:r>
              <w:rPr>
                <w:rFonts w:ascii="Times New Roman" w:hAnsi="Times New Roman" w:eastAsia="Times New Roman"/>
                <w:b/>
                <w:i w:val="0"/>
                <w:color w:val="FFFFFF"/>
                <w:sz w:val="20"/>
              </w:rPr>
              <w:t>Column 54</w:t>
            </w:r>
          </w:p>
        </w:tc>
        <w:tc>
          <w:tcPr>
            <w:tcW w:type="dxa" w:w="14"/>
            <w:shd w:fill="8B2E2E" w:val="clear"/>
          </w:tcPr>
          <w:p>
            <w:r>
              <w:rPr>
                <w:rFonts w:ascii="Times New Roman" w:hAnsi="Times New Roman" w:eastAsia="Times New Roman"/>
                <w:b/>
                <w:i w:val="0"/>
                <w:color w:val="FFFFFF"/>
                <w:sz w:val="20"/>
              </w:rPr>
              <w:t>Column 55</w:t>
            </w:r>
          </w:p>
        </w:tc>
        <w:tc>
          <w:tcPr>
            <w:tcW w:type="dxa" w:w="14"/>
            <w:shd w:fill="8B2E2E" w:val="clear"/>
          </w:tcPr>
          <w:p>
            <w:r>
              <w:rPr>
                <w:rFonts w:ascii="Times New Roman" w:hAnsi="Times New Roman" w:eastAsia="Times New Roman"/>
                <w:b/>
                <w:i w:val="0"/>
                <w:color w:val="FFFFFF"/>
                <w:sz w:val="20"/>
              </w:rPr>
              <w:t>Column 56</w:t>
            </w:r>
          </w:p>
        </w:tc>
        <w:tc>
          <w:tcPr>
            <w:tcW w:type="dxa" w:w="14"/>
            <w:shd w:fill="8B2E2E" w:val="clear"/>
          </w:tcPr>
          <w:p>
            <w:r>
              <w:rPr>
                <w:rFonts w:ascii="Times New Roman" w:hAnsi="Times New Roman" w:eastAsia="Times New Roman"/>
                <w:b/>
                <w:i w:val="0"/>
                <w:color w:val="FFFFFF"/>
                <w:sz w:val="20"/>
              </w:rPr>
              <w:t>Column 57</w:t>
            </w:r>
          </w:p>
        </w:tc>
        <w:tc>
          <w:tcPr>
            <w:tcW w:type="dxa" w:w="14"/>
            <w:shd w:fill="8B2E2E" w:val="clear"/>
          </w:tcPr>
          <w:p>
            <w:r>
              <w:rPr>
                <w:rFonts w:ascii="Times New Roman" w:hAnsi="Times New Roman" w:eastAsia="Times New Roman"/>
                <w:b/>
                <w:i w:val="0"/>
                <w:color w:val="FFFFFF"/>
                <w:sz w:val="20"/>
              </w:rPr>
              <w:t>Column 58</w:t>
            </w:r>
          </w:p>
        </w:tc>
        <w:tc>
          <w:tcPr>
            <w:tcW w:type="dxa" w:w="14"/>
            <w:shd w:fill="8B2E2E" w:val="clear"/>
          </w:tcPr>
          <w:p>
            <w:r>
              <w:rPr>
                <w:rFonts w:ascii="Times New Roman" w:hAnsi="Times New Roman" w:eastAsia="Times New Roman"/>
                <w:b/>
                <w:i w:val="0"/>
                <w:color w:val="FFFFFF"/>
                <w:sz w:val="20"/>
              </w:rPr>
              <w:t>Column 59</w:t>
            </w:r>
          </w:p>
        </w:tc>
        <w:tc>
          <w:tcPr>
            <w:tcW w:type="dxa" w:w="14"/>
            <w:shd w:fill="8B2E2E" w:val="clear"/>
          </w:tcPr>
          <w:p>
            <w:r>
              <w:rPr>
                <w:rFonts w:ascii="Times New Roman" w:hAnsi="Times New Roman" w:eastAsia="Times New Roman"/>
                <w:b/>
                <w:i w:val="0"/>
                <w:color w:val="FFFFFF"/>
                <w:sz w:val="20"/>
              </w:rPr>
              <w:t>Column 60</w:t>
            </w:r>
          </w:p>
        </w:tc>
        <w:tc>
          <w:tcPr>
            <w:tcW w:type="dxa" w:w="14"/>
            <w:shd w:fill="8B2E2E" w:val="clear"/>
          </w:tcPr>
          <w:p>
            <w:r>
              <w:rPr>
                <w:rFonts w:ascii="Times New Roman" w:hAnsi="Times New Roman" w:eastAsia="Times New Roman"/>
                <w:b/>
                <w:i w:val="0"/>
                <w:color w:val="FFFFFF"/>
                <w:sz w:val="20"/>
              </w:rPr>
              <w:t>Column 61</w:t>
            </w:r>
          </w:p>
        </w:tc>
        <w:tc>
          <w:tcPr>
            <w:tcW w:type="dxa" w:w="14"/>
            <w:shd w:fill="8B2E2E" w:val="clear"/>
          </w:tcPr>
          <w:p>
            <w:r>
              <w:rPr>
                <w:rFonts w:ascii="Times New Roman" w:hAnsi="Times New Roman" w:eastAsia="Times New Roman"/>
                <w:b/>
                <w:i w:val="0"/>
                <w:color w:val="FFFFFF"/>
                <w:sz w:val="20"/>
              </w:rPr>
              <w:t>Column 62</w:t>
            </w:r>
          </w:p>
        </w:tc>
        <w:tc>
          <w:tcPr>
            <w:tcW w:type="dxa" w:w="14"/>
            <w:shd w:fill="8B2E2E" w:val="clear"/>
          </w:tcPr>
          <w:p>
            <w:r>
              <w:rPr>
                <w:rFonts w:ascii="Times New Roman" w:hAnsi="Times New Roman" w:eastAsia="Times New Roman"/>
                <w:b/>
                <w:i w:val="0"/>
                <w:color w:val="FFFFFF"/>
                <w:sz w:val="20"/>
              </w:rPr>
              <w:t>Column 63</w:t>
            </w:r>
          </w:p>
        </w:tc>
        <w:tc>
          <w:tcPr>
            <w:tcW w:type="dxa" w:w="14"/>
            <w:shd w:fill="8B2E2E" w:val="clear"/>
          </w:tcPr>
          <w:p>
            <w:r>
              <w:rPr>
                <w:rFonts w:ascii="Times New Roman" w:hAnsi="Times New Roman" w:eastAsia="Times New Roman"/>
                <w:b/>
                <w:i w:val="0"/>
                <w:color w:val="FFFFFF"/>
                <w:sz w:val="20"/>
              </w:rPr>
              <w:t>Column 64</w:t>
            </w:r>
          </w:p>
        </w:tc>
        <w:tc>
          <w:tcPr>
            <w:tcW w:type="dxa" w:w="14"/>
            <w:shd w:fill="8B2E2E" w:val="clear"/>
          </w:tcPr>
          <w:p>
            <w:r>
              <w:rPr>
                <w:rFonts w:ascii="Times New Roman" w:hAnsi="Times New Roman" w:eastAsia="Times New Roman"/>
                <w:b/>
                <w:i w:val="0"/>
                <w:color w:val="FFFFFF"/>
                <w:sz w:val="20"/>
              </w:rPr>
              <w:t>Column 65</w:t>
            </w:r>
          </w:p>
        </w:tc>
        <w:tc>
          <w:tcPr>
            <w:tcW w:type="dxa" w:w="14"/>
            <w:shd w:fill="8B2E2E" w:val="clear"/>
          </w:tcPr>
          <w:p>
            <w:r>
              <w:rPr>
                <w:rFonts w:ascii="Times New Roman" w:hAnsi="Times New Roman" w:eastAsia="Times New Roman"/>
                <w:b/>
                <w:i w:val="0"/>
                <w:color w:val="FFFFFF"/>
                <w:sz w:val="20"/>
              </w:rPr>
              <w:t>Column 66</w:t>
            </w:r>
          </w:p>
        </w:tc>
        <w:tc>
          <w:tcPr>
            <w:tcW w:type="dxa" w:w="14"/>
            <w:shd w:fill="8B2E2E" w:val="clear"/>
          </w:tcPr>
          <w:p>
            <w:r>
              <w:rPr>
                <w:rFonts w:ascii="Times New Roman" w:hAnsi="Times New Roman" w:eastAsia="Times New Roman"/>
                <w:b/>
                <w:i w:val="0"/>
                <w:color w:val="FFFFFF"/>
                <w:sz w:val="20"/>
              </w:rPr>
              <w:t>Column 67</w:t>
            </w:r>
          </w:p>
        </w:tc>
        <w:tc>
          <w:tcPr>
            <w:tcW w:type="dxa" w:w="14"/>
            <w:shd w:fill="8B2E2E" w:val="clear"/>
          </w:tcPr>
          <w:p>
            <w:r>
              <w:rPr>
                <w:rFonts w:ascii="Times New Roman" w:hAnsi="Times New Roman" w:eastAsia="Times New Roman"/>
                <w:b/>
                <w:i w:val="0"/>
                <w:color w:val="FFFFFF"/>
                <w:sz w:val="20"/>
              </w:rPr>
              <w:t>Column 68</w:t>
            </w:r>
          </w:p>
        </w:tc>
        <w:tc>
          <w:tcPr>
            <w:tcW w:type="dxa" w:w="14"/>
            <w:shd w:fill="8B2E2E" w:val="clear"/>
          </w:tcPr>
          <w:p>
            <w:r>
              <w:rPr>
                <w:rFonts w:ascii="Times New Roman" w:hAnsi="Times New Roman" w:eastAsia="Times New Roman"/>
                <w:b/>
                <w:i w:val="0"/>
                <w:color w:val="FFFFFF"/>
                <w:sz w:val="20"/>
              </w:rPr>
              <w:t>Column 69</w:t>
            </w:r>
          </w:p>
        </w:tc>
        <w:tc>
          <w:tcPr>
            <w:tcW w:type="dxa" w:w="14"/>
            <w:shd w:fill="8B2E2E" w:val="clear"/>
          </w:tcPr>
          <w:p>
            <w:r>
              <w:rPr>
                <w:rFonts w:ascii="Times New Roman" w:hAnsi="Times New Roman" w:eastAsia="Times New Roman"/>
                <w:b/>
                <w:i w:val="0"/>
                <w:color w:val="FFFFFF"/>
                <w:sz w:val="20"/>
              </w:rPr>
              <w:t>Column 70</w:t>
            </w:r>
          </w:p>
        </w:tc>
        <w:tc>
          <w:tcPr>
            <w:tcW w:type="dxa" w:w="14"/>
            <w:shd w:fill="8B2E2E" w:val="clear"/>
          </w:tcPr>
          <w:p>
            <w:r>
              <w:rPr>
                <w:rFonts w:ascii="Times New Roman" w:hAnsi="Times New Roman" w:eastAsia="Times New Roman"/>
                <w:b/>
                <w:i w:val="0"/>
                <w:color w:val="FFFFFF"/>
                <w:sz w:val="20"/>
              </w:rPr>
              <w:t>Column 71</w:t>
            </w:r>
          </w:p>
        </w:tc>
        <w:tc>
          <w:tcPr>
            <w:tcW w:type="dxa" w:w="14"/>
            <w:shd w:fill="8B2E2E" w:val="clear"/>
          </w:tcPr>
          <w:p>
            <w:r>
              <w:rPr>
                <w:rFonts w:ascii="Times New Roman" w:hAnsi="Times New Roman" w:eastAsia="Times New Roman"/>
                <w:b/>
                <w:i w:val="0"/>
                <w:color w:val="FFFFFF"/>
                <w:sz w:val="20"/>
              </w:rPr>
              <w:t>Column 72</w:t>
            </w:r>
          </w:p>
        </w:tc>
        <w:tc>
          <w:tcPr>
            <w:tcW w:type="dxa" w:w="14"/>
            <w:shd w:fill="8B2E2E" w:val="clear"/>
          </w:tcPr>
          <w:p>
            <w:r>
              <w:rPr>
                <w:rFonts w:ascii="Times New Roman" w:hAnsi="Times New Roman" w:eastAsia="Times New Roman"/>
                <w:b/>
                <w:i w:val="0"/>
                <w:color w:val="FFFFFF"/>
                <w:sz w:val="20"/>
              </w:rPr>
              <w:t>Column 73</w:t>
            </w:r>
          </w:p>
        </w:tc>
        <w:tc>
          <w:tcPr>
            <w:tcW w:type="dxa" w:w="14"/>
            <w:shd w:fill="8B2E2E" w:val="clear"/>
          </w:tcPr>
          <w:p>
            <w:r>
              <w:rPr>
                <w:rFonts w:ascii="Times New Roman" w:hAnsi="Times New Roman" w:eastAsia="Times New Roman"/>
                <w:b/>
                <w:i w:val="0"/>
                <w:color w:val="FFFFFF"/>
                <w:sz w:val="20"/>
              </w:rPr>
              <w:t>Column 74</w:t>
            </w:r>
          </w:p>
        </w:tc>
        <w:tc>
          <w:tcPr>
            <w:tcW w:type="dxa" w:w="14"/>
            <w:shd w:fill="8B2E2E" w:val="clear"/>
          </w:tcPr>
          <w:p>
            <w:r>
              <w:rPr>
                <w:rFonts w:ascii="Times New Roman" w:hAnsi="Times New Roman" w:eastAsia="Times New Roman"/>
                <w:b/>
                <w:i w:val="0"/>
                <w:color w:val="FFFFFF"/>
                <w:sz w:val="20"/>
              </w:rPr>
              <w:t>Column 75</w:t>
            </w:r>
          </w:p>
        </w:tc>
        <w:tc>
          <w:tcPr>
            <w:tcW w:type="dxa" w:w="14"/>
            <w:shd w:fill="8B2E2E" w:val="clear"/>
          </w:tcPr>
          <w:p>
            <w:r>
              <w:rPr>
                <w:rFonts w:ascii="Times New Roman" w:hAnsi="Times New Roman" w:eastAsia="Times New Roman"/>
                <w:b/>
                <w:i w:val="0"/>
                <w:color w:val="FFFFFF"/>
                <w:sz w:val="20"/>
              </w:rPr>
              <w:t>Column 76</w:t>
            </w:r>
          </w:p>
        </w:tc>
        <w:tc>
          <w:tcPr>
            <w:tcW w:type="dxa" w:w="14"/>
            <w:shd w:fill="8B2E2E" w:val="clear"/>
          </w:tcPr>
          <w:p>
            <w:r>
              <w:rPr>
                <w:rFonts w:ascii="Times New Roman" w:hAnsi="Times New Roman" w:eastAsia="Times New Roman"/>
                <w:b/>
                <w:i w:val="0"/>
                <w:color w:val="FFFFFF"/>
                <w:sz w:val="20"/>
              </w:rPr>
              <w:t>Column 77</w:t>
            </w:r>
          </w:p>
        </w:tc>
        <w:tc>
          <w:tcPr>
            <w:tcW w:type="dxa" w:w="14"/>
            <w:shd w:fill="8B2E2E" w:val="clear"/>
          </w:tcPr>
          <w:p>
            <w:r>
              <w:rPr>
                <w:rFonts w:ascii="Times New Roman" w:hAnsi="Times New Roman" w:eastAsia="Times New Roman"/>
                <w:b/>
                <w:i w:val="0"/>
                <w:color w:val="FFFFFF"/>
                <w:sz w:val="20"/>
              </w:rPr>
              <w:t>Column 78</w:t>
            </w:r>
          </w:p>
        </w:tc>
        <w:tc>
          <w:tcPr>
            <w:tcW w:type="dxa" w:w="14"/>
            <w:shd w:fill="8B2E2E" w:val="clear"/>
          </w:tcPr>
          <w:p>
            <w:r>
              <w:rPr>
                <w:rFonts w:ascii="Times New Roman" w:hAnsi="Times New Roman" w:eastAsia="Times New Roman"/>
                <w:b/>
                <w:i w:val="0"/>
                <w:color w:val="FFFFFF"/>
                <w:sz w:val="20"/>
              </w:rPr>
              <w:t>Column 79</w:t>
            </w:r>
          </w:p>
        </w:tc>
        <w:tc>
          <w:tcPr>
            <w:tcW w:type="dxa" w:w="14"/>
            <w:shd w:fill="8B2E2E" w:val="clear"/>
          </w:tcPr>
          <w:p>
            <w:r>
              <w:rPr>
                <w:rFonts w:ascii="Times New Roman" w:hAnsi="Times New Roman" w:eastAsia="Times New Roman"/>
                <w:b/>
                <w:i w:val="0"/>
                <w:color w:val="FFFFFF"/>
                <w:sz w:val="20"/>
              </w:rPr>
              <w:t>Column 80</w:t>
            </w:r>
          </w:p>
        </w:tc>
        <w:tc>
          <w:tcPr>
            <w:tcW w:type="dxa" w:w="14"/>
            <w:shd w:fill="8B2E2E" w:val="clear"/>
          </w:tcPr>
          <w:p>
            <w:r>
              <w:rPr>
                <w:rFonts w:ascii="Times New Roman" w:hAnsi="Times New Roman" w:eastAsia="Times New Roman"/>
                <w:b/>
                <w:i w:val="0"/>
                <w:color w:val="FFFFFF"/>
                <w:sz w:val="20"/>
              </w:rPr>
              <w:t>Column 81</w:t>
            </w:r>
          </w:p>
        </w:tc>
        <w:tc>
          <w:tcPr>
            <w:tcW w:type="dxa" w:w="14"/>
            <w:shd w:fill="8B2E2E" w:val="clear"/>
          </w:tcPr>
          <w:p>
            <w:r>
              <w:rPr>
                <w:rFonts w:ascii="Times New Roman" w:hAnsi="Times New Roman" w:eastAsia="Times New Roman"/>
                <w:b/>
                <w:i w:val="0"/>
                <w:color w:val="FFFFFF"/>
                <w:sz w:val="20"/>
              </w:rPr>
              <w:t>Column 82</w:t>
            </w:r>
          </w:p>
        </w:tc>
        <w:tc>
          <w:tcPr>
            <w:tcW w:type="dxa" w:w="14"/>
            <w:shd w:fill="8B2E2E" w:val="clear"/>
          </w:tcPr>
          <w:p>
            <w:r>
              <w:rPr>
                <w:rFonts w:ascii="Times New Roman" w:hAnsi="Times New Roman" w:eastAsia="Times New Roman"/>
                <w:b/>
                <w:i w:val="0"/>
                <w:color w:val="FFFFFF"/>
                <w:sz w:val="20"/>
              </w:rPr>
              <w:t>Column 83</w:t>
            </w:r>
          </w:p>
        </w:tc>
        <w:tc>
          <w:tcPr>
            <w:tcW w:type="dxa" w:w="14"/>
            <w:shd w:fill="8B2E2E" w:val="clear"/>
          </w:tcPr>
          <w:p>
            <w:r>
              <w:rPr>
                <w:rFonts w:ascii="Times New Roman" w:hAnsi="Times New Roman" w:eastAsia="Times New Roman"/>
                <w:b/>
                <w:i w:val="0"/>
                <w:color w:val="FFFFFF"/>
                <w:sz w:val="20"/>
              </w:rPr>
              <w:t>Column 84</w:t>
            </w:r>
          </w:p>
        </w:tc>
        <w:tc>
          <w:tcPr>
            <w:tcW w:type="dxa" w:w="14"/>
            <w:shd w:fill="8B2E2E" w:val="clear"/>
          </w:tcPr>
          <w:p>
            <w:r>
              <w:rPr>
                <w:rFonts w:ascii="Times New Roman" w:hAnsi="Times New Roman" w:eastAsia="Times New Roman"/>
                <w:b/>
                <w:i w:val="0"/>
                <w:color w:val="FFFFFF"/>
                <w:sz w:val="20"/>
              </w:rPr>
              <w:t>Column 85</w:t>
            </w:r>
          </w:p>
        </w:tc>
        <w:tc>
          <w:tcPr>
            <w:tcW w:type="dxa" w:w="14"/>
            <w:shd w:fill="8B2E2E" w:val="clear"/>
          </w:tcPr>
          <w:p>
            <w:r>
              <w:rPr>
                <w:rFonts w:ascii="Times New Roman" w:hAnsi="Times New Roman" w:eastAsia="Times New Roman"/>
                <w:b/>
                <w:i w:val="0"/>
                <w:color w:val="FFFFFF"/>
                <w:sz w:val="20"/>
              </w:rPr>
              <w:t>Column 86</w:t>
            </w:r>
          </w:p>
        </w:tc>
        <w:tc>
          <w:tcPr>
            <w:tcW w:type="dxa" w:w="14"/>
            <w:shd w:fill="8B2E2E" w:val="clear"/>
          </w:tcPr>
          <w:p>
            <w:r>
              <w:rPr>
                <w:rFonts w:ascii="Times New Roman" w:hAnsi="Times New Roman" w:eastAsia="Times New Roman"/>
                <w:b/>
                <w:i w:val="0"/>
                <w:color w:val="FFFFFF"/>
                <w:sz w:val="20"/>
              </w:rPr>
              <w:t>Column 87</w:t>
            </w:r>
          </w:p>
        </w:tc>
        <w:tc>
          <w:tcPr>
            <w:tcW w:type="dxa" w:w="14"/>
            <w:shd w:fill="8B2E2E" w:val="clear"/>
          </w:tcPr>
          <w:p>
            <w:r>
              <w:rPr>
                <w:rFonts w:ascii="Times New Roman" w:hAnsi="Times New Roman" w:eastAsia="Times New Roman"/>
                <w:b/>
                <w:i w:val="0"/>
                <w:color w:val="FFFFFF"/>
                <w:sz w:val="20"/>
              </w:rPr>
              <w:t>Column 88</w:t>
            </w:r>
          </w:p>
        </w:tc>
        <w:tc>
          <w:tcPr>
            <w:tcW w:type="dxa" w:w="14"/>
            <w:shd w:fill="8B2E2E" w:val="clear"/>
          </w:tcPr>
          <w:p>
            <w:r>
              <w:rPr>
                <w:rFonts w:ascii="Times New Roman" w:hAnsi="Times New Roman" w:eastAsia="Times New Roman"/>
                <w:b/>
                <w:i w:val="0"/>
                <w:color w:val="FFFFFF"/>
                <w:sz w:val="20"/>
              </w:rPr>
              <w:t>Column 89</w:t>
            </w:r>
          </w:p>
        </w:tc>
        <w:tc>
          <w:tcPr>
            <w:tcW w:type="dxa" w:w="14"/>
            <w:shd w:fill="8B2E2E" w:val="clear"/>
          </w:tcPr>
          <w:p>
            <w:r>
              <w:rPr>
                <w:rFonts w:ascii="Times New Roman" w:hAnsi="Times New Roman" w:eastAsia="Times New Roman"/>
                <w:b/>
                <w:i w:val="0"/>
                <w:color w:val="FFFFFF"/>
                <w:sz w:val="20"/>
              </w:rPr>
              <w:t>Column 90</w:t>
            </w:r>
          </w:p>
        </w:tc>
        <w:tc>
          <w:tcPr>
            <w:tcW w:type="dxa" w:w="14"/>
            <w:shd w:fill="8B2E2E" w:val="clear"/>
          </w:tcPr>
          <w:p>
            <w:r>
              <w:rPr>
                <w:rFonts w:ascii="Times New Roman" w:hAnsi="Times New Roman" w:eastAsia="Times New Roman"/>
                <w:b/>
                <w:i w:val="0"/>
                <w:color w:val="FFFFFF"/>
                <w:sz w:val="20"/>
              </w:rPr>
              <w:t>Column 91</w:t>
            </w:r>
          </w:p>
        </w:tc>
        <w:tc>
          <w:tcPr>
            <w:tcW w:type="dxa" w:w="14"/>
            <w:shd w:fill="8B2E2E" w:val="clear"/>
          </w:tcPr>
          <w:p>
            <w:r>
              <w:rPr>
                <w:rFonts w:ascii="Times New Roman" w:hAnsi="Times New Roman" w:eastAsia="Times New Roman"/>
                <w:b/>
                <w:i w:val="0"/>
                <w:color w:val="FFFFFF"/>
                <w:sz w:val="20"/>
              </w:rPr>
              <w:t>Column 92</w:t>
            </w:r>
          </w:p>
        </w:tc>
        <w:tc>
          <w:tcPr>
            <w:tcW w:type="dxa" w:w="14"/>
            <w:shd w:fill="8B2E2E" w:val="clear"/>
          </w:tcPr>
          <w:p>
            <w:r>
              <w:rPr>
                <w:rFonts w:ascii="Times New Roman" w:hAnsi="Times New Roman" w:eastAsia="Times New Roman"/>
                <w:b/>
                <w:i w:val="0"/>
                <w:color w:val="FFFFFF"/>
                <w:sz w:val="20"/>
              </w:rPr>
              <w:t>Column 93</w:t>
            </w:r>
          </w:p>
        </w:tc>
        <w:tc>
          <w:tcPr>
            <w:tcW w:type="dxa" w:w="14"/>
            <w:shd w:fill="8B2E2E" w:val="clear"/>
          </w:tcPr>
          <w:p>
            <w:r>
              <w:rPr>
                <w:rFonts w:ascii="Times New Roman" w:hAnsi="Times New Roman" w:eastAsia="Times New Roman"/>
                <w:b/>
                <w:i w:val="0"/>
                <w:color w:val="FFFFFF"/>
                <w:sz w:val="20"/>
              </w:rPr>
              <w:t>Column 94</w:t>
            </w:r>
          </w:p>
        </w:tc>
        <w:tc>
          <w:tcPr>
            <w:tcW w:type="dxa" w:w="14"/>
            <w:shd w:fill="8B2E2E" w:val="clear"/>
          </w:tcPr>
          <w:p>
            <w:r>
              <w:rPr>
                <w:rFonts w:ascii="Times New Roman" w:hAnsi="Times New Roman" w:eastAsia="Times New Roman"/>
                <w:b/>
                <w:i w:val="0"/>
                <w:color w:val="FFFFFF"/>
                <w:sz w:val="20"/>
              </w:rPr>
              <w:t>Column 95</w:t>
            </w:r>
          </w:p>
        </w:tc>
        <w:tc>
          <w:tcPr>
            <w:tcW w:type="dxa" w:w="14"/>
            <w:shd w:fill="8B2E2E" w:val="clear"/>
          </w:tcPr>
          <w:p>
            <w:r>
              <w:rPr>
                <w:rFonts w:ascii="Times New Roman" w:hAnsi="Times New Roman" w:eastAsia="Times New Roman"/>
                <w:b/>
                <w:i w:val="0"/>
                <w:color w:val="FFFFFF"/>
                <w:sz w:val="20"/>
              </w:rPr>
              <w:t>Column 96</w:t>
            </w:r>
          </w:p>
        </w:tc>
        <w:tc>
          <w:tcPr>
            <w:tcW w:type="dxa" w:w="14"/>
            <w:shd w:fill="8B2E2E" w:val="clear"/>
          </w:tcPr>
          <w:p>
            <w:r>
              <w:rPr>
                <w:rFonts w:ascii="Times New Roman" w:hAnsi="Times New Roman" w:eastAsia="Times New Roman"/>
                <w:b/>
                <w:i w:val="0"/>
                <w:color w:val="FFFFFF"/>
                <w:sz w:val="20"/>
              </w:rPr>
              <w:t>Column 97</w:t>
            </w:r>
          </w:p>
        </w:tc>
        <w:tc>
          <w:tcPr>
            <w:tcW w:type="dxa" w:w="14"/>
            <w:shd w:fill="8B2E2E" w:val="clear"/>
          </w:tcPr>
          <w:p>
            <w:r>
              <w:rPr>
                <w:rFonts w:ascii="Times New Roman" w:hAnsi="Times New Roman" w:eastAsia="Times New Roman"/>
                <w:b/>
                <w:i w:val="0"/>
                <w:color w:val="FFFFFF"/>
                <w:sz w:val="20"/>
              </w:rPr>
              <w:t>Column 98</w:t>
            </w:r>
          </w:p>
        </w:tc>
        <w:tc>
          <w:tcPr>
            <w:tcW w:type="dxa" w:w="14"/>
            <w:shd w:fill="8B2E2E" w:val="clear"/>
          </w:tcPr>
          <w:p>
            <w:r>
              <w:rPr>
                <w:rFonts w:ascii="Times New Roman" w:hAnsi="Times New Roman" w:eastAsia="Times New Roman"/>
                <w:b/>
                <w:i w:val="0"/>
                <w:color w:val="FFFFFF"/>
                <w:sz w:val="20"/>
              </w:rPr>
              <w:t>Column 99</w:t>
            </w:r>
          </w:p>
        </w:tc>
        <w:tc>
          <w:tcPr>
            <w:tcW w:type="dxa" w:w="14"/>
            <w:shd w:fill="8B2E2E" w:val="clear"/>
          </w:tcPr>
          <w:p>
            <w:r>
              <w:rPr>
                <w:rFonts w:ascii="Times New Roman" w:hAnsi="Times New Roman" w:eastAsia="Times New Roman"/>
                <w:b/>
                <w:i w:val="0"/>
                <w:color w:val="FFFFFF"/>
                <w:sz w:val="20"/>
              </w:rPr>
              <w:t>Column 100</w:t>
            </w:r>
          </w:p>
        </w:tc>
        <w:tc>
          <w:tcPr>
            <w:tcW w:type="dxa" w:w="14"/>
            <w:shd w:fill="8B2E2E" w:val="clear"/>
          </w:tcPr>
          <w:p>
            <w:r>
              <w:rPr>
                <w:rFonts w:ascii="Times New Roman" w:hAnsi="Times New Roman" w:eastAsia="Times New Roman"/>
                <w:b/>
                <w:i w:val="0"/>
                <w:color w:val="FFFFFF"/>
                <w:sz w:val="20"/>
              </w:rPr>
              <w:t>Column 101</w:t>
            </w:r>
          </w:p>
        </w:tc>
        <w:tc>
          <w:tcPr>
            <w:tcW w:type="dxa" w:w="14"/>
            <w:shd w:fill="8B2E2E" w:val="clear"/>
          </w:tcPr>
          <w:p>
            <w:r>
              <w:rPr>
                <w:rFonts w:ascii="Times New Roman" w:hAnsi="Times New Roman" w:eastAsia="Times New Roman"/>
                <w:b/>
                <w:i w:val="0"/>
                <w:color w:val="FFFFFF"/>
                <w:sz w:val="20"/>
              </w:rPr>
              <w:t>Column 102</w:t>
            </w:r>
          </w:p>
        </w:tc>
        <w:tc>
          <w:tcPr>
            <w:tcW w:type="dxa" w:w="14"/>
            <w:shd w:fill="8B2E2E" w:val="clear"/>
          </w:tcPr>
          <w:p>
            <w:r>
              <w:rPr>
                <w:rFonts w:ascii="Times New Roman" w:hAnsi="Times New Roman" w:eastAsia="Times New Roman"/>
                <w:b/>
                <w:i w:val="0"/>
                <w:color w:val="FFFFFF"/>
                <w:sz w:val="20"/>
              </w:rPr>
              <w:t>Column 103</w:t>
            </w:r>
          </w:p>
        </w:tc>
        <w:tc>
          <w:tcPr>
            <w:tcW w:type="dxa" w:w="14"/>
            <w:shd w:fill="8B2E2E" w:val="clear"/>
          </w:tcPr>
          <w:p>
            <w:r>
              <w:rPr>
                <w:rFonts w:ascii="Times New Roman" w:hAnsi="Times New Roman" w:eastAsia="Times New Roman"/>
                <w:b/>
                <w:i w:val="0"/>
                <w:color w:val="FFFFFF"/>
                <w:sz w:val="20"/>
              </w:rPr>
              <w:t>Column 104</w:t>
            </w:r>
          </w:p>
        </w:tc>
        <w:tc>
          <w:tcPr>
            <w:tcW w:type="dxa" w:w="14"/>
            <w:shd w:fill="8B2E2E" w:val="clear"/>
          </w:tcPr>
          <w:p>
            <w:r>
              <w:rPr>
                <w:rFonts w:ascii="Times New Roman" w:hAnsi="Times New Roman" w:eastAsia="Times New Roman"/>
                <w:b/>
                <w:i w:val="0"/>
                <w:color w:val="FFFFFF"/>
                <w:sz w:val="20"/>
              </w:rPr>
              <w:t>Column 105</w:t>
            </w:r>
          </w:p>
        </w:tc>
        <w:tc>
          <w:tcPr>
            <w:tcW w:type="dxa" w:w="14"/>
            <w:shd w:fill="8B2E2E" w:val="clear"/>
          </w:tcPr>
          <w:p>
            <w:r>
              <w:rPr>
                <w:rFonts w:ascii="Times New Roman" w:hAnsi="Times New Roman" w:eastAsia="Times New Roman"/>
                <w:b/>
                <w:i w:val="0"/>
                <w:color w:val="FFFFFF"/>
                <w:sz w:val="20"/>
              </w:rPr>
              <w:t>Column 106</w:t>
            </w:r>
          </w:p>
        </w:tc>
        <w:tc>
          <w:tcPr>
            <w:tcW w:type="dxa" w:w="14"/>
            <w:shd w:fill="8B2E2E" w:val="clear"/>
          </w:tcPr>
          <w:p>
            <w:r>
              <w:rPr>
                <w:rFonts w:ascii="Times New Roman" w:hAnsi="Times New Roman" w:eastAsia="Times New Roman"/>
                <w:b/>
                <w:i w:val="0"/>
                <w:color w:val="FFFFFF"/>
                <w:sz w:val="20"/>
              </w:rPr>
              <w:t>Column 107</w:t>
            </w:r>
          </w:p>
        </w:tc>
        <w:tc>
          <w:tcPr>
            <w:tcW w:type="dxa" w:w="14"/>
            <w:shd w:fill="8B2E2E" w:val="clear"/>
          </w:tcPr>
          <w:p>
            <w:r>
              <w:rPr>
                <w:rFonts w:ascii="Times New Roman" w:hAnsi="Times New Roman" w:eastAsia="Times New Roman"/>
                <w:b/>
                <w:i w:val="0"/>
                <w:color w:val="FFFFFF"/>
                <w:sz w:val="20"/>
              </w:rPr>
              <w:t>Column 108</w:t>
            </w:r>
          </w:p>
        </w:tc>
        <w:tc>
          <w:tcPr>
            <w:tcW w:type="dxa" w:w="14"/>
            <w:shd w:fill="8B2E2E" w:val="clear"/>
          </w:tcPr>
          <w:p>
            <w:r>
              <w:rPr>
                <w:rFonts w:ascii="Times New Roman" w:hAnsi="Times New Roman" w:eastAsia="Times New Roman"/>
                <w:b/>
                <w:i w:val="0"/>
                <w:color w:val="FFFFFF"/>
                <w:sz w:val="20"/>
              </w:rPr>
              <w:t>Column 109</w:t>
            </w:r>
          </w:p>
        </w:tc>
        <w:tc>
          <w:tcPr>
            <w:tcW w:type="dxa" w:w="14"/>
            <w:shd w:fill="8B2E2E" w:val="clear"/>
          </w:tcPr>
          <w:p>
            <w:r>
              <w:rPr>
                <w:rFonts w:ascii="Times New Roman" w:hAnsi="Times New Roman" w:eastAsia="Times New Roman"/>
                <w:b/>
                <w:i w:val="0"/>
                <w:color w:val="FFFFFF"/>
                <w:sz w:val="20"/>
              </w:rPr>
              <w:t>Column 110</w:t>
            </w:r>
          </w:p>
        </w:tc>
        <w:tc>
          <w:tcPr>
            <w:tcW w:type="dxa" w:w="14"/>
            <w:shd w:fill="8B2E2E" w:val="clear"/>
          </w:tcPr>
          <w:p>
            <w:r>
              <w:rPr>
                <w:rFonts w:ascii="Times New Roman" w:hAnsi="Times New Roman" w:eastAsia="Times New Roman"/>
                <w:b/>
                <w:i w:val="0"/>
                <w:color w:val="FFFFFF"/>
                <w:sz w:val="20"/>
              </w:rPr>
              <w:t>Column 111</w:t>
            </w:r>
          </w:p>
        </w:tc>
        <w:tc>
          <w:tcPr>
            <w:tcW w:type="dxa" w:w="14"/>
            <w:shd w:fill="8B2E2E" w:val="clear"/>
          </w:tcPr>
          <w:p>
            <w:r>
              <w:rPr>
                <w:rFonts w:ascii="Times New Roman" w:hAnsi="Times New Roman" w:eastAsia="Times New Roman"/>
                <w:b/>
                <w:i w:val="0"/>
                <w:color w:val="FFFFFF"/>
                <w:sz w:val="20"/>
              </w:rPr>
              <w:t>Column 112</w:t>
            </w:r>
          </w:p>
        </w:tc>
        <w:tc>
          <w:tcPr>
            <w:tcW w:type="dxa" w:w="14"/>
            <w:shd w:fill="8B2E2E" w:val="clear"/>
          </w:tcPr>
          <w:p>
            <w:r>
              <w:rPr>
                <w:rFonts w:ascii="Times New Roman" w:hAnsi="Times New Roman" w:eastAsia="Times New Roman"/>
                <w:b/>
                <w:i w:val="0"/>
                <w:color w:val="FFFFFF"/>
                <w:sz w:val="20"/>
              </w:rPr>
              <w:t>Column 113</w:t>
            </w:r>
          </w:p>
        </w:tc>
        <w:tc>
          <w:tcPr>
            <w:tcW w:type="dxa" w:w="14"/>
            <w:shd w:fill="8B2E2E" w:val="clear"/>
          </w:tcPr>
          <w:p>
            <w:r>
              <w:rPr>
                <w:rFonts w:ascii="Times New Roman" w:hAnsi="Times New Roman" w:eastAsia="Times New Roman"/>
                <w:b/>
                <w:i w:val="0"/>
                <w:color w:val="FFFFFF"/>
                <w:sz w:val="20"/>
              </w:rPr>
              <w:t>Column 114</w:t>
            </w:r>
          </w:p>
        </w:tc>
        <w:tc>
          <w:tcPr>
            <w:tcW w:type="dxa" w:w="14"/>
            <w:shd w:fill="8B2E2E" w:val="clear"/>
          </w:tcPr>
          <w:p>
            <w:r>
              <w:rPr>
                <w:rFonts w:ascii="Times New Roman" w:hAnsi="Times New Roman" w:eastAsia="Times New Roman"/>
                <w:b/>
                <w:i w:val="0"/>
                <w:color w:val="FFFFFF"/>
                <w:sz w:val="20"/>
              </w:rPr>
              <w:t>Column 115</w:t>
            </w:r>
          </w:p>
        </w:tc>
        <w:tc>
          <w:tcPr>
            <w:tcW w:type="dxa" w:w="14"/>
            <w:shd w:fill="8B2E2E" w:val="clear"/>
          </w:tcPr>
          <w:p>
            <w:r>
              <w:rPr>
                <w:rFonts w:ascii="Times New Roman" w:hAnsi="Times New Roman" w:eastAsia="Times New Roman"/>
                <w:b/>
                <w:i w:val="0"/>
                <w:color w:val="FFFFFF"/>
                <w:sz w:val="20"/>
              </w:rPr>
              <w:t>Column 116</w:t>
            </w:r>
          </w:p>
        </w:tc>
        <w:tc>
          <w:tcPr>
            <w:tcW w:type="dxa" w:w="14"/>
            <w:shd w:fill="8B2E2E" w:val="clear"/>
          </w:tcPr>
          <w:p>
            <w:r>
              <w:rPr>
                <w:rFonts w:ascii="Times New Roman" w:hAnsi="Times New Roman" w:eastAsia="Times New Roman"/>
                <w:b/>
                <w:i w:val="0"/>
                <w:color w:val="FFFFFF"/>
                <w:sz w:val="20"/>
              </w:rPr>
              <w:t>Column 117</w:t>
            </w:r>
          </w:p>
        </w:tc>
        <w:tc>
          <w:tcPr>
            <w:tcW w:type="dxa" w:w="14"/>
            <w:shd w:fill="8B2E2E" w:val="clear"/>
          </w:tcPr>
          <w:p>
            <w:r>
              <w:rPr>
                <w:rFonts w:ascii="Times New Roman" w:hAnsi="Times New Roman" w:eastAsia="Times New Roman"/>
                <w:b/>
                <w:i w:val="0"/>
                <w:color w:val="FFFFFF"/>
                <w:sz w:val="20"/>
              </w:rPr>
              <w:t>Column 118</w:t>
            </w:r>
          </w:p>
        </w:tc>
        <w:tc>
          <w:tcPr>
            <w:tcW w:type="dxa" w:w="14"/>
            <w:shd w:fill="8B2E2E" w:val="clear"/>
          </w:tcPr>
          <w:p>
            <w:r>
              <w:rPr>
                <w:rFonts w:ascii="Times New Roman" w:hAnsi="Times New Roman" w:eastAsia="Times New Roman"/>
                <w:b/>
                <w:i w:val="0"/>
                <w:color w:val="FFFFFF"/>
                <w:sz w:val="20"/>
              </w:rPr>
              <w:t>Column 119</w:t>
            </w:r>
          </w:p>
        </w:tc>
        <w:tc>
          <w:tcPr>
            <w:tcW w:type="dxa" w:w="14"/>
            <w:shd w:fill="8B2E2E" w:val="clear"/>
          </w:tcPr>
          <w:p>
            <w:r>
              <w:rPr>
                <w:rFonts w:ascii="Times New Roman" w:hAnsi="Times New Roman" w:eastAsia="Times New Roman"/>
                <w:b/>
                <w:i w:val="0"/>
                <w:color w:val="FFFFFF"/>
                <w:sz w:val="20"/>
              </w:rPr>
              <w:t>Column 120</w:t>
            </w:r>
          </w:p>
        </w:tc>
        <w:tc>
          <w:tcPr>
            <w:tcW w:type="dxa" w:w="14"/>
            <w:shd w:fill="8B2E2E" w:val="clear"/>
          </w:tcPr>
          <w:p>
            <w:r>
              <w:rPr>
                <w:rFonts w:ascii="Times New Roman" w:hAnsi="Times New Roman" w:eastAsia="Times New Roman"/>
                <w:b/>
                <w:i w:val="0"/>
                <w:color w:val="FFFFFF"/>
                <w:sz w:val="20"/>
              </w:rPr>
              <w:t>Column 121</w:t>
            </w:r>
          </w:p>
        </w:tc>
        <w:tc>
          <w:tcPr>
            <w:tcW w:type="dxa" w:w="14"/>
            <w:shd w:fill="8B2E2E" w:val="clear"/>
          </w:tcPr>
          <w:p>
            <w:r>
              <w:rPr>
                <w:rFonts w:ascii="Times New Roman" w:hAnsi="Times New Roman" w:eastAsia="Times New Roman"/>
                <w:b/>
                <w:i w:val="0"/>
                <w:color w:val="FFFFFF"/>
                <w:sz w:val="20"/>
              </w:rPr>
              <w:t>Column 122</w:t>
            </w:r>
          </w:p>
        </w:tc>
        <w:tc>
          <w:tcPr>
            <w:tcW w:type="dxa" w:w="14"/>
            <w:shd w:fill="8B2E2E" w:val="clear"/>
          </w:tcPr>
          <w:p>
            <w:r>
              <w:rPr>
                <w:rFonts w:ascii="Times New Roman" w:hAnsi="Times New Roman" w:eastAsia="Times New Roman"/>
                <w:b/>
                <w:i w:val="0"/>
                <w:color w:val="FFFFFF"/>
                <w:sz w:val="20"/>
              </w:rPr>
              <w:t>Column 123</w:t>
            </w:r>
          </w:p>
        </w:tc>
        <w:tc>
          <w:tcPr>
            <w:tcW w:type="dxa" w:w="14"/>
            <w:shd w:fill="8B2E2E" w:val="clear"/>
          </w:tcPr>
          <w:p>
            <w:r>
              <w:rPr>
                <w:rFonts w:ascii="Times New Roman" w:hAnsi="Times New Roman" w:eastAsia="Times New Roman"/>
                <w:b/>
                <w:i w:val="0"/>
                <w:color w:val="FFFFFF"/>
                <w:sz w:val="20"/>
              </w:rPr>
              <w:t>Column 124</w:t>
            </w:r>
          </w:p>
        </w:tc>
        <w:tc>
          <w:tcPr>
            <w:tcW w:type="dxa" w:w="14"/>
            <w:shd w:fill="8B2E2E" w:val="clear"/>
          </w:tcPr>
          <w:p>
            <w:r>
              <w:rPr>
                <w:rFonts w:ascii="Times New Roman" w:hAnsi="Times New Roman" w:eastAsia="Times New Roman"/>
                <w:b/>
                <w:i w:val="0"/>
                <w:color w:val="FFFFFF"/>
                <w:sz w:val="20"/>
              </w:rPr>
              <w:t>Column 125</w:t>
            </w:r>
          </w:p>
        </w:tc>
        <w:tc>
          <w:tcPr>
            <w:tcW w:type="dxa" w:w="14"/>
            <w:shd w:fill="8B2E2E" w:val="clear"/>
          </w:tcPr>
          <w:p>
            <w:r>
              <w:rPr>
                <w:rFonts w:ascii="Times New Roman" w:hAnsi="Times New Roman" w:eastAsia="Times New Roman"/>
                <w:b/>
                <w:i w:val="0"/>
                <w:color w:val="FFFFFF"/>
                <w:sz w:val="20"/>
              </w:rPr>
              <w:t>Column 126</w:t>
            </w:r>
          </w:p>
        </w:tc>
        <w:tc>
          <w:tcPr>
            <w:tcW w:type="dxa" w:w="14"/>
            <w:shd w:fill="8B2E2E" w:val="clear"/>
          </w:tcPr>
          <w:p>
            <w:r>
              <w:rPr>
                <w:rFonts w:ascii="Times New Roman" w:hAnsi="Times New Roman" w:eastAsia="Times New Roman"/>
                <w:b/>
                <w:i w:val="0"/>
                <w:color w:val="FFFFFF"/>
                <w:sz w:val="20"/>
              </w:rPr>
              <w:t>Column 127</w:t>
            </w:r>
          </w:p>
        </w:tc>
        <w:tc>
          <w:tcPr>
            <w:tcW w:type="dxa" w:w="14"/>
            <w:shd w:fill="8B2E2E" w:val="clear"/>
          </w:tcPr>
          <w:p>
            <w:r>
              <w:rPr>
                <w:rFonts w:ascii="Times New Roman" w:hAnsi="Times New Roman" w:eastAsia="Times New Roman"/>
                <w:b/>
                <w:i w:val="0"/>
                <w:color w:val="FFFFFF"/>
                <w:sz w:val="20"/>
              </w:rPr>
              <w:t>Column 128</w:t>
            </w:r>
          </w:p>
        </w:tc>
        <w:tc>
          <w:tcPr>
            <w:tcW w:type="dxa" w:w="14"/>
            <w:shd w:fill="8B2E2E" w:val="clear"/>
          </w:tcPr>
          <w:p>
            <w:r>
              <w:rPr>
                <w:rFonts w:ascii="Times New Roman" w:hAnsi="Times New Roman" w:eastAsia="Times New Roman"/>
                <w:b/>
                <w:i w:val="0"/>
                <w:color w:val="FFFFFF"/>
                <w:sz w:val="20"/>
              </w:rPr>
              <w:t>Column 129</w:t>
            </w:r>
          </w:p>
        </w:tc>
        <w:tc>
          <w:tcPr>
            <w:tcW w:type="dxa" w:w="14"/>
            <w:shd w:fill="8B2E2E" w:val="clear"/>
          </w:tcPr>
          <w:p>
            <w:r>
              <w:rPr>
                <w:rFonts w:ascii="Times New Roman" w:hAnsi="Times New Roman" w:eastAsia="Times New Roman"/>
                <w:b/>
                <w:i w:val="0"/>
                <w:color w:val="FFFFFF"/>
                <w:sz w:val="20"/>
              </w:rPr>
              <w:t>Column 130</w:t>
            </w:r>
          </w:p>
        </w:tc>
        <w:tc>
          <w:tcPr>
            <w:tcW w:type="dxa" w:w="14"/>
            <w:shd w:fill="8B2E2E" w:val="clear"/>
          </w:tcPr>
          <w:p>
            <w:r>
              <w:rPr>
                <w:rFonts w:ascii="Times New Roman" w:hAnsi="Times New Roman" w:eastAsia="Times New Roman"/>
                <w:b/>
                <w:i w:val="0"/>
                <w:color w:val="FFFFFF"/>
                <w:sz w:val="20"/>
              </w:rPr>
              <w:t>Column 131</w:t>
            </w:r>
          </w:p>
        </w:tc>
        <w:tc>
          <w:tcPr>
            <w:tcW w:type="dxa" w:w="14"/>
            <w:shd w:fill="8B2E2E" w:val="clear"/>
          </w:tcPr>
          <w:p>
            <w:r>
              <w:rPr>
                <w:rFonts w:ascii="Times New Roman" w:hAnsi="Times New Roman" w:eastAsia="Times New Roman"/>
                <w:b/>
                <w:i w:val="0"/>
                <w:color w:val="FFFFFF"/>
                <w:sz w:val="20"/>
              </w:rPr>
              <w:t>Column 132</w:t>
            </w:r>
          </w:p>
        </w:tc>
        <w:tc>
          <w:tcPr>
            <w:tcW w:type="dxa" w:w="14"/>
            <w:shd w:fill="8B2E2E" w:val="clear"/>
          </w:tcPr>
          <w:p>
            <w:r>
              <w:rPr>
                <w:rFonts w:ascii="Times New Roman" w:hAnsi="Times New Roman" w:eastAsia="Times New Roman"/>
                <w:b/>
                <w:i w:val="0"/>
                <w:color w:val="FFFFFF"/>
                <w:sz w:val="20"/>
              </w:rPr>
              <w:t>Column 133</w:t>
            </w:r>
          </w:p>
        </w:tc>
        <w:tc>
          <w:tcPr>
            <w:tcW w:type="dxa" w:w="14"/>
            <w:shd w:fill="8B2E2E" w:val="clear"/>
          </w:tcPr>
          <w:p>
            <w:r>
              <w:rPr>
                <w:rFonts w:ascii="Times New Roman" w:hAnsi="Times New Roman" w:eastAsia="Times New Roman"/>
                <w:b/>
                <w:i w:val="0"/>
                <w:color w:val="FFFFFF"/>
                <w:sz w:val="20"/>
              </w:rPr>
              <w:t>Column 134</w:t>
            </w:r>
          </w:p>
        </w:tc>
        <w:tc>
          <w:tcPr>
            <w:tcW w:type="dxa" w:w="14"/>
            <w:shd w:fill="8B2E2E" w:val="clear"/>
          </w:tcPr>
          <w:p>
            <w:r>
              <w:rPr>
                <w:rFonts w:ascii="Times New Roman" w:hAnsi="Times New Roman" w:eastAsia="Times New Roman"/>
                <w:b/>
                <w:i w:val="0"/>
                <w:color w:val="FFFFFF"/>
                <w:sz w:val="20"/>
              </w:rPr>
              <w:t>Column 135</w:t>
            </w:r>
          </w:p>
        </w:tc>
        <w:tc>
          <w:tcPr>
            <w:tcW w:type="dxa" w:w="14"/>
            <w:shd w:fill="8B2E2E" w:val="clear"/>
          </w:tcPr>
          <w:p>
            <w:r>
              <w:rPr>
                <w:rFonts w:ascii="Times New Roman" w:hAnsi="Times New Roman" w:eastAsia="Times New Roman"/>
                <w:b/>
                <w:i w:val="0"/>
                <w:color w:val="FFFFFF"/>
                <w:sz w:val="20"/>
              </w:rPr>
              <w:t>Column 136</w:t>
            </w:r>
          </w:p>
        </w:tc>
        <w:tc>
          <w:tcPr>
            <w:tcW w:type="dxa" w:w="14"/>
            <w:shd w:fill="8B2E2E" w:val="clear"/>
          </w:tcPr>
          <w:p>
            <w:r>
              <w:rPr>
                <w:rFonts w:ascii="Times New Roman" w:hAnsi="Times New Roman" w:eastAsia="Times New Roman"/>
                <w:b/>
                <w:i w:val="0"/>
                <w:color w:val="FFFFFF"/>
                <w:sz w:val="20"/>
              </w:rPr>
              <w:t>Column 137</w:t>
            </w:r>
          </w:p>
        </w:tc>
        <w:tc>
          <w:tcPr>
            <w:tcW w:type="dxa" w:w="14"/>
            <w:shd w:fill="8B2E2E" w:val="clear"/>
          </w:tcPr>
          <w:p>
            <w:r>
              <w:rPr>
                <w:rFonts w:ascii="Times New Roman" w:hAnsi="Times New Roman" w:eastAsia="Times New Roman"/>
                <w:b/>
                <w:i w:val="0"/>
                <w:color w:val="FFFFFF"/>
                <w:sz w:val="20"/>
              </w:rPr>
              <w:t>Column 138</w:t>
            </w:r>
          </w:p>
        </w:tc>
        <w:tc>
          <w:tcPr>
            <w:tcW w:type="dxa" w:w="14"/>
            <w:shd w:fill="8B2E2E" w:val="clear"/>
          </w:tcPr>
          <w:p>
            <w:r>
              <w:rPr>
                <w:rFonts w:ascii="Times New Roman" w:hAnsi="Times New Roman" w:eastAsia="Times New Roman"/>
                <w:b/>
                <w:i w:val="0"/>
                <w:color w:val="FFFFFF"/>
                <w:sz w:val="20"/>
              </w:rPr>
              <w:t>Column 139</w:t>
            </w:r>
          </w:p>
        </w:tc>
        <w:tc>
          <w:tcPr>
            <w:tcW w:type="dxa" w:w="14"/>
            <w:shd w:fill="8B2E2E" w:val="clear"/>
          </w:tcPr>
          <w:p>
            <w:r>
              <w:rPr>
                <w:rFonts w:ascii="Times New Roman" w:hAnsi="Times New Roman" w:eastAsia="Times New Roman"/>
                <w:b/>
                <w:i w:val="0"/>
                <w:color w:val="FFFFFF"/>
                <w:sz w:val="20"/>
              </w:rPr>
              <w:t>Column 140</w:t>
            </w:r>
          </w:p>
        </w:tc>
        <w:tc>
          <w:tcPr>
            <w:tcW w:type="dxa" w:w="14"/>
            <w:shd w:fill="8B2E2E" w:val="clear"/>
          </w:tcPr>
          <w:p>
            <w:r>
              <w:rPr>
                <w:rFonts w:ascii="Times New Roman" w:hAnsi="Times New Roman" w:eastAsia="Times New Roman"/>
                <w:b/>
                <w:i w:val="0"/>
                <w:color w:val="FFFFFF"/>
                <w:sz w:val="20"/>
              </w:rPr>
              <w:t>Column 141</w:t>
            </w:r>
          </w:p>
        </w:tc>
        <w:tc>
          <w:tcPr>
            <w:tcW w:type="dxa" w:w="14"/>
            <w:shd w:fill="8B2E2E" w:val="clear"/>
          </w:tcPr>
          <w:p>
            <w:r>
              <w:rPr>
                <w:rFonts w:ascii="Times New Roman" w:hAnsi="Times New Roman" w:eastAsia="Times New Roman"/>
                <w:b/>
                <w:i w:val="0"/>
                <w:color w:val="FFFFFF"/>
                <w:sz w:val="20"/>
              </w:rPr>
              <w:t>Column 142</w:t>
            </w:r>
          </w:p>
        </w:tc>
        <w:tc>
          <w:tcPr>
            <w:tcW w:type="dxa" w:w="14"/>
            <w:shd w:fill="8B2E2E" w:val="clear"/>
          </w:tcPr>
          <w:p>
            <w:r>
              <w:rPr>
                <w:rFonts w:ascii="Times New Roman" w:hAnsi="Times New Roman" w:eastAsia="Times New Roman"/>
                <w:b/>
                <w:i w:val="0"/>
                <w:color w:val="FFFFFF"/>
                <w:sz w:val="20"/>
              </w:rPr>
              <w:t>Column 143</w:t>
            </w:r>
          </w:p>
        </w:tc>
        <w:tc>
          <w:tcPr>
            <w:tcW w:type="dxa" w:w="14"/>
            <w:shd w:fill="8B2E2E" w:val="clear"/>
          </w:tcPr>
          <w:p>
            <w:r>
              <w:rPr>
                <w:rFonts w:ascii="Times New Roman" w:hAnsi="Times New Roman" w:eastAsia="Times New Roman"/>
                <w:b/>
                <w:i w:val="0"/>
                <w:color w:val="FFFFFF"/>
                <w:sz w:val="20"/>
              </w:rPr>
              <w:t>Column 144</w:t>
            </w:r>
          </w:p>
        </w:tc>
        <w:tc>
          <w:tcPr>
            <w:tcW w:type="dxa" w:w="14"/>
            <w:shd w:fill="8B2E2E" w:val="clear"/>
          </w:tcPr>
          <w:p>
            <w:r>
              <w:rPr>
                <w:rFonts w:ascii="Times New Roman" w:hAnsi="Times New Roman" w:eastAsia="Times New Roman"/>
                <w:b/>
                <w:i w:val="0"/>
                <w:color w:val="FFFFFF"/>
                <w:sz w:val="20"/>
              </w:rPr>
              <w:t>Column 145</w:t>
            </w:r>
          </w:p>
        </w:tc>
        <w:tc>
          <w:tcPr>
            <w:tcW w:type="dxa" w:w="14"/>
            <w:shd w:fill="8B2E2E" w:val="clear"/>
          </w:tcPr>
          <w:p>
            <w:r>
              <w:rPr>
                <w:rFonts w:ascii="Times New Roman" w:hAnsi="Times New Roman" w:eastAsia="Times New Roman"/>
                <w:b/>
                <w:i w:val="0"/>
                <w:color w:val="FFFFFF"/>
                <w:sz w:val="20"/>
              </w:rPr>
              <w:t>Column 146</w:t>
            </w:r>
          </w:p>
        </w:tc>
        <w:tc>
          <w:tcPr>
            <w:tcW w:type="dxa" w:w="14"/>
            <w:shd w:fill="8B2E2E" w:val="clear"/>
          </w:tcPr>
          <w:p>
            <w:r>
              <w:rPr>
                <w:rFonts w:ascii="Times New Roman" w:hAnsi="Times New Roman" w:eastAsia="Times New Roman"/>
                <w:b/>
                <w:i w:val="0"/>
                <w:color w:val="FFFFFF"/>
                <w:sz w:val="20"/>
              </w:rPr>
              <w:t>Column 147</w:t>
            </w:r>
          </w:p>
        </w:tc>
        <w:tc>
          <w:tcPr>
            <w:tcW w:type="dxa" w:w="14"/>
            <w:shd w:fill="8B2E2E" w:val="clear"/>
          </w:tcPr>
          <w:p>
            <w:r>
              <w:rPr>
                <w:rFonts w:ascii="Times New Roman" w:hAnsi="Times New Roman" w:eastAsia="Times New Roman"/>
                <w:b/>
                <w:i w:val="0"/>
                <w:color w:val="FFFFFF"/>
                <w:sz w:val="20"/>
              </w:rPr>
              <w:t>Column 148</w:t>
            </w:r>
          </w:p>
        </w:tc>
        <w:tc>
          <w:tcPr>
            <w:tcW w:type="dxa" w:w="14"/>
            <w:shd w:fill="8B2E2E" w:val="clear"/>
          </w:tcPr>
          <w:p>
            <w:r>
              <w:rPr>
                <w:rFonts w:ascii="Times New Roman" w:hAnsi="Times New Roman" w:eastAsia="Times New Roman"/>
                <w:b/>
                <w:i w:val="0"/>
                <w:color w:val="FFFFFF"/>
                <w:sz w:val="20"/>
              </w:rPr>
              <w:t>Column 149</w:t>
            </w:r>
          </w:p>
        </w:tc>
        <w:tc>
          <w:tcPr>
            <w:tcW w:type="dxa" w:w="14"/>
            <w:shd w:fill="8B2E2E" w:val="clear"/>
          </w:tcPr>
          <w:p>
            <w:r>
              <w:rPr>
                <w:rFonts w:ascii="Times New Roman" w:hAnsi="Times New Roman" w:eastAsia="Times New Roman"/>
                <w:b/>
                <w:i w:val="0"/>
                <w:color w:val="FFFFFF"/>
                <w:sz w:val="20"/>
              </w:rPr>
              <w:t>Column 150</w:t>
            </w:r>
          </w:p>
        </w:tc>
        <w:tc>
          <w:tcPr>
            <w:tcW w:type="dxa" w:w="14"/>
            <w:shd w:fill="8B2E2E" w:val="clear"/>
          </w:tcPr>
          <w:p>
            <w:r>
              <w:rPr>
                <w:rFonts w:ascii="Times New Roman" w:hAnsi="Times New Roman" w:eastAsia="Times New Roman"/>
                <w:b/>
                <w:i w:val="0"/>
                <w:color w:val="FFFFFF"/>
                <w:sz w:val="20"/>
              </w:rPr>
              <w:t>Column 151</w:t>
            </w:r>
          </w:p>
        </w:tc>
        <w:tc>
          <w:tcPr>
            <w:tcW w:type="dxa" w:w="14"/>
            <w:shd w:fill="8B2E2E" w:val="clear"/>
          </w:tcPr>
          <w:p>
            <w:r>
              <w:rPr>
                <w:rFonts w:ascii="Times New Roman" w:hAnsi="Times New Roman" w:eastAsia="Times New Roman"/>
                <w:b/>
                <w:i w:val="0"/>
                <w:color w:val="FFFFFF"/>
                <w:sz w:val="20"/>
              </w:rPr>
              <w:t>Column 152</w:t>
            </w:r>
          </w:p>
        </w:tc>
        <w:tc>
          <w:tcPr>
            <w:tcW w:type="dxa" w:w="14"/>
            <w:shd w:fill="8B2E2E" w:val="clear"/>
          </w:tcPr>
          <w:p>
            <w:r>
              <w:rPr>
                <w:rFonts w:ascii="Times New Roman" w:hAnsi="Times New Roman" w:eastAsia="Times New Roman"/>
                <w:b/>
                <w:i w:val="0"/>
                <w:color w:val="FFFFFF"/>
                <w:sz w:val="20"/>
              </w:rPr>
              <w:t>Column 153</w:t>
            </w:r>
          </w:p>
        </w:tc>
        <w:tc>
          <w:tcPr>
            <w:tcW w:type="dxa" w:w="14"/>
            <w:shd w:fill="8B2E2E" w:val="clear"/>
          </w:tcPr>
          <w:p>
            <w:r>
              <w:rPr>
                <w:rFonts w:ascii="Times New Roman" w:hAnsi="Times New Roman" w:eastAsia="Times New Roman"/>
                <w:b/>
                <w:i w:val="0"/>
                <w:color w:val="FFFFFF"/>
                <w:sz w:val="20"/>
              </w:rPr>
              <w:t>Column 154</w:t>
            </w:r>
          </w:p>
        </w:tc>
        <w:tc>
          <w:tcPr>
            <w:tcW w:type="dxa" w:w="14"/>
            <w:shd w:fill="8B2E2E" w:val="clear"/>
          </w:tcPr>
          <w:p>
            <w:r>
              <w:rPr>
                <w:rFonts w:ascii="Times New Roman" w:hAnsi="Times New Roman" w:eastAsia="Times New Roman"/>
                <w:b/>
                <w:i w:val="0"/>
                <w:color w:val="FFFFFF"/>
                <w:sz w:val="20"/>
              </w:rPr>
              <w:t>Column 155</w:t>
            </w:r>
          </w:p>
        </w:tc>
        <w:tc>
          <w:tcPr>
            <w:tcW w:type="dxa" w:w="14"/>
            <w:shd w:fill="8B2E2E" w:val="clear"/>
          </w:tcPr>
          <w:p>
            <w:r>
              <w:rPr>
                <w:rFonts w:ascii="Times New Roman" w:hAnsi="Times New Roman" w:eastAsia="Times New Roman"/>
                <w:b/>
                <w:i w:val="0"/>
                <w:color w:val="FFFFFF"/>
                <w:sz w:val="20"/>
              </w:rPr>
              <w:t>Column 156</w:t>
            </w:r>
          </w:p>
        </w:tc>
        <w:tc>
          <w:tcPr>
            <w:tcW w:type="dxa" w:w="14"/>
            <w:shd w:fill="8B2E2E" w:val="clear"/>
          </w:tcPr>
          <w:p>
            <w:r>
              <w:rPr>
                <w:rFonts w:ascii="Times New Roman" w:hAnsi="Times New Roman" w:eastAsia="Times New Roman"/>
                <w:b/>
                <w:i w:val="0"/>
                <w:color w:val="FFFFFF"/>
                <w:sz w:val="20"/>
              </w:rPr>
              <w:t>Column 157</w:t>
            </w:r>
          </w:p>
        </w:tc>
        <w:tc>
          <w:tcPr>
            <w:tcW w:type="dxa" w:w="14"/>
            <w:shd w:fill="8B2E2E" w:val="clear"/>
          </w:tcPr>
          <w:p>
            <w:r>
              <w:rPr>
                <w:rFonts w:ascii="Times New Roman" w:hAnsi="Times New Roman" w:eastAsia="Times New Roman"/>
                <w:b/>
                <w:i w:val="0"/>
                <w:color w:val="FFFFFF"/>
                <w:sz w:val="20"/>
              </w:rPr>
              <w:t>Column 158</w:t>
            </w:r>
          </w:p>
        </w:tc>
        <w:tc>
          <w:tcPr>
            <w:tcW w:type="dxa" w:w="14"/>
            <w:shd w:fill="8B2E2E" w:val="clear"/>
          </w:tcPr>
          <w:p>
            <w:r>
              <w:rPr>
                <w:rFonts w:ascii="Times New Roman" w:hAnsi="Times New Roman" w:eastAsia="Times New Roman"/>
                <w:b/>
                <w:i w:val="0"/>
                <w:color w:val="FFFFFF"/>
                <w:sz w:val="20"/>
              </w:rPr>
              <w:t>Column 159</w:t>
            </w:r>
          </w:p>
        </w:tc>
        <w:tc>
          <w:tcPr>
            <w:tcW w:type="dxa" w:w="14"/>
            <w:shd w:fill="8B2E2E" w:val="clear"/>
          </w:tcPr>
          <w:p>
            <w:r>
              <w:rPr>
                <w:rFonts w:ascii="Times New Roman" w:hAnsi="Times New Roman" w:eastAsia="Times New Roman"/>
                <w:b/>
                <w:i w:val="0"/>
                <w:color w:val="FFFFFF"/>
                <w:sz w:val="20"/>
              </w:rPr>
              <w:t>Column 160</w:t>
            </w:r>
          </w:p>
        </w:tc>
        <w:tc>
          <w:tcPr>
            <w:tcW w:type="dxa" w:w="14"/>
            <w:shd w:fill="8B2E2E" w:val="clear"/>
          </w:tcPr>
          <w:p>
            <w:r>
              <w:rPr>
                <w:rFonts w:ascii="Times New Roman" w:hAnsi="Times New Roman" w:eastAsia="Times New Roman"/>
                <w:b/>
                <w:i w:val="0"/>
                <w:color w:val="FFFFFF"/>
                <w:sz w:val="20"/>
              </w:rPr>
              <w:t>Column 161</w:t>
            </w:r>
          </w:p>
        </w:tc>
        <w:tc>
          <w:tcPr>
            <w:tcW w:type="dxa" w:w="14"/>
            <w:shd w:fill="8B2E2E" w:val="clear"/>
          </w:tcPr>
          <w:p>
            <w:r>
              <w:rPr>
                <w:rFonts w:ascii="Times New Roman" w:hAnsi="Times New Roman" w:eastAsia="Times New Roman"/>
                <w:b/>
                <w:i w:val="0"/>
                <w:color w:val="FFFFFF"/>
                <w:sz w:val="20"/>
              </w:rPr>
              <w:t>Column 162</w:t>
            </w:r>
          </w:p>
        </w:tc>
        <w:tc>
          <w:tcPr>
            <w:tcW w:type="dxa" w:w="14"/>
            <w:shd w:fill="8B2E2E" w:val="clear"/>
          </w:tcPr>
          <w:p>
            <w:r>
              <w:rPr>
                <w:rFonts w:ascii="Times New Roman" w:hAnsi="Times New Roman" w:eastAsia="Times New Roman"/>
                <w:b/>
                <w:i w:val="0"/>
                <w:color w:val="FFFFFF"/>
                <w:sz w:val="20"/>
              </w:rPr>
              <w:t>Column 163</w:t>
            </w:r>
          </w:p>
        </w:tc>
        <w:tc>
          <w:tcPr>
            <w:tcW w:type="dxa" w:w="14"/>
            <w:shd w:fill="8B2E2E" w:val="clear"/>
          </w:tcPr>
          <w:p>
            <w:r>
              <w:rPr>
                <w:rFonts w:ascii="Times New Roman" w:hAnsi="Times New Roman" w:eastAsia="Times New Roman"/>
                <w:b/>
                <w:i w:val="0"/>
                <w:color w:val="FFFFFF"/>
                <w:sz w:val="20"/>
              </w:rPr>
              <w:t>Column 164</w:t>
            </w:r>
          </w:p>
        </w:tc>
        <w:tc>
          <w:tcPr>
            <w:tcW w:type="dxa" w:w="14"/>
            <w:shd w:fill="8B2E2E" w:val="clear"/>
          </w:tcPr>
          <w:p>
            <w:r>
              <w:rPr>
                <w:rFonts w:ascii="Times New Roman" w:hAnsi="Times New Roman" w:eastAsia="Times New Roman"/>
                <w:b/>
                <w:i w:val="0"/>
                <w:color w:val="FFFFFF"/>
                <w:sz w:val="20"/>
              </w:rPr>
              <w:t>Column 165</w:t>
            </w:r>
          </w:p>
        </w:tc>
        <w:tc>
          <w:tcPr>
            <w:tcW w:type="dxa" w:w="14"/>
            <w:shd w:fill="8B2E2E" w:val="clear"/>
          </w:tcPr>
          <w:p>
            <w:r>
              <w:rPr>
                <w:rFonts w:ascii="Times New Roman" w:hAnsi="Times New Roman" w:eastAsia="Times New Roman"/>
                <w:b/>
                <w:i w:val="0"/>
                <w:color w:val="FFFFFF"/>
                <w:sz w:val="20"/>
              </w:rPr>
              <w:t>Column 166</w:t>
            </w:r>
          </w:p>
        </w:tc>
        <w:tc>
          <w:tcPr>
            <w:tcW w:type="dxa" w:w="14"/>
            <w:shd w:fill="8B2E2E" w:val="clear"/>
          </w:tcPr>
          <w:p>
            <w:r>
              <w:rPr>
                <w:rFonts w:ascii="Times New Roman" w:hAnsi="Times New Roman" w:eastAsia="Times New Roman"/>
                <w:b/>
                <w:i w:val="0"/>
                <w:color w:val="FFFFFF"/>
                <w:sz w:val="20"/>
              </w:rPr>
              <w:t>Column 167</w:t>
            </w:r>
          </w:p>
        </w:tc>
        <w:tc>
          <w:tcPr>
            <w:tcW w:type="dxa" w:w="14"/>
            <w:shd w:fill="8B2E2E" w:val="clear"/>
          </w:tcPr>
          <w:p>
            <w:r>
              <w:rPr>
                <w:rFonts w:ascii="Times New Roman" w:hAnsi="Times New Roman" w:eastAsia="Times New Roman"/>
                <w:b/>
                <w:i w:val="0"/>
                <w:color w:val="FFFFFF"/>
                <w:sz w:val="20"/>
              </w:rPr>
              <w:t>Column 168</w:t>
            </w:r>
          </w:p>
        </w:tc>
        <w:tc>
          <w:tcPr>
            <w:tcW w:type="dxa" w:w="14"/>
            <w:shd w:fill="8B2E2E" w:val="clear"/>
          </w:tcPr>
          <w:p>
            <w:r>
              <w:rPr>
                <w:rFonts w:ascii="Times New Roman" w:hAnsi="Times New Roman" w:eastAsia="Times New Roman"/>
                <w:b/>
                <w:i w:val="0"/>
                <w:color w:val="FFFFFF"/>
                <w:sz w:val="20"/>
              </w:rPr>
              <w:t>Column 169</w:t>
            </w:r>
          </w:p>
        </w:tc>
        <w:tc>
          <w:tcPr>
            <w:tcW w:type="dxa" w:w="14"/>
            <w:shd w:fill="8B2E2E" w:val="clear"/>
          </w:tcPr>
          <w:p>
            <w:r>
              <w:rPr>
                <w:rFonts w:ascii="Times New Roman" w:hAnsi="Times New Roman" w:eastAsia="Times New Roman"/>
                <w:b/>
                <w:i w:val="0"/>
                <w:color w:val="FFFFFF"/>
                <w:sz w:val="20"/>
              </w:rPr>
              <w:t>Column 170</w:t>
            </w:r>
          </w:p>
        </w:tc>
        <w:tc>
          <w:tcPr>
            <w:tcW w:type="dxa" w:w="14"/>
            <w:shd w:fill="8B2E2E" w:val="clear"/>
          </w:tcPr>
          <w:p>
            <w:r>
              <w:rPr>
                <w:rFonts w:ascii="Times New Roman" w:hAnsi="Times New Roman" w:eastAsia="Times New Roman"/>
                <w:b/>
                <w:i w:val="0"/>
                <w:color w:val="FFFFFF"/>
                <w:sz w:val="20"/>
              </w:rPr>
              <w:t>Column 171</w:t>
            </w:r>
          </w:p>
        </w:tc>
        <w:tc>
          <w:tcPr>
            <w:tcW w:type="dxa" w:w="14"/>
            <w:shd w:fill="8B2E2E" w:val="clear"/>
          </w:tcPr>
          <w:p>
            <w:r>
              <w:rPr>
                <w:rFonts w:ascii="Times New Roman" w:hAnsi="Times New Roman" w:eastAsia="Times New Roman"/>
                <w:b/>
                <w:i w:val="0"/>
                <w:color w:val="FFFFFF"/>
                <w:sz w:val="20"/>
              </w:rPr>
              <w:t>Column 172</w:t>
            </w:r>
          </w:p>
        </w:tc>
        <w:tc>
          <w:tcPr>
            <w:tcW w:type="dxa" w:w="14"/>
            <w:shd w:fill="8B2E2E" w:val="clear"/>
          </w:tcPr>
          <w:p>
            <w:r>
              <w:rPr>
                <w:rFonts w:ascii="Times New Roman" w:hAnsi="Times New Roman" w:eastAsia="Times New Roman"/>
                <w:b/>
                <w:i w:val="0"/>
                <w:color w:val="FFFFFF"/>
                <w:sz w:val="20"/>
              </w:rPr>
              <w:t>Column 173</w:t>
            </w:r>
          </w:p>
        </w:tc>
        <w:tc>
          <w:tcPr>
            <w:tcW w:type="dxa" w:w="14"/>
            <w:shd w:fill="8B2E2E" w:val="clear"/>
          </w:tcPr>
          <w:p>
            <w:r>
              <w:rPr>
                <w:rFonts w:ascii="Times New Roman" w:hAnsi="Times New Roman" w:eastAsia="Times New Roman"/>
                <w:b/>
                <w:i w:val="0"/>
                <w:color w:val="FFFFFF"/>
                <w:sz w:val="20"/>
              </w:rPr>
              <w:t>Column 174</w:t>
            </w:r>
          </w:p>
        </w:tc>
        <w:tc>
          <w:tcPr>
            <w:tcW w:type="dxa" w:w="14"/>
            <w:shd w:fill="8B2E2E" w:val="clear"/>
          </w:tcPr>
          <w:p>
            <w:r>
              <w:rPr>
                <w:rFonts w:ascii="Times New Roman" w:hAnsi="Times New Roman" w:eastAsia="Times New Roman"/>
                <w:b/>
                <w:i w:val="0"/>
                <w:color w:val="FFFFFF"/>
                <w:sz w:val="20"/>
              </w:rPr>
              <w:t>Column 175</w:t>
            </w:r>
          </w:p>
        </w:tc>
        <w:tc>
          <w:tcPr>
            <w:tcW w:type="dxa" w:w="14"/>
            <w:shd w:fill="8B2E2E" w:val="clear"/>
          </w:tcPr>
          <w:p>
            <w:r>
              <w:rPr>
                <w:rFonts w:ascii="Times New Roman" w:hAnsi="Times New Roman" w:eastAsia="Times New Roman"/>
                <w:b/>
                <w:i w:val="0"/>
                <w:color w:val="FFFFFF"/>
                <w:sz w:val="20"/>
              </w:rPr>
              <w:t>Column 176</w:t>
            </w:r>
          </w:p>
        </w:tc>
        <w:tc>
          <w:tcPr>
            <w:tcW w:type="dxa" w:w="14"/>
            <w:shd w:fill="8B2E2E" w:val="clear"/>
          </w:tcPr>
          <w:p>
            <w:r>
              <w:rPr>
                <w:rFonts w:ascii="Times New Roman" w:hAnsi="Times New Roman" w:eastAsia="Times New Roman"/>
                <w:b/>
                <w:i w:val="0"/>
                <w:color w:val="FFFFFF"/>
                <w:sz w:val="20"/>
              </w:rPr>
              <w:t>Column 177</w:t>
            </w:r>
          </w:p>
        </w:tc>
        <w:tc>
          <w:tcPr>
            <w:tcW w:type="dxa" w:w="14"/>
            <w:shd w:fill="8B2E2E" w:val="clear"/>
          </w:tcPr>
          <w:p>
            <w:r>
              <w:rPr>
                <w:rFonts w:ascii="Times New Roman" w:hAnsi="Times New Roman" w:eastAsia="Times New Roman"/>
                <w:b/>
                <w:i w:val="0"/>
                <w:color w:val="FFFFFF"/>
                <w:sz w:val="20"/>
              </w:rPr>
              <w:t>Column 178</w:t>
            </w:r>
          </w:p>
        </w:tc>
        <w:tc>
          <w:tcPr>
            <w:tcW w:type="dxa" w:w="14"/>
            <w:shd w:fill="8B2E2E" w:val="clear"/>
          </w:tcPr>
          <w:p>
            <w:r>
              <w:rPr>
                <w:rFonts w:ascii="Times New Roman" w:hAnsi="Times New Roman" w:eastAsia="Times New Roman"/>
                <w:b/>
                <w:i w:val="0"/>
                <w:color w:val="FFFFFF"/>
                <w:sz w:val="20"/>
              </w:rPr>
              <w:t>Column 179</w:t>
            </w:r>
          </w:p>
        </w:tc>
        <w:tc>
          <w:tcPr>
            <w:tcW w:type="dxa" w:w="14"/>
            <w:shd w:fill="8B2E2E" w:val="clear"/>
          </w:tcPr>
          <w:p>
            <w:r>
              <w:rPr>
                <w:rFonts w:ascii="Times New Roman" w:hAnsi="Times New Roman" w:eastAsia="Times New Roman"/>
                <w:b/>
                <w:i w:val="0"/>
                <w:color w:val="FFFFFF"/>
                <w:sz w:val="20"/>
              </w:rPr>
              <w:t>Column 180</w:t>
            </w:r>
          </w:p>
        </w:tc>
        <w:tc>
          <w:tcPr>
            <w:tcW w:type="dxa" w:w="14"/>
            <w:shd w:fill="8B2E2E" w:val="clear"/>
          </w:tcPr>
          <w:p>
            <w:r>
              <w:rPr>
                <w:rFonts w:ascii="Times New Roman" w:hAnsi="Times New Roman" w:eastAsia="Times New Roman"/>
                <w:b/>
                <w:i w:val="0"/>
                <w:color w:val="FFFFFF"/>
                <w:sz w:val="20"/>
              </w:rPr>
              <w:t>Column 181</w:t>
            </w:r>
          </w:p>
        </w:tc>
        <w:tc>
          <w:tcPr>
            <w:tcW w:type="dxa" w:w="14"/>
            <w:shd w:fill="8B2E2E" w:val="clear"/>
          </w:tcPr>
          <w:p>
            <w:r>
              <w:rPr>
                <w:rFonts w:ascii="Times New Roman" w:hAnsi="Times New Roman" w:eastAsia="Times New Roman"/>
                <w:b/>
                <w:i w:val="0"/>
                <w:color w:val="FFFFFF"/>
                <w:sz w:val="20"/>
              </w:rPr>
              <w:t>Column 182</w:t>
            </w:r>
          </w:p>
        </w:tc>
        <w:tc>
          <w:tcPr>
            <w:tcW w:type="dxa" w:w="14"/>
            <w:shd w:fill="8B2E2E" w:val="clear"/>
          </w:tcPr>
          <w:p>
            <w:r>
              <w:rPr>
                <w:rFonts w:ascii="Times New Roman" w:hAnsi="Times New Roman" w:eastAsia="Times New Roman"/>
                <w:b/>
                <w:i w:val="0"/>
                <w:color w:val="FFFFFF"/>
                <w:sz w:val="20"/>
              </w:rPr>
              <w:t>Column 183</w:t>
            </w:r>
          </w:p>
        </w:tc>
        <w:tc>
          <w:tcPr>
            <w:tcW w:type="dxa" w:w="14"/>
            <w:shd w:fill="8B2E2E" w:val="clear"/>
          </w:tcPr>
          <w:p>
            <w:r>
              <w:rPr>
                <w:rFonts w:ascii="Times New Roman" w:hAnsi="Times New Roman" w:eastAsia="Times New Roman"/>
                <w:b/>
                <w:i w:val="0"/>
                <w:color w:val="FFFFFF"/>
                <w:sz w:val="20"/>
              </w:rPr>
              <w:t>Column 184</w:t>
            </w:r>
          </w:p>
        </w:tc>
        <w:tc>
          <w:tcPr>
            <w:tcW w:type="dxa" w:w="14"/>
            <w:shd w:fill="8B2E2E" w:val="clear"/>
          </w:tcPr>
          <w:p>
            <w:r>
              <w:rPr>
                <w:rFonts w:ascii="Times New Roman" w:hAnsi="Times New Roman" w:eastAsia="Times New Roman"/>
                <w:b/>
                <w:i w:val="0"/>
                <w:color w:val="FFFFFF"/>
                <w:sz w:val="20"/>
              </w:rPr>
              <w:t>Column 185</w:t>
            </w:r>
          </w:p>
        </w:tc>
        <w:tc>
          <w:tcPr>
            <w:tcW w:type="dxa" w:w="14"/>
            <w:shd w:fill="8B2E2E" w:val="clear"/>
          </w:tcPr>
          <w:p>
            <w:r>
              <w:rPr>
                <w:rFonts w:ascii="Times New Roman" w:hAnsi="Times New Roman" w:eastAsia="Times New Roman"/>
                <w:b/>
                <w:i w:val="0"/>
                <w:color w:val="FFFFFF"/>
                <w:sz w:val="20"/>
              </w:rPr>
              <w:t>Column 186</w:t>
            </w:r>
          </w:p>
        </w:tc>
        <w:tc>
          <w:tcPr>
            <w:tcW w:type="dxa" w:w="14"/>
            <w:shd w:fill="8B2E2E" w:val="clear"/>
          </w:tcPr>
          <w:p>
            <w:r>
              <w:rPr>
                <w:rFonts w:ascii="Times New Roman" w:hAnsi="Times New Roman" w:eastAsia="Times New Roman"/>
                <w:b/>
                <w:i w:val="0"/>
                <w:color w:val="FFFFFF"/>
                <w:sz w:val="20"/>
              </w:rPr>
              <w:t>Column 187</w:t>
            </w:r>
          </w:p>
        </w:tc>
        <w:tc>
          <w:tcPr>
            <w:tcW w:type="dxa" w:w="14"/>
            <w:shd w:fill="8B2E2E" w:val="clear"/>
          </w:tcPr>
          <w:p>
            <w:r>
              <w:rPr>
                <w:rFonts w:ascii="Times New Roman" w:hAnsi="Times New Roman" w:eastAsia="Times New Roman"/>
                <w:b/>
                <w:i w:val="0"/>
                <w:color w:val="FFFFFF"/>
                <w:sz w:val="20"/>
              </w:rPr>
              <w:t>Column 188</w:t>
            </w:r>
          </w:p>
        </w:tc>
        <w:tc>
          <w:tcPr>
            <w:tcW w:type="dxa" w:w="14"/>
            <w:shd w:fill="8B2E2E" w:val="clear"/>
          </w:tcPr>
          <w:p>
            <w:r>
              <w:rPr>
                <w:rFonts w:ascii="Times New Roman" w:hAnsi="Times New Roman" w:eastAsia="Times New Roman"/>
                <w:b/>
                <w:i w:val="0"/>
                <w:color w:val="FFFFFF"/>
                <w:sz w:val="20"/>
              </w:rPr>
              <w:t>Column 189</w:t>
            </w:r>
          </w:p>
        </w:tc>
        <w:tc>
          <w:tcPr>
            <w:tcW w:type="dxa" w:w="14"/>
            <w:shd w:fill="8B2E2E" w:val="clear"/>
          </w:tcPr>
          <w:p>
            <w:r>
              <w:rPr>
                <w:rFonts w:ascii="Times New Roman" w:hAnsi="Times New Roman" w:eastAsia="Times New Roman"/>
                <w:b/>
                <w:i w:val="0"/>
                <w:color w:val="FFFFFF"/>
                <w:sz w:val="20"/>
              </w:rPr>
              <w:t>Column 190</w:t>
            </w:r>
          </w:p>
        </w:tc>
        <w:tc>
          <w:tcPr>
            <w:tcW w:type="dxa" w:w="14"/>
            <w:shd w:fill="8B2E2E" w:val="clear"/>
          </w:tcPr>
          <w:p>
            <w:r>
              <w:rPr>
                <w:rFonts w:ascii="Times New Roman" w:hAnsi="Times New Roman" w:eastAsia="Times New Roman"/>
                <w:b/>
                <w:i w:val="0"/>
                <w:color w:val="FFFFFF"/>
                <w:sz w:val="20"/>
              </w:rPr>
              <w:t>Column 191</w:t>
            </w:r>
          </w:p>
        </w:tc>
        <w:tc>
          <w:tcPr>
            <w:tcW w:type="dxa" w:w="14"/>
            <w:shd w:fill="8B2E2E" w:val="clear"/>
          </w:tcPr>
          <w:p>
            <w:r>
              <w:rPr>
                <w:rFonts w:ascii="Times New Roman" w:hAnsi="Times New Roman" w:eastAsia="Times New Roman"/>
                <w:b/>
                <w:i w:val="0"/>
                <w:color w:val="FFFFFF"/>
                <w:sz w:val="20"/>
              </w:rPr>
              <w:t>Column 192</w:t>
            </w:r>
          </w:p>
        </w:tc>
        <w:tc>
          <w:tcPr>
            <w:tcW w:type="dxa" w:w="14"/>
            <w:shd w:fill="8B2E2E" w:val="clear"/>
          </w:tcPr>
          <w:p>
            <w:r>
              <w:rPr>
                <w:rFonts w:ascii="Times New Roman" w:hAnsi="Times New Roman" w:eastAsia="Times New Roman"/>
                <w:b/>
                <w:i w:val="0"/>
                <w:color w:val="FFFFFF"/>
                <w:sz w:val="20"/>
              </w:rPr>
              <w:t>Column 193</w:t>
            </w:r>
          </w:p>
        </w:tc>
        <w:tc>
          <w:tcPr>
            <w:tcW w:type="dxa" w:w="14"/>
            <w:shd w:fill="8B2E2E" w:val="clear"/>
          </w:tcPr>
          <w:p>
            <w:r>
              <w:rPr>
                <w:rFonts w:ascii="Times New Roman" w:hAnsi="Times New Roman" w:eastAsia="Times New Roman"/>
                <w:b/>
                <w:i w:val="0"/>
                <w:color w:val="FFFFFF"/>
                <w:sz w:val="20"/>
              </w:rPr>
              <w:t>Column 194</w:t>
            </w:r>
          </w:p>
        </w:tc>
        <w:tc>
          <w:tcPr>
            <w:tcW w:type="dxa" w:w="14"/>
            <w:shd w:fill="8B2E2E" w:val="clear"/>
          </w:tcPr>
          <w:p>
            <w:r>
              <w:rPr>
                <w:rFonts w:ascii="Times New Roman" w:hAnsi="Times New Roman" w:eastAsia="Times New Roman"/>
                <w:b/>
                <w:i w:val="0"/>
                <w:color w:val="FFFFFF"/>
                <w:sz w:val="20"/>
              </w:rPr>
              <w:t>Column 195</w:t>
            </w:r>
          </w:p>
        </w:tc>
        <w:tc>
          <w:tcPr>
            <w:tcW w:type="dxa" w:w="14"/>
            <w:shd w:fill="8B2E2E" w:val="clear"/>
          </w:tcPr>
          <w:p>
            <w:r>
              <w:rPr>
                <w:rFonts w:ascii="Times New Roman" w:hAnsi="Times New Roman" w:eastAsia="Times New Roman"/>
                <w:b/>
                <w:i w:val="0"/>
                <w:color w:val="FFFFFF"/>
                <w:sz w:val="20"/>
              </w:rPr>
              <w:t>Column 196</w:t>
            </w:r>
          </w:p>
        </w:tc>
        <w:tc>
          <w:tcPr>
            <w:tcW w:type="dxa" w:w="14"/>
            <w:shd w:fill="8B2E2E" w:val="clear"/>
          </w:tcPr>
          <w:p>
            <w:r>
              <w:rPr>
                <w:rFonts w:ascii="Times New Roman" w:hAnsi="Times New Roman" w:eastAsia="Times New Roman"/>
                <w:b/>
                <w:i w:val="0"/>
                <w:color w:val="FFFFFF"/>
                <w:sz w:val="20"/>
              </w:rPr>
              <w:t>Column 197</w:t>
            </w:r>
          </w:p>
        </w:tc>
        <w:tc>
          <w:tcPr>
            <w:tcW w:type="dxa" w:w="14"/>
            <w:shd w:fill="8B2E2E" w:val="clear"/>
          </w:tcPr>
          <w:p>
            <w:r>
              <w:rPr>
                <w:rFonts w:ascii="Times New Roman" w:hAnsi="Times New Roman" w:eastAsia="Times New Roman"/>
                <w:b/>
                <w:i w:val="0"/>
                <w:color w:val="FFFFFF"/>
                <w:sz w:val="20"/>
              </w:rPr>
              <w:t>Column 198</w:t>
            </w:r>
          </w:p>
        </w:tc>
        <w:tc>
          <w:tcPr>
            <w:tcW w:type="dxa" w:w="14"/>
            <w:shd w:fill="8B2E2E" w:val="clear"/>
          </w:tcPr>
          <w:p>
            <w:r>
              <w:rPr>
                <w:rFonts w:ascii="Times New Roman" w:hAnsi="Times New Roman" w:eastAsia="Times New Roman"/>
                <w:b/>
                <w:i w:val="0"/>
                <w:color w:val="FFFFFF"/>
                <w:sz w:val="20"/>
              </w:rPr>
              <w:t>Column 199</w:t>
            </w:r>
          </w:p>
        </w:tc>
        <w:tc>
          <w:tcPr>
            <w:tcW w:type="dxa" w:w="14"/>
            <w:shd w:fill="8B2E2E" w:val="clear"/>
          </w:tcPr>
          <w:p>
            <w:r>
              <w:rPr>
                <w:rFonts w:ascii="Times New Roman" w:hAnsi="Times New Roman" w:eastAsia="Times New Roman"/>
                <w:b/>
                <w:i w:val="0"/>
                <w:color w:val="FFFFFF"/>
                <w:sz w:val="20"/>
              </w:rPr>
              <w:t>Column 200</w:t>
            </w:r>
          </w:p>
        </w:tc>
        <w:tc>
          <w:tcPr>
            <w:tcW w:type="dxa" w:w="14"/>
            <w:shd w:fill="8B2E2E" w:val="clear"/>
          </w:tcPr>
          <w:p>
            <w:r>
              <w:rPr>
                <w:rFonts w:ascii="Times New Roman" w:hAnsi="Times New Roman" w:eastAsia="Times New Roman"/>
                <w:b/>
                <w:i w:val="0"/>
                <w:color w:val="FFFFFF"/>
                <w:sz w:val="20"/>
              </w:rPr>
              <w:t>Column 201</w:t>
            </w:r>
          </w:p>
        </w:tc>
        <w:tc>
          <w:tcPr>
            <w:tcW w:type="dxa" w:w="14"/>
            <w:shd w:fill="8B2E2E" w:val="clear"/>
          </w:tcPr>
          <w:p>
            <w:r>
              <w:rPr>
                <w:rFonts w:ascii="Times New Roman" w:hAnsi="Times New Roman" w:eastAsia="Times New Roman"/>
                <w:b/>
                <w:i w:val="0"/>
                <w:color w:val="FFFFFF"/>
                <w:sz w:val="20"/>
              </w:rPr>
              <w:t>Column 202</w:t>
            </w:r>
          </w:p>
        </w:tc>
        <w:tc>
          <w:tcPr>
            <w:tcW w:type="dxa" w:w="14"/>
            <w:shd w:fill="8B2E2E" w:val="clear"/>
          </w:tcPr>
          <w:p>
            <w:r>
              <w:rPr>
                <w:rFonts w:ascii="Times New Roman" w:hAnsi="Times New Roman" w:eastAsia="Times New Roman"/>
                <w:b/>
                <w:i w:val="0"/>
                <w:color w:val="FFFFFF"/>
                <w:sz w:val="20"/>
              </w:rPr>
              <w:t>Column 203</w:t>
            </w:r>
          </w:p>
        </w:tc>
        <w:tc>
          <w:tcPr>
            <w:tcW w:type="dxa" w:w="14"/>
            <w:shd w:fill="8B2E2E" w:val="clear"/>
          </w:tcPr>
          <w:p>
            <w:r>
              <w:rPr>
                <w:rFonts w:ascii="Times New Roman" w:hAnsi="Times New Roman" w:eastAsia="Times New Roman"/>
                <w:b/>
                <w:i w:val="0"/>
                <w:color w:val="FFFFFF"/>
                <w:sz w:val="20"/>
              </w:rPr>
              <w:t>Column 204</w:t>
            </w:r>
          </w:p>
        </w:tc>
        <w:tc>
          <w:tcPr>
            <w:tcW w:type="dxa" w:w="14"/>
            <w:shd w:fill="8B2E2E" w:val="clear"/>
          </w:tcPr>
          <w:p>
            <w:r>
              <w:rPr>
                <w:rFonts w:ascii="Times New Roman" w:hAnsi="Times New Roman" w:eastAsia="Times New Roman"/>
                <w:b/>
                <w:i w:val="0"/>
                <w:color w:val="FFFFFF"/>
                <w:sz w:val="20"/>
              </w:rPr>
              <w:t>Column 205</w:t>
            </w:r>
          </w:p>
        </w:tc>
        <w:tc>
          <w:tcPr>
            <w:tcW w:type="dxa" w:w="14"/>
            <w:shd w:fill="8B2E2E" w:val="clear"/>
          </w:tcPr>
          <w:p>
            <w:r>
              <w:rPr>
                <w:rFonts w:ascii="Times New Roman" w:hAnsi="Times New Roman" w:eastAsia="Times New Roman"/>
                <w:b/>
                <w:i w:val="0"/>
                <w:color w:val="FFFFFF"/>
                <w:sz w:val="20"/>
              </w:rPr>
              <w:t>Column 206</w:t>
            </w:r>
          </w:p>
        </w:tc>
        <w:tc>
          <w:tcPr>
            <w:tcW w:type="dxa" w:w="14"/>
            <w:shd w:fill="8B2E2E" w:val="clear"/>
          </w:tcPr>
          <w:p>
            <w:r>
              <w:rPr>
                <w:rFonts w:ascii="Times New Roman" w:hAnsi="Times New Roman" w:eastAsia="Times New Roman"/>
                <w:b/>
                <w:i w:val="0"/>
                <w:color w:val="FFFFFF"/>
                <w:sz w:val="20"/>
              </w:rPr>
              <w:t>Column 207</w:t>
            </w:r>
          </w:p>
        </w:tc>
        <w:tc>
          <w:tcPr>
            <w:tcW w:type="dxa" w:w="14"/>
            <w:shd w:fill="8B2E2E" w:val="clear"/>
          </w:tcPr>
          <w:p>
            <w:r>
              <w:rPr>
                <w:rFonts w:ascii="Times New Roman" w:hAnsi="Times New Roman" w:eastAsia="Times New Roman"/>
                <w:b/>
                <w:i w:val="0"/>
                <w:color w:val="FFFFFF"/>
                <w:sz w:val="20"/>
              </w:rPr>
              <w:t>Column 208</w:t>
            </w:r>
          </w:p>
        </w:tc>
        <w:tc>
          <w:tcPr>
            <w:tcW w:type="dxa" w:w="14"/>
            <w:shd w:fill="8B2E2E" w:val="clear"/>
          </w:tcPr>
          <w:p>
            <w:r>
              <w:rPr>
                <w:rFonts w:ascii="Times New Roman" w:hAnsi="Times New Roman" w:eastAsia="Times New Roman"/>
                <w:b/>
                <w:i w:val="0"/>
                <w:color w:val="FFFFFF"/>
                <w:sz w:val="20"/>
              </w:rPr>
              <w:t>Column 209</w:t>
            </w:r>
          </w:p>
        </w:tc>
        <w:tc>
          <w:tcPr>
            <w:tcW w:type="dxa" w:w="14"/>
            <w:shd w:fill="8B2E2E" w:val="clear"/>
          </w:tcPr>
          <w:p>
            <w:r>
              <w:rPr>
                <w:rFonts w:ascii="Times New Roman" w:hAnsi="Times New Roman" w:eastAsia="Times New Roman"/>
                <w:b/>
                <w:i w:val="0"/>
                <w:color w:val="FFFFFF"/>
                <w:sz w:val="20"/>
              </w:rPr>
              <w:t>Column 210</w:t>
            </w:r>
          </w:p>
        </w:tc>
        <w:tc>
          <w:tcPr>
            <w:tcW w:type="dxa" w:w="14"/>
            <w:shd w:fill="8B2E2E" w:val="clear"/>
          </w:tcPr>
          <w:p>
            <w:r>
              <w:rPr>
                <w:rFonts w:ascii="Times New Roman" w:hAnsi="Times New Roman" w:eastAsia="Times New Roman"/>
                <w:b/>
                <w:i w:val="0"/>
                <w:color w:val="FFFFFF"/>
                <w:sz w:val="20"/>
              </w:rPr>
              <w:t>Column 211</w:t>
            </w:r>
          </w:p>
        </w:tc>
        <w:tc>
          <w:tcPr>
            <w:tcW w:type="dxa" w:w="14"/>
            <w:shd w:fill="8B2E2E" w:val="clear"/>
          </w:tcPr>
          <w:p>
            <w:r>
              <w:rPr>
                <w:rFonts w:ascii="Times New Roman" w:hAnsi="Times New Roman" w:eastAsia="Times New Roman"/>
                <w:b/>
                <w:i w:val="0"/>
                <w:color w:val="FFFFFF"/>
                <w:sz w:val="20"/>
              </w:rPr>
              <w:t>Column 212</w:t>
            </w:r>
          </w:p>
        </w:tc>
        <w:tc>
          <w:tcPr>
            <w:tcW w:type="dxa" w:w="14"/>
            <w:shd w:fill="8B2E2E" w:val="clear"/>
          </w:tcPr>
          <w:p>
            <w:r>
              <w:rPr>
                <w:rFonts w:ascii="Times New Roman" w:hAnsi="Times New Roman" w:eastAsia="Times New Roman"/>
                <w:b/>
                <w:i w:val="0"/>
                <w:color w:val="FFFFFF"/>
                <w:sz w:val="20"/>
              </w:rPr>
              <w:t>Column 213</w:t>
            </w:r>
          </w:p>
        </w:tc>
        <w:tc>
          <w:tcPr>
            <w:tcW w:type="dxa" w:w="14"/>
            <w:shd w:fill="8B2E2E" w:val="clear"/>
          </w:tcPr>
          <w:p>
            <w:r>
              <w:rPr>
                <w:rFonts w:ascii="Times New Roman" w:hAnsi="Times New Roman" w:eastAsia="Times New Roman"/>
                <w:b/>
                <w:i w:val="0"/>
                <w:color w:val="FFFFFF"/>
                <w:sz w:val="20"/>
              </w:rPr>
              <w:t>Column 214</w:t>
            </w:r>
          </w:p>
        </w:tc>
        <w:tc>
          <w:tcPr>
            <w:tcW w:type="dxa" w:w="14"/>
            <w:shd w:fill="8B2E2E" w:val="clear"/>
          </w:tcPr>
          <w:p>
            <w:r>
              <w:rPr>
                <w:rFonts w:ascii="Times New Roman" w:hAnsi="Times New Roman" w:eastAsia="Times New Roman"/>
                <w:b/>
                <w:i w:val="0"/>
                <w:color w:val="FFFFFF"/>
                <w:sz w:val="20"/>
              </w:rPr>
              <w:t>Column 215</w:t>
            </w:r>
          </w:p>
        </w:tc>
        <w:tc>
          <w:tcPr>
            <w:tcW w:type="dxa" w:w="14"/>
            <w:shd w:fill="8B2E2E" w:val="clear"/>
          </w:tcPr>
          <w:p>
            <w:r>
              <w:rPr>
                <w:rFonts w:ascii="Times New Roman" w:hAnsi="Times New Roman" w:eastAsia="Times New Roman"/>
                <w:b/>
                <w:i w:val="0"/>
                <w:color w:val="FFFFFF"/>
                <w:sz w:val="20"/>
              </w:rPr>
              <w:t>Column 216</w:t>
            </w:r>
          </w:p>
        </w:tc>
        <w:tc>
          <w:tcPr>
            <w:tcW w:type="dxa" w:w="14"/>
            <w:shd w:fill="8B2E2E" w:val="clear"/>
          </w:tcPr>
          <w:p>
            <w:r>
              <w:rPr>
                <w:rFonts w:ascii="Times New Roman" w:hAnsi="Times New Roman" w:eastAsia="Times New Roman"/>
                <w:b/>
                <w:i w:val="0"/>
                <w:color w:val="FFFFFF"/>
                <w:sz w:val="20"/>
              </w:rPr>
              <w:t>Column 217</w:t>
            </w:r>
          </w:p>
        </w:tc>
        <w:tc>
          <w:tcPr>
            <w:tcW w:type="dxa" w:w="14"/>
            <w:shd w:fill="8B2E2E" w:val="clear"/>
          </w:tcPr>
          <w:p>
            <w:r>
              <w:rPr>
                <w:rFonts w:ascii="Times New Roman" w:hAnsi="Times New Roman" w:eastAsia="Times New Roman"/>
                <w:b/>
                <w:i w:val="0"/>
                <w:color w:val="FFFFFF"/>
                <w:sz w:val="20"/>
              </w:rPr>
              <w:t>Column 218</w:t>
            </w:r>
          </w:p>
        </w:tc>
        <w:tc>
          <w:tcPr>
            <w:tcW w:type="dxa" w:w="14"/>
            <w:shd w:fill="8B2E2E" w:val="clear"/>
          </w:tcPr>
          <w:p>
            <w:r>
              <w:rPr>
                <w:rFonts w:ascii="Times New Roman" w:hAnsi="Times New Roman" w:eastAsia="Times New Roman"/>
                <w:b/>
                <w:i w:val="0"/>
                <w:color w:val="FFFFFF"/>
                <w:sz w:val="20"/>
              </w:rPr>
              <w:t>Column 219</w:t>
            </w:r>
          </w:p>
        </w:tc>
        <w:tc>
          <w:tcPr>
            <w:tcW w:type="dxa" w:w="14"/>
            <w:shd w:fill="8B2E2E" w:val="clear"/>
          </w:tcPr>
          <w:p>
            <w:r>
              <w:rPr>
                <w:rFonts w:ascii="Times New Roman" w:hAnsi="Times New Roman" w:eastAsia="Times New Roman"/>
                <w:b/>
                <w:i w:val="0"/>
                <w:color w:val="FFFFFF"/>
                <w:sz w:val="20"/>
              </w:rPr>
              <w:t>Column 220</w:t>
            </w:r>
          </w:p>
        </w:tc>
        <w:tc>
          <w:tcPr>
            <w:tcW w:type="dxa" w:w="14"/>
            <w:shd w:fill="8B2E2E" w:val="clear"/>
          </w:tcPr>
          <w:p>
            <w:r>
              <w:rPr>
                <w:rFonts w:ascii="Times New Roman" w:hAnsi="Times New Roman" w:eastAsia="Times New Roman"/>
                <w:b/>
                <w:i w:val="0"/>
                <w:color w:val="FFFFFF"/>
                <w:sz w:val="20"/>
              </w:rPr>
              <w:t>Column 221</w:t>
            </w:r>
          </w:p>
        </w:tc>
        <w:tc>
          <w:tcPr>
            <w:tcW w:type="dxa" w:w="14"/>
            <w:shd w:fill="8B2E2E" w:val="clear"/>
          </w:tcPr>
          <w:p>
            <w:r>
              <w:rPr>
                <w:rFonts w:ascii="Times New Roman" w:hAnsi="Times New Roman" w:eastAsia="Times New Roman"/>
                <w:b/>
                <w:i w:val="0"/>
                <w:color w:val="FFFFFF"/>
                <w:sz w:val="20"/>
              </w:rPr>
              <w:t>Column 222</w:t>
            </w:r>
          </w:p>
        </w:tc>
        <w:tc>
          <w:tcPr>
            <w:tcW w:type="dxa" w:w="14"/>
            <w:shd w:fill="8B2E2E" w:val="clear"/>
          </w:tcPr>
          <w:p>
            <w:r>
              <w:rPr>
                <w:rFonts w:ascii="Times New Roman" w:hAnsi="Times New Roman" w:eastAsia="Times New Roman"/>
                <w:b/>
                <w:i w:val="0"/>
                <w:color w:val="FFFFFF"/>
                <w:sz w:val="20"/>
              </w:rPr>
              <w:t>Column 223</w:t>
            </w:r>
          </w:p>
        </w:tc>
        <w:tc>
          <w:tcPr>
            <w:tcW w:type="dxa" w:w="14"/>
            <w:shd w:fill="8B2E2E" w:val="clear"/>
          </w:tcPr>
          <w:p>
            <w:r>
              <w:rPr>
                <w:rFonts w:ascii="Times New Roman" w:hAnsi="Times New Roman" w:eastAsia="Times New Roman"/>
                <w:b/>
                <w:i w:val="0"/>
                <w:color w:val="FFFFFF"/>
                <w:sz w:val="20"/>
              </w:rPr>
              <w:t>Column 224</w:t>
            </w:r>
          </w:p>
        </w:tc>
        <w:tc>
          <w:tcPr>
            <w:tcW w:type="dxa" w:w="14"/>
            <w:shd w:fill="8B2E2E" w:val="clear"/>
          </w:tcPr>
          <w:p>
            <w:r>
              <w:rPr>
                <w:rFonts w:ascii="Times New Roman" w:hAnsi="Times New Roman" w:eastAsia="Times New Roman"/>
                <w:b/>
                <w:i w:val="0"/>
                <w:color w:val="FFFFFF"/>
                <w:sz w:val="20"/>
              </w:rPr>
              <w:t>Column 225</w:t>
            </w:r>
          </w:p>
        </w:tc>
        <w:tc>
          <w:tcPr>
            <w:tcW w:type="dxa" w:w="14"/>
            <w:shd w:fill="8B2E2E" w:val="clear"/>
          </w:tcPr>
          <w:p>
            <w:r>
              <w:rPr>
                <w:rFonts w:ascii="Times New Roman" w:hAnsi="Times New Roman" w:eastAsia="Times New Roman"/>
                <w:b/>
                <w:i w:val="0"/>
                <w:color w:val="FFFFFF"/>
                <w:sz w:val="20"/>
              </w:rPr>
              <w:t>Column 226</w:t>
            </w:r>
          </w:p>
        </w:tc>
        <w:tc>
          <w:tcPr>
            <w:tcW w:type="dxa" w:w="14"/>
            <w:shd w:fill="8B2E2E" w:val="clear"/>
          </w:tcPr>
          <w:p>
            <w:r>
              <w:rPr>
                <w:rFonts w:ascii="Times New Roman" w:hAnsi="Times New Roman" w:eastAsia="Times New Roman"/>
                <w:b/>
                <w:i w:val="0"/>
                <w:color w:val="FFFFFF"/>
                <w:sz w:val="20"/>
              </w:rPr>
              <w:t>Column 227</w:t>
            </w:r>
          </w:p>
        </w:tc>
        <w:tc>
          <w:tcPr>
            <w:tcW w:type="dxa" w:w="14"/>
            <w:shd w:fill="8B2E2E" w:val="clear"/>
          </w:tcPr>
          <w:p>
            <w:r>
              <w:rPr>
                <w:rFonts w:ascii="Times New Roman" w:hAnsi="Times New Roman" w:eastAsia="Times New Roman"/>
                <w:b/>
                <w:i w:val="0"/>
                <w:color w:val="FFFFFF"/>
                <w:sz w:val="20"/>
              </w:rPr>
              <w:t>Column 228</w:t>
            </w:r>
          </w:p>
        </w:tc>
        <w:tc>
          <w:tcPr>
            <w:tcW w:type="dxa" w:w="14"/>
            <w:shd w:fill="8B2E2E" w:val="clear"/>
          </w:tcPr>
          <w:p>
            <w:r>
              <w:rPr>
                <w:rFonts w:ascii="Times New Roman" w:hAnsi="Times New Roman" w:eastAsia="Times New Roman"/>
                <w:b/>
                <w:i w:val="0"/>
                <w:color w:val="FFFFFF"/>
                <w:sz w:val="20"/>
              </w:rPr>
              <w:t>Column 229</w:t>
            </w:r>
          </w:p>
        </w:tc>
        <w:tc>
          <w:tcPr>
            <w:tcW w:type="dxa" w:w="14"/>
            <w:shd w:fill="8B2E2E" w:val="clear"/>
          </w:tcPr>
          <w:p>
            <w:r>
              <w:rPr>
                <w:rFonts w:ascii="Times New Roman" w:hAnsi="Times New Roman" w:eastAsia="Times New Roman"/>
                <w:b/>
                <w:i w:val="0"/>
                <w:color w:val="FFFFFF"/>
                <w:sz w:val="20"/>
              </w:rPr>
              <w:t>Column 230</w:t>
            </w:r>
          </w:p>
        </w:tc>
        <w:tc>
          <w:tcPr>
            <w:tcW w:type="dxa" w:w="14"/>
            <w:shd w:fill="8B2E2E" w:val="clear"/>
          </w:tcPr>
          <w:p>
            <w:r>
              <w:rPr>
                <w:rFonts w:ascii="Times New Roman" w:hAnsi="Times New Roman" w:eastAsia="Times New Roman"/>
                <w:b/>
                <w:i w:val="0"/>
                <w:color w:val="FFFFFF"/>
                <w:sz w:val="20"/>
              </w:rPr>
              <w:t>Column 231</w:t>
            </w:r>
          </w:p>
        </w:tc>
        <w:tc>
          <w:tcPr>
            <w:tcW w:type="dxa" w:w="14"/>
            <w:shd w:fill="8B2E2E" w:val="clear"/>
          </w:tcPr>
          <w:p>
            <w:r>
              <w:rPr>
                <w:rFonts w:ascii="Times New Roman" w:hAnsi="Times New Roman" w:eastAsia="Times New Roman"/>
                <w:b/>
                <w:i w:val="0"/>
                <w:color w:val="FFFFFF"/>
                <w:sz w:val="20"/>
              </w:rPr>
              <w:t>Column 232</w:t>
            </w:r>
          </w:p>
        </w:tc>
        <w:tc>
          <w:tcPr>
            <w:tcW w:type="dxa" w:w="14"/>
            <w:shd w:fill="8B2E2E" w:val="clear"/>
          </w:tcPr>
          <w:p>
            <w:r>
              <w:rPr>
                <w:rFonts w:ascii="Times New Roman" w:hAnsi="Times New Roman" w:eastAsia="Times New Roman"/>
                <w:b/>
                <w:i w:val="0"/>
                <w:color w:val="FFFFFF"/>
                <w:sz w:val="20"/>
              </w:rPr>
              <w:t>Column 233</w:t>
            </w:r>
          </w:p>
        </w:tc>
        <w:tc>
          <w:tcPr>
            <w:tcW w:type="dxa" w:w="14"/>
            <w:shd w:fill="8B2E2E" w:val="clear"/>
          </w:tcPr>
          <w:p>
            <w:r>
              <w:rPr>
                <w:rFonts w:ascii="Times New Roman" w:hAnsi="Times New Roman" w:eastAsia="Times New Roman"/>
                <w:b/>
                <w:i w:val="0"/>
                <w:color w:val="FFFFFF"/>
                <w:sz w:val="20"/>
              </w:rPr>
              <w:t>Column 234</w:t>
            </w:r>
          </w:p>
        </w:tc>
        <w:tc>
          <w:tcPr>
            <w:tcW w:type="dxa" w:w="14"/>
            <w:shd w:fill="8B2E2E" w:val="clear"/>
          </w:tcPr>
          <w:p>
            <w:r>
              <w:rPr>
                <w:rFonts w:ascii="Times New Roman" w:hAnsi="Times New Roman" w:eastAsia="Times New Roman"/>
                <w:b/>
                <w:i w:val="0"/>
                <w:color w:val="FFFFFF"/>
                <w:sz w:val="20"/>
              </w:rPr>
              <w:t>Column 235</w:t>
            </w:r>
          </w:p>
        </w:tc>
        <w:tc>
          <w:tcPr>
            <w:tcW w:type="dxa" w:w="14"/>
            <w:shd w:fill="8B2E2E" w:val="clear"/>
          </w:tcPr>
          <w:p>
            <w:r>
              <w:rPr>
                <w:rFonts w:ascii="Times New Roman" w:hAnsi="Times New Roman" w:eastAsia="Times New Roman"/>
                <w:b/>
                <w:i w:val="0"/>
                <w:color w:val="FFFFFF"/>
                <w:sz w:val="20"/>
              </w:rPr>
              <w:t>Column 236</w:t>
            </w:r>
          </w:p>
        </w:tc>
        <w:tc>
          <w:tcPr>
            <w:tcW w:type="dxa" w:w="14"/>
            <w:shd w:fill="8B2E2E" w:val="clear"/>
          </w:tcPr>
          <w:p>
            <w:r>
              <w:rPr>
                <w:rFonts w:ascii="Times New Roman" w:hAnsi="Times New Roman" w:eastAsia="Times New Roman"/>
                <w:b/>
                <w:i w:val="0"/>
                <w:color w:val="FFFFFF"/>
                <w:sz w:val="20"/>
              </w:rPr>
              <w:t>Column 237</w:t>
            </w:r>
          </w:p>
        </w:tc>
        <w:tc>
          <w:tcPr>
            <w:tcW w:type="dxa" w:w="14"/>
            <w:shd w:fill="8B2E2E" w:val="clear"/>
          </w:tcPr>
          <w:p>
            <w:r>
              <w:rPr>
                <w:rFonts w:ascii="Times New Roman" w:hAnsi="Times New Roman" w:eastAsia="Times New Roman"/>
                <w:b/>
                <w:i w:val="0"/>
                <w:color w:val="FFFFFF"/>
                <w:sz w:val="20"/>
              </w:rPr>
              <w:t>Column 238</w:t>
            </w:r>
          </w:p>
        </w:tc>
        <w:tc>
          <w:tcPr>
            <w:tcW w:type="dxa" w:w="14"/>
            <w:shd w:fill="8B2E2E" w:val="clear"/>
          </w:tcPr>
          <w:p>
            <w:r>
              <w:rPr>
                <w:rFonts w:ascii="Times New Roman" w:hAnsi="Times New Roman" w:eastAsia="Times New Roman"/>
                <w:b/>
                <w:i w:val="0"/>
                <w:color w:val="FFFFFF"/>
                <w:sz w:val="20"/>
              </w:rPr>
              <w:t>Column 239</w:t>
            </w:r>
          </w:p>
        </w:tc>
        <w:tc>
          <w:tcPr>
            <w:tcW w:type="dxa" w:w="14"/>
            <w:shd w:fill="8B2E2E" w:val="clear"/>
          </w:tcPr>
          <w:p>
            <w:r>
              <w:rPr>
                <w:rFonts w:ascii="Times New Roman" w:hAnsi="Times New Roman" w:eastAsia="Times New Roman"/>
                <w:b/>
                <w:i w:val="0"/>
                <w:color w:val="FFFFFF"/>
                <w:sz w:val="20"/>
              </w:rPr>
              <w:t>Column 240</w:t>
            </w:r>
          </w:p>
        </w:tc>
        <w:tc>
          <w:tcPr>
            <w:tcW w:type="dxa" w:w="14"/>
            <w:shd w:fill="8B2E2E" w:val="clear"/>
          </w:tcPr>
          <w:p>
            <w:r>
              <w:rPr>
                <w:rFonts w:ascii="Times New Roman" w:hAnsi="Times New Roman" w:eastAsia="Times New Roman"/>
                <w:b/>
                <w:i w:val="0"/>
                <w:color w:val="FFFFFF"/>
                <w:sz w:val="20"/>
              </w:rPr>
              <w:t>Column 241</w:t>
            </w:r>
          </w:p>
        </w:tc>
        <w:tc>
          <w:tcPr>
            <w:tcW w:type="dxa" w:w="14"/>
            <w:shd w:fill="8B2E2E" w:val="clear"/>
          </w:tcPr>
          <w:p>
            <w:r>
              <w:rPr>
                <w:rFonts w:ascii="Times New Roman" w:hAnsi="Times New Roman" w:eastAsia="Times New Roman"/>
                <w:b/>
                <w:i w:val="0"/>
                <w:color w:val="FFFFFF"/>
                <w:sz w:val="20"/>
              </w:rPr>
              <w:t>Column 242</w:t>
            </w:r>
          </w:p>
        </w:tc>
        <w:tc>
          <w:tcPr>
            <w:tcW w:type="dxa" w:w="14"/>
            <w:shd w:fill="8B2E2E" w:val="clear"/>
          </w:tcPr>
          <w:p>
            <w:r>
              <w:rPr>
                <w:rFonts w:ascii="Times New Roman" w:hAnsi="Times New Roman" w:eastAsia="Times New Roman"/>
                <w:b/>
                <w:i w:val="0"/>
                <w:color w:val="FFFFFF"/>
                <w:sz w:val="20"/>
              </w:rPr>
              <w:t>Column 243</w:t>
            </w:r>
          </w:p>
        </w:tc>
        <w:tc>
          <w:tcPr>
            <w:tcW w:type="dxa" w:w="14"/>
            <w:shd w:fill="8B2E2E" w:val="clear"/>
          </w:tcPr>
          <w:p>
            <w:r>
              <w:rPr>
                <w:rFonts w:ascii="Times New Roman" w:hAnsi="Times New Roman" w:eastAsia="Times New Roman"/>
                <w:b/>
                <w:i w:val="0"/>
                <w:color w:val="FFFFFF"/>
                <w:sz w:val="20"/>
              </w:rPr>
              <w:t>Column 244</w:t>
            </w:r>
          </w:p>
        </w:tc>
        <w:tc>
          <w:tcPr>
            <w:tcW w:type="dxa" w:w="14"/>
            <w:shd w:fill="8B2E2E" w:val="clear"/>
          </w:tcPr>
          <w:p>
            <w:r>
              <w:rPr>
                <w:rFonts w:ascii="Times New Roman" w:hAnsi="Times New Roman" w:eastAsia="Times New Roman"/>
                <w:b/>
                <w:i w:val="0"/>
                <w:color w:val="FFFFFF"/>
                <w:sz w:val="20"/>
              </w:rPr>
              <w:t>Column 245</w:t>
            </w:r>
          </w:p>
        </w:tc>
        <w:tc>
          <w:tcPr>
            <w:tcW w:type="dxa" w:w="14"/>
            <w:shd w:fill="8B2E2E" w:val="clear"/>
          </w:tcPr>
          <w:p>
            <w:r>
              <w:rPr>
                <w:rFonts w:ascii="Times New Roman" w:hAnsi="Times New Roman" w:eastAsia="Times New Roman"/>
                <w:b/>
                <w:i w:val="0"/>
                <w:color w:val="FFFFFF"/>
                <w:sz w:val="20"/>
              </w:rPr>
              <w:t>Column 246</w:t>
            </w:r>
          </w:p>
        </w:tc>
        <w:tc>
          <w:tcPr>
            <w:tcW w:type="dxa" w:w="14"/>
            <w:shd w:fill="8B2E2E" w:val="clear"/>
          </w:tcPr>
          <w:p>
            <w:r>
              <w:rPr>
                <w:rFonts w:ascii="Times New Roman" w:hAnsi="Times New Roman" w:eastAsia="Times New Roman"/>
                <w:b/>
                <w:i w:val="0"/>
                <w:color w:val="FFFFFF"/>
                <w:sz w:val="20"/>
              </w:rPr>
              <w:t>Column 247</w:t>
            </w:r>
          </w:p>
        </w:tc>
        <w:tc>
          <w:tcPr>
            <w:tcW w:type="dxa" w:w="14"/>
            <w:shd w:fill="8B2E2E" w:val="clear"/>
          </w:tcPr>
          <w:p>
            <w:r>
              <w:rPr>
                <w:rFonts w:ascii="Times New Roman" w:hAnsi="Times New Roman" w:eastAsia="Times New Roman"/>
                <w:b/>
                <w:i w:val="0"/>
                <w:color w:val="FFFFFF"/>
                <w:sz w:val="20"/>
              </w:rPr>
              <w:t>Column 248</w:t>
            </w:r>
          </w:p>
        </w:tc>
        <w:tc>
          <w:tcPr>
            <w:tcW w:type="dxa" w:w="14"/>
            <w:shd w:fill="8B2E2E" w:val="clear"/>
          </w:tcPr>
          <w:p>
            <w:r>
              <w:rPr>
                <w:rFonts w:ascii="Times New Roman" w:hAnsi="Times New Roman" w:eastAsia="Times New Roman"/>
                <w:b/>
                <w:i w:val="0"/>
                <w:color w:val="FFFFFF"/>
                <w:sz w:val="20"/>
              </w:rPr>
              <w:t>Column 249</w:t>
            </w:r>
          </w:p>
        </w:tc>
        <w:tc>
          <w:tcPr>
            <w:tcW w:type="dxa" w:w="14"/>
            <w:shd w:fill="8B2E2E" w:val="clear"/>
          </w:tcPr>
          <w:p>
            <w:r>
              <w:rPr>
                <w:rFonts w:ascii="Times New Roman" w:hAnsi="Times New Roman" w:eastAsia="Times New Roman"/>
                <w:b/>
                <w:i w:val="0"/>
                <w:color w:val="FFFFFF"/>
                <w:sz w:val="20"/>
              </w:rPr>
              <w:t>Column 250</w:t>
            </w:r>
          </w:p>
        </w:tc>
        <w:tc>
          <w:tcPr>
            <w:tcW w:type="dxa" w:w="14"/>
            <w:shd w:fill="8B2E2E" w:val="clear"/>
          </w:tcPr>
          <w:p>
            <w:r>
              <w:rPr>
                <w:rFonts w:ascii="Times New Roman" w:hAnsi="Times New Roman" w:eastAsia="Times New Roman"/>
                <w:b/>
                <w:i w:val="0"/>
                <w:color w:val="FFFFFF"/>
                <w:sz w:val="20"/>
              </w:rPr>
              <w:t>Column 251</w:t>
            </w:r>
          </w:p>
        </w:tc>
        <w:tc>
          <w:tcPr>
            <w:tcW w:type="dxa" w:w="14"/>
            <w:shd w:fill="8B2E2E" w:val="clear"/>
          </w:tcPr>
          <w:p>
            <w:r>
              <w:rPr>
                <w:rFonts w:ascii="Times New Roman" w:hAnsi="Times New Roman" w:eastAsia="Times New Roman"/>
                <w:b/>
                <w:i w:val="0"/>
                <w:color w:val="FFFFFF"/>
                <w:sz w:val="20"/>
              </w:rPr>
              <w:t>Column 252</w:t>
            </w:r>
          </w:p>
        </w:tc>
        <w:tc>
          <w:tcPr>
            <w:tcW w:type="dxa" w:w="14"/>
            <w:shd w:fill="8B2E2E" w:val="clear"/>
          </w:tcPr>
          <w:p>
            <w:r>
              <w:rPr>
                <w:rFonts w:ascii="Times New Roman" w:hAnsi="Times New Roman" w:eastAsia="Times New Roman"/>
                <w:b/>
                <w:i w:val="0"/>
                <w:color w:val="FFFFFF"/>
                <w:sz w:val="20"/>
              </w:rPr>
              <w:t>Column 253</w:t>
            </w:r>
          </w:p>
        </w:tc>
        <w:tc>
          <w:tcPr>
            <w:tcW w:type="dxa" w:w="14"/>
            <w:shd w:fill="8B2E2E" w:val="clear"/>
          </w:tcPr>
          <w:p>
            <w:r>
              <w:rPr>
                <w:rFonts w:ascii="Times New Roman" w:hAnsi="Times New Roman" w:eastAsia="Times New Roman"/>
                <w:b/>
                <w:i w:val="0"/>
                <w:color w:val="FFFFFF"/>
                <w:sz w:val="20"/>
              </w:rPr>
              <w:t>Column 254</w:t>
            </w:r>
          </w:p>
        </w:tc>
        <w:tc>
          <w:tcPr>
            <w:tcW w:type="dxa" w:w="14"/>
            <w:shd w:fill="8B2E2E" w:val="clear"/>
          </w:tcPr>
          <w:p>
            <w:r>
              <w:rPr>
                <w:rFonts w:ascii="Times New Roman" w:hAnsi="Times New Roman" w:eastAsia="Times New Roman"/>
                <w:b/>
                <w:i w:val="0"/>
                <w:color w:val="FFFFFF"/>
                <w:sz w:val="20"/>
              </w:rPr>
              <w:t>Column 255</w:t>
            </w:r>
          </w:p>
        </w:tc>
        <w:tc>
          <w:tcPr>
            <w:tcW w:type="dxa" w:w="14"/>
            <w:shd w:fill="8B2E2E" w:val="clear"/>
          </w:tcPr>
          <w:p>
            <w:r>
              <w:rPr>
                <w:rFonts w:ascii="Times New Roman" w:hAnsi="Times New Roman" w:eastAsia="Times New Roman"/>
                <w:b/>
                <w:i w:val="0"/>
                <w:color w:val="FFFFFF"/>
                <w:sz w:val="20"/>
              </w:rPr>
              <w:t>Column 256</w:t>
            </w:r>
          </w:p>
        </w:tc>
        <w:tc>
          <w:tcPr>
            <w:tcW w:type="dxa" w:w="14"/>
            <w:shd w:fill="8B2E2E" w:val="clear"/>
          </w:tcPr>
          <w:p>
            <w:r>
              <w:rPr>
                <w:rFonts w:ascii="Times New Roman" w:hAnsi="Times New Roman" w:eastAsia="Times New Roman"/>
                <w:b/>
                <w:i w:val="0"/>
                <w:color w:val="FFFFFF"/>
                <w:sz w:val="20"/>
              </w:rPr>
              <w:t>Column 257</w:t>
            </w:r>
          </w:p>
        </w:tc>
        <w:tc>
          <w:tcPr>
            <w:tcW w:type="dxa" w:w="14"/>
            <w:shd w:fill="8B2E2E" w:val="clear"/>
          </w:tcPr>
          <w:p>
            <w:r>
              <w:rPr>
                <w:rFonts w:ascii="Times New Roman" w:hAnsi="Times New Roman" w:eastAsia="Times New Roman"/>
                <w:b/>
                <w:i w:val="0"/>
                <w:color w:val="FFFFFF"/>
                <w:sz w:val="20"/>
              </w:rPr>
              <w:t>Column 258</w:t>
            </w:r>
          </w:p>
        </w:tc>
        <w:tc>
          <w:tcPr>
            <w:tcW w:type="dxa" w:w="14"/>
            <w:shd w:fill="8B2E2E" w:val="clear"/>
          </w:tcPr>
          <w:p>
            <w:r>
              <w:rPr>
                <w:rFonts w:ascii="Times New Roman" w:hAnsi="Times New Roman" w:eastAsia="Times New Roman"/>
                <w:b/>
                <w:i w:val="0"/>
                <w:color w:val="FFFFFF"/>
                <w:sz w:val="20"/>
              </w:rPr>
              <w:t>Column 259</w:t>
            </w:r>
          </w:p>
        </w:tc>
        <w:tc>
          <w:tcPr>
            <w:tcW w:type="dxa" w:w="14"/>
            <w:shd w:fill="8B2E2E" w:val="clear"/>
          </w:tcPr>
          <w:p>
            <w:r>
              <w:rPr>
                <w:rFonts w:ascii="Times New Roman" w:hAnsi="Times New Roman" w:eastAsia="Times New Roman"/>
                <w:b/>
                <w:i w:val="0"/>
                <w:color w:val="FFFFFF"/>
                <w:sz w:val="20"/>
              </w:rPr>
              <w:t>Column 260</w:t>
            </w:r>
          </w:p>
        </w:tc>
        <w:tc>
          <w:tcPr>
            <w:tcW w:type="dxa" w:w="14"/>
            <w:shd w:fill="8B2E2E" w:val="clear"/>
          </w:tcPr>
          <w:p>
            <w:r>
              <w:rPr>
                <w:rFonts w:ascii="Times New Roman" w:hAnsi="Times New Roman" w:eastAsia="Times New Roman"/>
                <w:b/>
                <w:i w:val="0"/>
                <w:color w:val="FFFFFF"/>
                <w:sz w:val="20"/>
              </w:rPr>
              <w:t>Column 261</w:t>
            </w:r>
          </w:p>
        </w:tc>
        <w:tc>
          <w:tcPr>
            <w:tcW w:type="dxa" w:w="14"/>
            <w:shd w:fill="8B2E2E" w:val="clear"/>
          </w:tcPr>
          <w:p>
            <w:r>
              <w:rPr>
                <w:rFonts w:ascii="Times New Roman" w:hAnsi="Times New Roman" w:eastAsia="Times New Roman"/>
                <w:b/>
                <w:i w:val="0"/>
                <w:color w:val="FFFFFF"/>
                <w:sz w:val="20"/>
              </w:rPr>
              <w:t>Column 262</w:t>
            </w:r>
          </w:p>
        </w:tc>
        <w:tc>
          <w:tcPr>
            <w:tcW w:type="dxa" w:w="14"/>
            <w:shd w:fill="8B2E2E" w:val="clear"/>
          </w:tcPr>
          <w:p>
            <w:r>
              <w:rPr>
                <w:rFonts w:ascii="Times New Roman" w:hAnsi="Times New Roman" w:eastAsia="Times New Roman"/>
                <w:b/>
                <w:i w:val="0"/>
                <w:color w:val="FFFFFF"/>
                <w:sz w:val="20"/>
              </w:rPr>
              <w:t>Column 263</w:t>
            </w:r>
          </w:p>
        </w:tc>
        <w:tc>
          <w:tcPr>
            <w:tcW w:type="dxa" w:w="14"/>
            <w:shd w:fill="8B2E2E" w:val="clear"/>
          </w:tcPr>
          <w:p>
            <w:r>
              <w:rPr>
                <w:rFonts w:ascii="Times New Roman" w:hAnsi="Times New Roman" w:eastAsia="Times New Roman"/>
                <w:b/>
                <w:i w:val="0"/>
                <w:color w:val="FFFFFF"/>
                <w:sz w:val="20"/>
              </w:rPr>
              <w:t>Column 264</w:t>
            </w:r>
          </w:p>
        </w:tc>
        <w:tc>
          <w:tcPr>
            <w:tcW w:type="dxa" w:w="14"/>
            <w:shd w:fill="8B2E2E" w:val="clear"/>
          </w:tcPr>
          <w:p>
            <w:r>
              <w:rPr>
                <w:rFonts w:ascii="Times New Roman" w:hAnsi="Times New Roman" w:eastAsia="Times New Roman"/>
                <w:b/>
                <w:i w:val="0"/>
                <w:color w:val="FFFFFF"/>
                <w:sz w:val="20"/>
              </w:rPr>
              <w:t>Column 265</w:t>
            </w:r>
          </w:p>
        </w:tc>
        <w:tc>
          <w:tcPr>
            <w:tcW w:type="dxa" w:w="14"/>
            <w:shd w:fill="8B2E2E" w:val="clear"/>
          </w:tcPr>
          <w:p>
            <w:r>
              <w:rPr>
                <w:rFonts w:ascii="Times New Roman" w:hAnsi="Times New Roman" w:eastAsia="Times New Roman"/>
                <w:b/>
                <w:i w:val="0"/>
                <w:color w:val="FFFFFF"/>
                <w:sz w:val="20"/>
              </w:rPr>
              <w:t>Column 266</w:t>
            </w:r>
          </w:p>
        </w:tc>
        <w:tc>
          <w:tcPr>
            <w:tcW w:type="dxa" w:w="14"/>
            <w:shd w:fill="8B2E2E" w:val="clear"/>
          </w:tcPr>
          <w:p>
            <w:r>
              <w:rPr>
                <w:rFonts w:ascii="Times New Roman" w:hAnsi="Times New Roman" w:eastAsia="Times New Roman"/>
                <w:b/>
                <w:i w:val="0"/>
                <w:color w:val="FFFFFF"/>
                <w:sz w:val="20"/>
              </w:rPr>
              <w:t>Column 267</w:t>
            </w:r>
          </w:p>
        </w:tc>
        <w:tc>
          <w:tcPr>
            <w:tcW w:type="dxa" w:w="14"/>
            <w:shd w:fill="8B2E2E" w:val="clear"/>
          </w:tcPr>
          <w:p>
            <w:r>
              <w:rPr>
                <w:rFonts w:ascii="Times New Roman" w:hAnsi="Times New Roman" w:eastAsia="Times New Roman"/>
                <w:b/>
                <w:i w:val="0"/>
                <w:color w:val="FFFFFF"/>
                <w:sz w:val="20"/>
              </w:rPr>
              <w:t>Column 268</w:t>
            </w:r>
          </w:p>
        </w:tc>
        <w:tc>
          <w:tcPr>
            <w:tcW w:type="dxa" w:w="14"/>
            <w:shd w:fill="8B2E2E" w:val="clear"/>
          </w:tcPr>
          <w:p>
            <w:r>
              <w:rPr>
                <w:rFonts w:ascii="Times New Roman" w:hAnsi="Times New Roman" w:eastAsia="Times New Roman"/>
                <w:b/>
                <w:i w:val="0"/>
                <w:color w:val="FFFFFF"/>
                <w:sz w:val="20"/>
              </w:rPr>
              <w:t>Column 269</w:t>
            </w:r>
          </w:p>
        </w:tc>
        <w:tc>
          <w:tcPr>
            <w:tcW w:type="dxa" w:w="14"/>
            <w:shd w:fill="8B2E2E" w:val="clear"/>
          </w:tcPr>
          <w:p>
            <w:r>
              <w:rPr>
                <w:rFonts w:ascii="Times New Roman" w:hAnsi="Times New Roman" w:eastAsia="Times New Roman"/>
                <w:b/>
                <w:i w:val="0"/>
                <w:color w:val="FFFFFF"/>
                <w:sz w:val="20"/>
              </w:rPr>
              <w:t>Column 270</w:t>
            </w:r>
          </w:p>
        </w:tc>
        <w:tc>
          <w:tcPr>
            <w:tcW w:type="dxa" w:w="14"/>
            <w:shd w:fill="8B2E2E" w:val="clear"/>
          </w:tcPr>
          <w:p>
            <w:r>
              <w:rPr>
                <w:rFonts w:ascii="Times New Roman" w:hAnsi="Times New Roman" w:eastAsia="Times New Roman"/>
                <w:b/>
                <w:i w:val="0"/>
                <w:color w:val="FFFFFF"/>
                <w:sz w:val="20"/>
              </w:rPr>
              <w:t>Column 271</w:t>
            </w:r>
          </w:p>
        </w:tc>
        <w:tc>
          <w:tcPr>
            <w:tcW w:type="dxa" w:w="14"/>
            <w:shd w:fill="8B2E2E" w:val="clear"/>
          </w:tcPr>
          <w:p>
            <w:r>
              <w:rPr>
                <w:rFonts w:ascii="Times New Roman" w:hAnsi="Times New Roman" w:eastAsia="Times New Roman"/>
                <w:b/>
                <w:i w:val="0"/>
                <w:color w:val="FFFFFF"/>
                <w:sz w:val="20"/>
              </w:rPr>
              <w:t>Column 272</w:t>
            </w:r>
          </w:p>
        </w:tc>
        <w:tc>
          <w:tcPr>
            <w:tcW w:type="dxa" w:w="14"/>
            <w:shd w:fill="8B2E2E" w:val="clear"/>
          </w:tcPr>
          <w:p>
            <w:r>
              <w:rPr>
                <w:rFonts w:ascii="Times New Roman" w:hAnsi="Times New Roman" w:eastAsia="Times New Roman"/>
                <w:b/>
                <w:i w:val="0"/>
                <w:color w:val="FFFFFF"/>
                <w:sz w:val="20"/>
              </w:rPr>
              <w:t>Column 273</w:t>
            </w:r>
          </w:p>
        </w:tc>
        <w:tc>
          <w:tcPr>
            <w:tcW w:type="dxa" w:w="14"/>
            <w:shd w:fill="8B2E2E" w:val="clear"/>
          </w:tcPr>
          <w:p>
            <w:r>
              <w:rPr>
                <w:rFonts w:ascii="Times New Roman" w:hAnsi="Times New Roman" w:eastAsia="Times New Roman"/>
                <w:b/>
                <w:i w:val="0"/>
                <w:color w:val="FFFFFF"/>
                <w:sz w:val="20"/>
              </w:rPr>
              <w:t>Column 274</w:t>
            </w:r>
          </w:p>
        </w:tc>
        <w:tc>
          <w:tcPr>
            <w:tcW w:type="dxa" w:w="14"/>
            <w:shd w:fill="8B2E2E" w:val="clear"/>
          </w:tcPr>
          <w:p>
            <w:r>
              <w:rPr>
                <w:rFonts w:ascii="Times New Roman" w:hAnsi="Times New Roman" w:eastAsia="Times New Roman"/>
                <w:b/>
                <w:i w:val="0"/>
                <w:color w:val="FFFFFF"/>
                <w:sz w:val="20"/>
              </w:rPr>
              <w:t>Column 275</w:t>
            </w:r>
          </w:p>
        </w:tc>
        <w:tc>
          <w:tcPr>
            <w:tcW w:type="dxa" w:w="14"/>
            <w:shd w:fill="8B2E2E" w:val="clear"/>
          </w:tcPr>
          <w:p>
            <w:r>
              <w:rPr>
                <w:rFonts w:ascii="Times New Roman" w:hAnsi="Times New Roman" w:eastAsia="Times New Roman"/>
                <w:b/>
                <w:i w:val="0"/>
                <w:color w:val="FFFFFF"/>
                <w:sz w:val="20"/>
              </w:rPr>
              <w:t>Column 276</w:t>
            </w:r>
          </w:p>
        </w:tc>
        <w:tc>
          <w:tcPr>
            <w:tcW w:type="dxa" w:w="14"/>
            <w:shd w:fill="8B2E2E" w:val="clear"/>
          </w:tcPr>
          <w:p>
            <w:r>
              <w:rPr>
                <w:rFonts w:ascii="Times New Roman" w:hAnsi="Times New Roman" w:eastAsia="Times New Roman"/>
                <w:b/>
                <w:i w:val="0"/>
                <w:color w:val="FFFFFF"/>
                <w:sz w:val="20"/>
              </w:rPr>
              <w:t>Column 277</w:t>
            </w:r>
          </w:p>
        </w:tc>
        <w:tc>
          <w:tcPr>
            <w:tcW w:type="dxa" w:w="14"/>
            <w:shd w:fill="8B2E2E" w:val="clear"/>
          </w:tcPr>
          <w:p>
            <w:r>
              <w:rPr>
                <w:rFonts w:ascii="Times New Roman" w:hAnsi="Times New Roman" w:eastAsia="Times New Roman"/>
                <w:b/>
                <w:i w:val="0"/>
                <w:color w:val="FFFFFF"/>
                <w:sz w:val="20"/>
              </w:rPr>
              <w:t>Column 278</w:t>
            </w:r>
          </w:p>
        </w:tc>
        <w:tc>
          <w:tcPr>
            <w:tcW w:type="dxa" w:w="14"/>
            <w:shd w:fill="8B2E2E" w:val="clear"/>
          </w:tcPr>
          <w:p>
            <w:r>
              <w:rPr>
                <w:rFonts w:ascii="Times New Roman" w:hAnsi="Times New Roman" w:eastAsia="Times New Roman"/>
                <w:b/>
                <w:i w:val="0"/>
                <w:color w:val="FFFFFF"/>
                <w:sz w:val="20"/>
              </w:rPr>
              <w:t>Column 279</w:t>
            </w:r>
          </w:p>
        </w:tc>
        <w:tc>
          <w:tcPr>
            <w:tcW w:type="dxa" w:w="14"/>
            <w:shd w:fill="8B2E2E" w:val="clear"/>
          </w:tcPr>
          <w:p>
            <w:r>
              <w:rPr>
                <w:rFonts w:ascii="Times New Roman" w:hAnsi="Times New Roman" w:eastAsia="Times New Roman"/>
                <w:b/>
                <w:i w:val="0"/>
                <w:color w:val="FFFFFF"/>
                <w:sz w:val="20"/>
              </w:rPr>
              <w:t>Column 280</w:t>
            </w:r>
          </w:p>
        </w:tc>
        <w:tc>
          <w:tcPr>
            <w:tcW w:type="dxa" w:w="14"/>
            <w:shd w:fill="8B2E2E" w:val="clear"/>
          </w:tcPr>
          <w:p>
            <w:r>
              <w:rPr>
                <w:rFonts w:ascii="Times New Roman" w:hAnsi="Times New Roman" w:eastAsia="Times New Roman"/>
                <w:b/>
                <w:i w:val="0"/>
                <w:color w:val="FFFFFF"/>
                <w:sz w:val="20"/>
              </w:rPr>
              <w:t>Column 281</w:t>
            </w:r>
          </w:p>
        </w:tc>
        <w:tc>
          <w:tcPr>
            <w:tcW w:type="dxa" w:w="14"/>
            <w:shd w:fill="8B2E2E" w:val="clear"/>
          </w:tcPr>
          <w:p>
            <w:r>
              <w:rPr>
                <w:rFonts w:ascii="Times New Roman" w:hAnsi="Times New Roman" w:eastAsia="Times New Roman"/>
                <w:b/>
                <w:i w:val="0"/>
                <w:color w:val="FFFFFF"/>
                <w:sz w:val="20"/>
              </w:rPr>
              <w:t>Column 282</w:t>
            </w:r>
          </w:p>
        </w:tc>
        <w:tc>
          <w:tcPr>
            <w:tcW w:type="dxa" w:w="14"/>
            <w:shd w:fill="8B2E2E" w:val="clear"/>
          </w:tcPr>
          <w:p>
            <w:r>
              <w:rPr>
                <w:rFonts w:ascii="Times New Roman" w:hAnsi="Times New Roman" w:eastAsia="Times New Roman"/>
                <w:b/>
                <w:i w:val="0"/>
                <w:color w:val="FFFFFF"/>
                <w:sz w:val="20"/>
              </w:rPr>
              <w:t>Column 283</w:t>
            </w:r>
          </w:p>
        </w:tc>
        <w:tc>
          <w:tcPr>
            <w:tcW w:type="dxa" w:w="14"/>
            <w:shd w:fill="8B2E2E" w:val="clear"/>
          </w:tcPr>
          <w:p>
            <w:r>
              <w:rPr>
                <w:rFonts w:ascii="Times New Roman" w:hAnsi="Times New Roman" w:eastAsia="Times New Roman"/>
                <w:b/>
                <w:i w:val="0"/>
                <w:color w:val="FFFFFF"/>
                <w:sz w:val="20"/>
              </w:rPr>
              <w:t>Column 284</w:t>
            </w:r>
          </w:p>
        </w:tc>
        <w:tc>
          <w:tcPr>
            <w:tcW w:type="dxa" w:w="14"/>
            <w:shd w:fill="8B2E2E" w:val="clear"/>
          </w:tcPr>
          <w:p>
            <w:r>
              <w:rPr>
                <w:rFonts w:ascii="Times New Roman" w:hAnsi="Times New Roman" w:eastAsia="Times New Roman"/>
                <w:b/>
                <w:i w:val="0"/>
                <w:color w:val="FFFFFF"/>
                <w:sz w:val="20"/>
              </w:rPr>
              <w:t>Column 285</w:t>
            </w:r>
          </w:p>
        </w:tc>
        <w:tc>
          <w:tcPr>
            <w:tcW w:type="dxa" w:w="14"/>
            <w:shd w:fill="8B2E2E" w:val="clear"/>
          </w:tcPr>
          <w:p>
            <w:r>
              <w:rPr>
                <w:rFonts w:ascii="Times New Roman" w:hAnsi="Times New Roman" w:eastAsia="Times New Roman"/>
                <w:b/>
                <w:i w:val="0"/>
                <w:color w:val="FFFFFF"/>
                <w:sz w:val="20"/>
              </w:rPr>
              <w:t>Column 286</w:t>
            </w:r>
          </w:p>
        </w:tc>
        <w:tc>
          <w:tcPr>
            <w:tcW w:type="dxa" w:w="14"/>
            <w:shd w:fill="8B2E2E" w:val="clear"/>
          </w:tcPr>
          <w:p>
            <w:r>
              <w:rPr>
                <w:rFonts w:ascii="Times New Roman" w:hAnsi="Times New Roman" w:eastAsia="Times New Roman"/>
                <w:b/>
                <w:i w:val="0"/>
                <w:color w:val="FFFFFF"/>
                <w:sz w:val="20"/>
              </w:rPr>
              <w:t>Column 287</w:t>
            </w:r>
          </w:p>
        </w:tc>
        <w:tc>
          <w:tcPr>
            <w:tcW w:type="dxa" w:w="14"/>
            <w:shd w:fill="8B2E2E" w:val="clear"/>
          </w:tcPr>
          <w:p>
            <w:r>
              <w:rPr>
                <w:rFonts w:ascii="Times New Roman" w:hAnsi="Times New Roman" w:eastAsia="Times New Roman"/>
                <w:b/>
                <w:i w:val="0"/>
                <w:color w:val="FFFFFF"/>
                <w:sz w:val="20"/>
              </w:rPr>
              <w:t>Column 288</w:t>
            </w:r>
          </w:p>
        </w:tc>
        <w:tc>
          <w:tcPr>
            <w:tcW w:type="dxa" w:w="14"/>
            <w:shd w:fill="8B2E2E" w:val="clear"/>
          </w:tcPr>
          <w:p>
            <w:r>
              <w:rPr>
                <w:rFonts w:ascii="Times New Roman" w:hAnsi="Times New Roman" w:eastAsia="Times New Roman"/>
                <w:b/>
                <w:i w:val="0"/>
                <w:color w:val="FFFFFF"/>
                <w:sz w:val="20"/>
              </w:rPr>
              <w:t>Column 289</w:t>
            </w:r>
          </w:p>
        </w:tc>
        <w:tc>
          <w:tcPr>
            <w:tcW w:type="dxa" w:w="14"/>
            <w:shd w:fill="8B2E2E" w:val="clear"/>
          </w:tcPr>
          <w:p>
            <w:r>
              <w:rPr>
                <w:rFonts w:ascii="Times New Roman" w:hAnsi="Times New Roman" w:eastAsia="Times New Roman"/>
                <w:b/>
                <w:i w:val="0"/>
                <w:color w:val="FFFFFF"/>
                <w:sz w:val="20"/>
              </w:rPr>
              <w:t>Column 290</w:t>
            </w:r>
          </w:p>
        </w:tc>
        <w:tc>
          <w:tcPr>
            <w:tcW w:type="dxa" w:w="14"/>
            <w:shd w:fill="8B2E2E" w:val="clear"/>
          </w:tcPr>
          <w:p>
            <w:r>
              <w:rPr>
                <w:rFonts w:ascii="Times New Roman" w:hAnsi="Times New Roman" w:eastAsia="Times New Roman"/>
                <w:b/>
                <w:i w:val="0"/>
                <w:color w:val="FFFFFF"/>
                <w:sz w:val="20"/>
              </w:rPr>
              <w:t>Column 291</w:t>
            </w:r>
          </w:p>
        </w:tc>
        <w:tc>
          <w:tcPr>
            <w:tcW w:type="dxa" w:w="14"/>
            <w:shd w:fill="8B2E2E" w:val="clear"/>
          </w:tcPr>
          <w:p>
            <w:r>
              <w:rPr>
                <w:rFonts w:ascii="Times New Roman" w:hAnsi="Times New Roman" w:eastAsia="Times New Roman"/>
                <w:b/>
                <w:i w:val="0"/>
                <w:color w:val="FFFFFF"/>
                <w:sz w:val="20"/>
              </w:rPr>
              <w:t>Column 292</w:t>
            </w:r>
          </w:p>
        </w:tc>
        <w:tc>
          <w:tcPr>
            <w:tcW w:type="dxa" w:w="14"/>
            <w:shd w:fill="8B2E2E" w:val="clear"/>
          </w:tcPr>
          <w:p>
            <w:r>
              <w:rPr>
                <w:rFonts w:ascii="Times New Roman" w:hAnsi="Times New Roman" w:eastAsia="Times New Roman"/>
                <w:b/>
                <w:i w:val="0"/>
                <w:color w:val="FFFFFF"/>
                <w:sz w:val="20"/>
              </w:rPr>
              <w:t>Column 293</w:t>
            </w:r>
          </w:p>
        </w:tc>
        <w:tc>
          <w:tcPr>
            <w:tcW w:type="dxa" w:w="14"/>
            <w:shd w:fill="8B2E2E" w:val="clear"/>
          </w:tcPr>
          <w:p>
            <w:r>
              <w:rPr>
                <w:rFonts w:ascii="Times New Roman" w:hAnsi="Times New Roman" w:eastAsia="Times New Roman"/>
                <w:b/>
                <w:i w:val="0"/>
                <w:color w:val="FFFFFF"/>
                <w:sz w:val="20"/>
              </w:rPr>
              <w:t>Column 294</w:t>
            </w:r>
          </w:p>
        </w:tc>
        <w:tc>
          <w:tcPr>
            <w:tcW w:type="dxa" w:w="14"/>
            <w:shd w:fill="8B2E2E" w:val="clear"/>
          </w:tcPr>
          <w:p>
            <w:r>
              <w:rPr>
                <w:rFonts w:ascii="Times New Roman" w:hAnsi="Times New Roman" w:eastAsia="Times New Roman"/>
                <w:b/>
                <w:i w:val="0"/>
                <w:color w:val="FFFFFF"/>
                <w:sz w:val="20"/>
              </w:rPr>
              <w:t>Column 295</w:t>
            </w:r>
          </w:p>
        </w:tc>
        <w:tc>
          <w:tcPr>
            <w:tcW w:type="dxa" w:w="14"/>
            <w:shd w:fill="8B2E2E" w:val="clear"/>
          </w:tcPr>
          <w:p>
            <w:r>
              <w:rPr>
                <w:rFonts w:ascii="Times New Roman" w:hAnsi="Times New Roman" w:eastAsia="Times New Roman"/>
                <w:b/>
                <w:i w:val="0"/>
                <w:color w:val="FFFFFF"/>
                <w:sz w:val="20"/>
              </w:rPr>
              <w:t>Column 296</w:t>
            </w:r>
          </w:p>
        </w:tc>
        <w:tc>
          <w:tcPr>
            <w:tcW w:type="dxa" w:w="14"/>
            <w:shd w:fill="8B2E2E" w:val="clear"/>
          </w:tcPr>
          <w:p>
            <w:r>
              <w:rPr>
                <w:rFonts w:ascii="Times New Roman" w:hAnsi="Times New Roman" w:eastAsia="Times New Roman"/>
                <w:b/>
                <w:i w:val="0"/>
                <w:color w:val="FFFFFF"/>
                <w:sz w:val="20"/>
              </w:rPr>
              <w:t>Column 297</w:t>
            </w:r>
          </w:p>
        </w:tc>
        <w:tc>
          <w:tcPr>
            <w:tcW w:type="dxa" w:w="14"/>
            <w:shd w:fill="8B2E2E" w:val="clear"/>
          </w:tcPr>
          <w:p>
            <w:r>
              <w:rPr>
                <w:rFonts w:ascii="Times New Roman" w:hAnsi="Times New Roman" w:eastAsia="Times New Roman"/>
                <w:b/>
                <w:i w:val="0"/>
                <w:color w:val="FFFFFF"/>
                <w:sz w:val="20"/>
              </w:rPr>
              <w:t>Column 298</w:t>
            </w:r>
          </w:p>
        </w:tc>
        <w:tc>
          <w:tcPr>
            <w:tcW w:type="dxa" w:w="14"/>
            <w:shd w:fill="8B2E2E" w:val="clear"/>
          </w:tcPr>
          <w:p>
            <w:r>
              <w:rPr>
                <w:rFonts w:ascii="Times New Roman" w:hAnsi="Times New Roman" w:eastAsia="Times New Roman"/>
                <w:b/>
                <w:i w:val="0"/>
                <w:color w:val="FFFFFF"/>
                <w:sz w:val="20"/>
              </w:rPr>
              <w:t>Column 299</w:t>
            </w:r>
          </w:p>
        </w:tc>
        <w:tc>
          <w:tcPr>
            <w:tcW w:type="dxa" w:w="14"/>
            <w:shd w:fill="8B2E2E" w:val="clear"/>
          </w:tcPr>
          <w:p>
            <w:r>
              <w:rPr>
                <w:rFonts w:ascii="Times New Roman" w:hAnsi="Times New Roman" w:eastAsia="Times New Roman"/>
                <w:b/>
                <w:i w:val="0"/>
                <w:color w:val="FFFFFF"/>
                <w:sz w:val="20"/>
              </w:rPr>
              <w:t>Column 300</w:t>
            </w:r>
          </w:p>
        </w:tc>
        <w:tc>
          <w:tcPr>
            <w:tcW w:type="dxa" w:w="14"/>
            <w:shd w:fill="8B2E2E" w:val="clear"/>
          </w:tcPr>
          <w:p>
            <w:r>
              <w:rPr>
                <w:rFonts w:ascii="Times New Roman" w:hAnsi="Times New Roman" w:eastAsia="Times New Roman"/>
                <w:b/>
                <w:i w:val="0"/>
                <w:color w:val="FFFFFF"/>
                <w:sz w:val="20"/>
              </w:rPr>
              <w:t>Column 301</w:t>
            </w:r>
          </w:p>
        </w:tc>
        <w:tc>
          <w:tcPr>
            <w:tcW w:type="dxa" w:w="14"/>
            <w:shd w:fill="8B2E2E" w:val="clear"/>
          </w:tcPr>
          <w:p>
            <w:r>
              <w:rPr>
                <w:rFonts w:ascii="Times New Roman" w:hAnsi="Times New Roman" w:eastAsia="Times New Roman"/>
                <w:b/>
                <w:i w:val="0"/>
                <w:color w:val="FFFFFF"/>
                <w:sz w:val="20"/>
              </w:rPr>
              <w:t>Column 302</w:t>
            </w:r>
          </w:p>
        </w:tc>
        <w:tc>
          <w:tcPr>
            <w:tcW w:type="dxa" w:w="14"/>
            <w:shd w:fill="8B2E2E" w:val="clear"/>
          </w:tcPr>
          <w:p>
            <w:r>
              <w:rPr>
                <w:rFonts w:ascii="Times New Roman" w:hAnsi="Times New Roman" w:eastAsia="Times New Roman"/>
                <w:b/>
                <w:i w:val="0"/>
                <w:color w:val="FFFFFF"/>
                <w:sz w:val="20"/>
              </w:rPr>
              <w:t>Column 303</w:t>
            </w:r>
          </w:p>
        </w:tc>
        <w:tc>
          <w:tcPr>
            <w:tcW w:type="dxa" w:w="14"/>
            <w:shd w:fill="8B2E2E" w:val="clear"/>
          </w:tcPr>
          <w:p>
            <w:r>
              <w:rPr>
                <w:rFonts w:ascii="Times New Roman" w:hAnsi="Times New Roman" w:eastAsia="Times New Roman"/>
                <w:b/>
                <w:i w:val="0"/>
                <w:color w:val="FFFFFF"/>
                <w:sz w:val="20"/>
              </w:rPr>
              <w:t>Column 304</w:t>
            </w:r>
          </w:p>
        </w:tc>
        <w:tc>
          <w:tcPr>
            <w:tcW w:type="dxa" w:w="14"/>
            <w:shd w:fill="8B2E2E" w:val="clear"/>
          </w:tcPr>
          <w:p>
            <w:r>
              <w:rPr>
                <w:rFonts w:ascii="Times New Roman" w:hAnsi="Times New Roman" w:eastAsia="Times New Roman"/>
                <w:b/>
                <w:i w:val="0"/>
                <w:color w:val="FFFFFF"/>
                <w:sz w:val="20"/>
              </w:rPr>
              <w:t>Column 305</w:t>
            </w:r>
          </w:p>
        </w:tc>
        <w:tc>
          <w:tcPr>
            <w:tcW w:type="dxa" w:w="14"/>
            <w:shd w:fill="8B2E2E" w:val="clear"/>
          </w:tcPr>
          <w:p>
            <w:r>
              <w:rPr>
                <w:rFonts w:ascii="Times New Roman" w:hAnsi="Times New Roman" w:eastAsia="Times New Roman"/>
                <w:b/>
                <w:i w:val="0"/>
                <w:color w:val="FFFFFF"/>
                <w:sz w:val="20"/>
              </w:rPr>
              <w:t>Column 306</w:t>
            </w:r>
          </w:p>
        </w:tc>
        <w:tc>
          <w:tcPr>
            <w:tcW w:type="dxa" w:w="14"/>
            <w:shd w:fill="8B2E2E" w:val="clear"/>
          </w:tcPr>
          <w:p>
            <w:r>
              <w:rPr>
                <w:rFonts w:ascii="Times New Roman" w:hAnsi="Times New Roman" w:eastAsia="Times New Roman"/>
                <w:b/>
                <w:i w:val="0"/>
                <w:color w:val="FFFFFF"/>
                <w:sz w:val="20"/>
              </w:rPr>
              <w:t>Column 307</w:t>
            </w:r>
          </w:p>
        </w:tc>
        <w:tc>
          <w:tcPr>
            <w:tcW w:type="dxa" w:w="14"/>
            <w:shd w:fill="8B2E2E" w:val="clear"/>
          </w:tcPr>
          <w:p>
            <w:r>
              <w:rPr>
                <w:rFonts w:ascii="Times New Roman" w:hAnsi="Times New Roman" w:eastAsia="Times New Roman"/>
                <w:b/>
                <w:i w:val="0"/>
                <w:color w:val="FFFFFF"/>
                <w:sz w:val="20"/>
              </w:rPr>
              <w:t>Column 308</w:t>
            </w:r>
          </w:p>
        </w:tc>
        <w:tc>
          <w:tcPr>
            <w:tcW w:type="dxa" w:w="14"/>
            <w:shd w:fill="8B2E2E" w:val="clear"/>
          </w:tcPr>
          <w:p>
            <w:r>
              <w:rPr>
                <w:rFonts w:ascii="Times New Roman" w:hAnsi="Times New Roman" w:eastAsia="Times New Roman"/>
                <w:b/>
                <w:i w:val="0"/>
                <w:color w:val="FFFFFF"/>
                <w:sz w:val="20"/>
              </w:rPr>
              <w:t>Column 309</w:t>
            </w:r>
          </w:p>
        </w:tc>
        <w:tc>
          <w:tcPr>
            <w:tcW w:type="dxa" w:w="14"/>
            <w:shd w:fill="8B2E2E" w:val="clear"/>
          </w:tcPr>
          <w:p>
            <w:r>
              <w:rPr>
                <w:rFonts w:ascii="Times New Roman" w:hAnsi="Times New Roman" w:eastAsia="Times New Roman"/>
                <w:b/>
                <w:i w:val="0"/>
                <w:color w:val="FFFFFF"/>
                <w:sz w:val="20"/>
              </w:rPr>
              <w:t>Column 310</w:t>
            </w:r>
          </w:p>
        </w:tc>
        <w:tc>
          <w:tcPr>
            <w:tcW w:type="dxa" w:w="14"/>
            <w:shd w:fill="8B2E2E" w:val="clear"/>
          </w:tcPr>
          <w:p>
            <w:r>
              <w:rPr>
                <w:rFonts w:ascii="Times New Roman" w:hAnsi="Times New Roman" w:eastAsia="Times New Roman"/>
                <w:b/>
                <w:i w:val="0"/>
                <w:color w:val="FFFFFF"/>
                <w:sz w:val="20"/>
              </w:rPr>
              <w:t>Column 311</w:t>
            </w:r>
          </w:p>
        </w:tc>
        <w:tc>
          <w:tcPr>
            <w:tcW w:type="dxa" w:w="14"/>
            <w:shd w:fill="8B2E2E" w:val="clear"/>
          </w:tcPr>
          <w:p>
            <w:r>
              <w:rPr>
                <w:rFonts w:ascii="Times New Roman" w:hAnsi="Times New Roman" w:eastAsia="Times New Roman"/>
                <w:b/>
                <w:i w:val="0"/>
                <w:color w:val="FFFFFF"/>
                <w:sz w:val="20"/>
              </w:rPr>
              <w:t>Column 312</w:t>
            </w:r>
          </w:p>
        </w:tc>
        <w:tc>
          <w:tcPr>
            <w:tcW w:type="dxa" w:w="14"/>
            <w:shd w:fill="8B2E2E" w:val="clear"/>
          </w:tcPr>
          <w:p>
            <w:r>
              <w:rPr>
                <w:rFonts w:ascii="Times New Roman" w:hAnsi="Times New Roman" w:eastAsia="Times New Roman"/>
                <w:b/>
                <w:i w:val="0"/>
                <w:color w:val="FFFFFF"/>
                <w:sz w:val="20"/>
              </w:rPr>
              <w:t>Column 313</w:t>
            </w:r>
          </w:p>
        </w:tc>
        <w:tc>
          <w:tcPr>
            <w:tcW w:type="dxa" w:w="14"/>
            <w:shd w:fill="8B2E2E" w:val="clear"/>
          </w:tcPr>
          <w:p>
            <w:r>
              <w:rPr>
                <w:rFonts w:ascii="Times New Roman" w:hAnsi="Times New Roman" w:eastAsia="Times New Roman"/>
                <w:b/>
                <w:i w:val="0"/>
                <w:color w:val="FFFFFF"/>
                <w:sz w:val="20"/>
              </w:rPr>
              <w:t>Column 314</w:t>
            </w:r>
          </w:p>
        </w:tc>
        <w:tc>
          <w:tcPr>
            <w:tcW w:type="dxa" w:w="14"/>
            <w:shd w:fill="8B2E2E" w:val="clear"/>
          </w:tcPr>
          <w:p>
            <w:r>
              <w:rPr>
                <w:rFonts w:ascii="Times New Roman" w:hAnsi="Times New Roman" w:eastAsia="Times New Roman"/>
                <w:b/>
                <w:i w:val="0"/>
                <w:color w:val="FFFFFF"/>
                <w:sz w:val="20"/>
              </w:rPr>
              <w:t>Column 315</w:t>
            </w:r>
          </w:p>
        </w:tc>
        <w:tc>
          <w:tcPr>
            <w:tcW w:type="dxa" w:w="14"/>
            <w:shd w:fill="8B2E2E" w:val="clear"/>
          </w:tcPr>
          <w:p>
            <w:r>
              <w:rPr>
                <w:rFonts w:ascii="Times New Roman" w:hAnsi="Times New Roman" w:eastAsia="Times New Roman"/>
                <w:b/>
                <w:i w:val="0"/>
                <w:color w:val="FFFFFF"/>
                <w:sz w:val="20"/>
              </w:rPr>
              <w:t>Column 316</w:t>
            </w:r>
          </w:p>
        </w:tc>
        <w:tc>
          <w:tcPr>
            <w:tcW w:type="dxa" w:w="14"/>
            <w:shd w:fill="8B2E2E" w:val="clear"/>
          </w:tcPr>
          <w:p>
            <w:r>
              <w:rPr>
                <w:rFonts w:ascii="Times New Roman" w:hAnsi="Times New Roman" w:eastAsia="Times New Roman"/>
                <w:b/>
                <w:i w:val="0"/>
                <w:color w:val="FFFFFF"/>
                <w:sz w:val="20"/>
              </w:rPr>
              <w:t>Column 317</w:t>
            </w:r>
          </w:p>
        </w:tc>
        <w:tc>
          <w:tcPr>
            <w:tcW w:type="dxa" w:w="14"/>
            <w:shd w:fill="8B2E2E" w:val="clear"/>
          </w:tcPr>
          <w:p>
            <w:r>
              <w:rPr>
                <w:rFonts w:ascii="Times New Roman" w:hAnsi="Times New Roman" w:eastAsia="Times New Roman"/>
                <w:b/>
                <w:i w:val="0"/>
                <w:color w:val="FFFFFF"/>
                <w:sz w:val="20"/>
              </w:rPr>
              <w:t>Column 318</w:t>
            </w:r>
          </w:p>
        </w:tc>
        <w:tc>
          <w:tcPr>
            <w:tcW w:type="dxa" w:w="14"/>
            <w:shd w:fill="8B2E2E" w:val="clear"/>
          </w:tcPr>
          <w:p>
            <w:r>
              <w:rPr>
                <w:rFonts w:ascii="Times New Roman" w:hAnsi="Times New Roman" w:eastAsia="Times New Roman"/>
                <w:b/>
                <w:i w:val="0"/>
                <w:color w:val="FFFFFF"/>
                <w:sz w:val="20"/>
              </w:rPr>
              <w:t>Column 319</w:t>
            </w:r>
          </w:p>
        </w:tc>
        <w:tc>
          <w:tcPr>
            <w:tcW w:type="dxa" w:w="14"/>
            <w:shd w:fill="8B2E2E" w:val="clear"/>
          </w:tcPr>
          <w:p>
            <w:r>
              <w:rPr>
                <w:rFonts w:ascii="Times New Roman" w:hAnsi="Times New Roman" w:eastAsia="Times New Roman"/>
                <w:b/>
                <w:i w:val="0"/>
                <w:color w:val="FFFFFF"/>
                <w:sz w:val="20"/>
              </w:rPr>
              <w:t>Column 320</w:t>
            </w:r>
          </w:p>
        </w:tc>
        <w:tc>
          <w:tcPr>
            <w:tcW w:type="dxa" w:w="14"/>
            <w:shd w:fill="8B2E2E" w:val="clear"/>
          </w:tcPr>
          <w:p>
            <w:r>
              <w:rPr>
                <w:rFonts w:ascii="Times New Roman" w:hAnsi="Times New Roman" w:eastAsia="Times New Roman"/>
                <w:b/>
                <w:i w:val="0"/>
                <w:color w:val="FFFFFF"/>
                <w:sz w:val="20"/>
              </w:rPr>
              <w:t>Column 321</w:t>
            </w:r>
          </w:p>
        </w:tc>
        <w:tc>
          <w:tcPr>
            <w:tcW w:type="dxa" w:w="14"/>
            <w:shd w:fill="8B2E2E" w:val="clear"/>
          </w:tcPr>
          <w:p>
            <w:r>
              <w:rPr>
                <w:rFonts w:ascii="Times New Roman" w:hAnsi="Times New Roman" w:eastAsia="Times New Roman"/>
                <w:b/>
                <w:i w:val="0"/>
                <w:color w:val="FFFFFF"/>
                <w:sz w:val="20"/>
              </w:rPr>
              <w:t>Column 322</w:t>
            </w:r>
          </w:p>
        </w:tc>
        <w:tc>
          <w:tcPr>
            <w:tcW w:type="dxa" w:w="14"/>
            <w:shd w:fill="8B2E2E" w:val="clear"/>
          </w:tcPr>
          <w:p>
            <w:r>
              <w:rPr>
                <w:rFonts w:ascii="Times New Roman" w:hAnsi="Times New Roman" w:eastAsia="Times New Roman"/>
                <w:b/>
                <w:i w:val="0"/>
                <w:color w:val="FFFFFF"/>
                <w:sz w:val="20"/>
              </w:rPr>
              <w:t>Column 323</w:t>
            </w:r>
          </w:p>
        </w:tc>
        <w:tc>
          <w:tcPr>
            <w:tcW w:type="dxa" w:w="14"/>
            <w:shd w:fill="8B2E2E" w:val="clear"/>
          </w:tcPr>
          <w:p>
            <w:r>
              <w:rPr>
                <w:rFonts w:ascii="Times New Roman" w:hAnsi="Times New Roman" w:eastAsia="Times New Roman"/>
                <w:b/>
                <w:i w:val="0"/>
                <w:color w:val="FFFFFF"/>
                <w:sz w:val="20"/>
              </w:rPr>
              <w:t>Column 324</w:t>
            </w:r>
          </w:p>
        </w:tc>
        <w:tc>
          <w:tcPr>
            <w:tcW w:type="dxa" w:w="14"/>
            <w:shd w:fill="8B2E2E" w:val="clear"/>
          </w:tcPr>
          <w:p>
            <w:r>
              <w:rPr>
                <w:rFonts w:ascii="Times New Roman" w:hAnsi="Times New Roman" w:eastAsia="Times New Roman"/>
                <w:b/>
                <w:i w:val="0"/>
                <w:color w:val="FFFFFF"/>
                <w:sz w:val="20"/>
              </w:rPr>
              <w:t>Column 325</w:t>
            </w:r>
          </w:p>
        </w:tc>
        <w:tc>
          <w:tcPr>
            <w:tcW w:type="dxa" w:w="14"/>
            <w:shd w:fill="8B2E2E" w:val="clear"/>
          </w:tcPr>
          <w:p>
            <w:r>
              <w:rPr>
                <w:rFonts w:ascii="Times New Roman" w:hAnsi="Times New Roman" w:eastAsia="Times New Roman"/>
                <w:b/>
                <w:i w:val="0"/>
                <w:color w:val="FFFFFF"/>
                <w:sz w:val="20"/>
              </w:rPr>
              <w:t>Column 326</w:t>
            </w:r>
          </w:p>
        </w:tc>
        <w:tc>
          <w:tcPr>
            <w:tcW w:type="dxa" w:w="14"/>
            <w:shd w:fill="8B2E2E" w:val="clear"/>
          </w:tcPr>
          <w:p>
            <w:r>
              <w:rPr>
                <w:rFonts w:ascii="Times New Roman" w:hAnsi="Times New Roman" w:eastAsia="Times New Roman"/>
                <w:b/>
                <w:i w:val="0"/>
                <w:color w:val="FFFFFF"/>
                <w:sz w:val="20"/>
              </w:rPr>
              <w:t>Column 327</w:t>
            </w:r>
          </w:p>
        </w:tc>
        <w:tc>
          <w:tcPr>
            <w:tcW w:type="dxa" w:w="14"/>
            <w:shd w:fill="8B2E2E" w:val="clear"/>
          </w:tcPr>
          <w:p>
            <w:r>
              <w:rPr>
                <w:rFonts w:ascii="Times New Roman" w:hAnsi="Times New Roman" w:eastAsia="Times New Roman"/>
                <w:b/>
                <w:i w:val="0"/>
                <w:color w:val="FFFFFF"/>
                <w:sz w:val="20"/>
              </w:rPr>
              <w:t>Column 328</w:t>
            </w:r>
          </w:p>
        </w:tc>
        <w:tc>
          <w:tcPr>
            <w:tcW w:type="dxa" w:w="14"/>
            <w:shd w:fill="8B2E2E" w:val="clear"/>
          </w:tcPr>
          <w:p>
            <w:r>
              <w:rPr>
                <w:rFonts w:ascii="Times New Roman" w:hAnsi="Times New Roman" w:eastAsia="Times New Roman"/>
                <w:b/>
                <w:i w:val="0"/>
                <w:color w:val="FFFFFF"/>
                <w:sz w:val="20"/>
              </w:rPr>
              <w:t>Column 329</w:t>
            </w:r>
          </w:p>
        </w:tc>
        <w:tc>
          <w:tcPr>
            <w:tcW w:type="dxa" w:w="14"/>
            <w:shd w:fill="8B2E2E" w:val="clear"/>
          </w:tcPr>
          <w:p>
            <w:r>
              <w:rPr>
                <w:rFonts w:ascii="Times New Roman" w:hAnsi="Times New Roman" w:eastAsia="Times New Roman"/>
                <w:b/>
                <w:i w:val="0"/>
                <w:color w:val="FFFFFF"/>
                <w:sz w:val="20"/>
              </w:rPr>
              <w:t>Column 330</w:t>
            </w:r>
          </w:p>
        </w:tc>
        <w:tc>
          <w:tcPr>
            <w:tcW w:type="dxa" w:w="14"/>
            <w:shd w:fill="8B2E2E" w:val="clear"/>
          </w:tcPr>
          <w:p>
            <w:r>
              <w:rPr>
                <w:rFonts w:ascii="Times New Roman" w:hAnsi="Times New Roman" w:eastAsia="Times New Roman"/>
                <w:b/>
                <w:i w:val="0"/>
                <w:color w:val="FFFFFF"/>
                <w:sz w:val="20"/>
              </w:rPr>
              <w:t>Column 331</w:t>
            </w:r>
          </w:p>
        </w:tc>
        <w:tc>
          <w:tcPr>
            <w:tcW w:type="dxa" w:w="14"/>
            <w:shd w:fill="8B2E2E" w:val="clear"/>
          </w:tcPr>
          <w:p>
            <w:r>
              <w:rPr>
                <w:rFonts w:ascii="Times New Roman" w:hAnsi="Times New Roman" w:eastAsia="Times New Roman"/>
                <w:b/>
                <w:i w:val="0"/>
                <w:color w:val="FFFFFF"/>
                <w:sz w:val="20"/>
              </w:rPr>
              <w:t>Column 332</w:t>
            </w:r>
          </w:p>
        </w:tc>
        <w:tc>
          <w:tcPr>
            <w:tcW w:type="dxa" w:w="14"/>
            <w:shd w:fill="8B2E2E" w:val="clear"/>
          </w:tcPr>
          <w:p>
            <w:r>
              <w:rPr>
                <w:rFonts w:ascii="Times New Roman" w:hAnsi="Times New Roman" w:eastAsia="Times New Roman"/>
                <w:b/>
                <w:i w:val="0"/>
                <w:color w:val="FFFFFF"/>
                <w:sz w:val="20"/>
              </w:rPr>
              <w:t>Column 333</w:t>
            </w:r>
          </w:p>
        </w:tc>
        <w:tc>
          <w:tcPr>
            <w:tcW w:type="dxa" w:w="14"/>
            <w:shd w:fill="8B2E2E" w:val="clear"/>
          </w:tcPr>
          <w:p>
            <w:r>
              <w:rPr>
                <w:rFonts w:ascii="Times New Roman" w:hAnsi="Times New Roman" w:eastAsia="Times New Roman"/>
                <w:b/>
                <w:i w:val="0"/>
                <w:color w:val="FFFFFF"/>
                <w:sz w:val="20"/>
              </w:rPr>
              <w:t>Column 334</w:t>
            </w:r>
          </w:p>
        </w:tc>
        <w:tc>
          <w:tcPr>
            <w:tcW w:type="dxa" w:w="14"/>
            <w:shd w:fill="8B2E2E" w:val="clear"/>
          </w:tcPr>
          <w:p>
            <w:r>
              <w:rPr>
                <w:rFonts w:ascii="Times New Roman" w:hAnsi="Times New Roman" w:eastAsia="Times New Roman"/>
                <w:b/>
                <w:i w:val="0"/>
                <w:color w:val="FFFFFF"/>
                <w:sz w:val="20"/>
              </w:rPr>
              <w:t>Column 335</w:t>
            </w:r>
          </w:p>
        </w:tc>
        <w:tc>
          <w:tcPr>
            <w:tcW w:type="dxa" w:w="14"/>
            <w:shd w:fill="8B2E2E" w:val="clear"/>
          </w:tcPr>
          <w:p>
            <w:r>
              <w:rPr>
                <w:rFonts w:ascii="Times New Roman" w:hAnsi="Times New Roman" w:eastAsia="Times New Roman"/>
                <w:b/>
                <w:i w:val="0"/>
                <w:color w:val="FFFFFF"/>
                <w:sz w:val="20"/>
              </w:rPr>
              <w:t>Column 336</w:t>
            </w:r>
          </w:p>
        </w:tc>
        <w:tc>
          <w:tcPr>
            <w:tcW w:type="dxa" w:w="14"/>
            <w:shd w:fill="8B2E2E" w:val="clear"/>
          </w:tcPr>
          <w:p>
            <w:r>
              <w:rPr>
                <w:rFonts w:ascii="Times New Roman" w:hAnsi="Times New Roman" w:eastAsia="Times New Roman"/>
                <w:b/>
                <w:i w:val="0"/>
                <w:color w:val="FFFFFF"/>
                <w:sz w:val="20"/>
              </w:rPr>
              <w:t>Column 337</w:t>
            </w:r>
          </w:p>
        </w:tc>
        <w:tc>
          <w:tcPr>
            <w:tcW w:type="dxa" w:w="14"/>
            <w:shd w:fill="8B2E2E" w:val="clear"/>
          </w:tcPr>
          <w:p>
            <w:r>
              <w:rPr>
                <w:rFonts w:ascii="Times New Roman" w:hAnsi="Times New Roman" w:eastAsia="Times New Roman"/>
                <w:b/>
                <w:i w:val="0"/>
                <w:color w:val="FFFFFF"/>
                <w:sz w:val="20"/>
              </w:rPr>
              <w:t>Column 338</w:t>
            </w:r>
          </w:p>
        </w:tc>
        <w:tc>
          <w:tcPr>
            <w:tcW w:type="dxa" w:w="14"/>
            <w:shd w:fill="8B2E2E" w:val="clear"/>
          </w:tcPr>
          <w:p>
            <w:r>
              <w:rPr>
                <w:rFonts w:ascii="Times New Roman" w:hAnsi="Times New Roman" w:eastAsia="Times New Roman"/>
                <w:b/>
                <w:i w:val="0"/>
                <w:color w:val="FFFFFF"/>
                <w:sz w:val="20"/>
              </w:rPr>
              <w:t>Column 339</w:t>
            </w:r>
          </w:p>
        </w:tc>
        <w:tc>
          <w:tcPr>
            <w:tcW w:type="dxa" w:w="14"/>
            <w:shd w:fill="8B2E2E" w:val="clear"/>
          </w:tcPr>
          <w:p>
            <w:r>
              <w:rPr>
                <w:rFonts w:ascii="Times New Roman" w:hAnsi="Times New Roman" w:eastAsia="Times New Roman"/>
                <w:b/>
                <w:i w:val="0"/>
                <w:color w:val="FFFFFF"/>
                <w:sz w:val="20"/>
              </w:rPr>
              <w:t>Column 340</w:t>
            </w:r>
          </w:p>
        </w:tc>
        <w:tc>
          <w:tcPr>
            <w:tcW w:type="dxa" w:w="14"/>
            <w:shd w:fill="8B2E2E" w:val="clear"/>
          </w:tcPr>
          <w:p>
            <w:r>
              <w:rPr>
                <w:rFonts w:ascii="Times New Roman" w:hAnsi="Times New Roman" w:eastAsia="Times New Roman"/>
                <w:b/>
                <w:i w:val="0"/>
                <w:color w:val="FFFFFF"/>
                <w:sz w:val="20"/>
              </w:rPr>
              <w:t>Column 341</w:t>
            </w:r>
          </w:p>
        </w:tc>
        <w:tc>
          <w:tcPr>
            <w:tcW w:type="dxa" w:w="14"/>
            <w:shd w:fill="8B2E2E" w:val="clear"/>
          </w:tcPr>
          <w:p>
            <w:r>
              <w:rPr>
                <w:rFonts w:ascii="Times New Roman" w:hAnsi="Times New Roman" w:eastAsia="Times New Roman"/>
                <w:b/>
                <w:i w:val="0"/>
                <w:color w:val="FFFFFF"/>
                <w:sz w:val="20"/>
              </w:rPr>
              <w:t>Column 342</w:t>
            </w:r>
          </w:p>
        </w:tc>
        <w:tc>
          <w:tcPr>
            <w:tcW w:type="dxa" w:w="14"/>
            <w:shd w:fill="8B2E2E" w:val="clear"/>
          </w:tcPr>
          <w:p>
            <w:r>
              <w:rPr>
                <w:rFonts w:ascii="Times New Roman" w:hAnsi="Times New Roman" w:eastAsia="Times New Roman"/>
                <w:b/>
                <w:i w:val="0"/>
                <w:color w:val="FFFFFF"/>
                <w:sz w:val="20"/>
              </w:rPr>
              <w:t>Column 343</w:t>
            </w:r>
          </w:p>
        </w:tc>
        <w:tc>
          <w:tcPr>
            <w:tcW w:type="dxa" w:w="14"/>
            <w:shd w:fill="8B2E2E" w:val="clear"/>
          </w:tcPr>
          <w:p>
            <w:r>
              <w:rPr>
                <w:rFonts w:ascii="Times New Roman" w:hAnsi="Times New Roman" w:eastAsia="Times New Roman"/>
                <w:b/>
                <w:i w:val="0"/>
                <w:color w:val="FFFFFF"/>
                <w:sz w:val="20"/>
              </w:rPr>
              <w:t>Column 344</w:t>
            </w:r>
          </w:p>
        </w:tc>
        <w:tc>
          <w:tcPr>
            <w:tcW w:type="dxa" w:w="14"/>
            <w:shd w:fill="8B2E2E" w:val="clear"/>
          </w:tcPr>
          <w:p>
            <w:r>
              <w:rPr>
                <w:rFonts w:ascii="Times New Roman" w:hAnsi="Times New Roman" w:eastAsia="Times New Roman"/>
                <w:b/>
                <w:i w:val="0"/>
                <w:color w:val="FFFFFF"/>
                <w:sz w:val="20"/>
              </w:rPr>
              <w:t>Column 345</w:t>
            </w:r>
          </w:p>
        </w:tc>
        <w:tc>
          <w:tcPr>
            <w:tcW w:type="dxa" w:w="14"/>
            <w:shd w:fill="8B2E2E" w:val="clear"/>
          </w:tcPr>
          <w:p>
            <w:r>
              <w:rPr>
                <w:rFonts w:ascii="Times New Roman" w:hAnsi="Times New Roman" w:eastAsia="Times New Roman"/>
                <w:b/>
                <w:i w:val="0"/>
                <w:color w:val="FFFFFF"/>
                <w:sz w:val="20"/>
              </w:rPr>
              <w:t>Column 346</w:t>
            </w:r>
          </w:p>
        </w:tc>
        <w:tc>
          <w:tcPr>
            <w:tcW w:type="dxa" w:w="14"/>
            <w:shd w:fill="8B2E2E" w:val="clear"/>
          </w:tcPr>
          <w:p>
            <w:r>
              <w:rPr>
                <w:rFonts w:ascii="Times New Roman" w:hAnsi="Times New Roman" w:eastAsia="Times New Roman"/>
                <w:b/>
                <w:i w:val="0"/>
                <w:color w:val="FFFFFF"/>
                <w:sz w:val="20"/>
              </w:rPr>
              <w:t>Column 347</w:t>
            </w:r>
          </w:p>
        </w:tc>
        <w:tc>
          <w:tcPr>
            <w:tcW w:type="dxa" w:w="14"/>
            <w:shd w:fill="8B2E2E" w:val="clear"/>
          </w:tcPr>
          <w:p>
            <w:r>
              <w:rPr>
                <w:rFonts w:ascii="Times New Roman" w:hAnsi="Times New Roman" w:eastAsia="Times New Roman"/>
                <w:b/>
                <w:i w:val="0"/>
                <w:color w:val="FFFFFF"/>
                <w:sz w:val="20"/>
              </w:rPr>
              <w:t>Column 348</w:t>
            </w:r>
          </w:p>
        </w:tc>
        <w:tc>
          <w:tcPr>
            <w:tcW w:type="dxa" w:w="14"/>
            <w:shd w:fill="8B2E2E" w:val="clear"/>
          </w:tcPr>
          <w:p>
            <w:r>
              <w:rPr>
                <w:rFonts w:ascii="Times New Roman" w:hAnsi="Times New Roman" w:eastAsia="Times New Roman"/>
                <w:b/>
                <w:i w:val="0"/>
                <w:color w:val="FFFFFF"/>
                <w:sz w:val="20"/>
              </w:rPr>
              <w:t>Column 349</w:t>
            </w:r>
          </w:p>
        </w:tc>
        <w:tc>
          <w:tcPr>
            <w:tcW w:type="dxa" w:w="14"/>
            <w:shd w:fill="8B2E2E" w:val="clear"/>
          </w:tcPr>
          <w:p>
            <w:r>
              <w:rPr>
                <w:rFonts w:ascii="Times New Roman" w:hAnsi="Times New Roman" w:eastAsia="Times New Roman"/>
                <w:b/>
                <w:i w:val="0"/>
                <w:color w:val="FFFFFF"/>
                <w:sz w:val="20"/>
              </w:rPr>
              <w:t>Column 350</w:t>
            </w:r>
          </w:p>
        </w:tc>
        <w:tc>
          <w:tcPr>
            <w:tcW w:type="dxa" w:w="14"/>
            <w:shd w:fill="8B2E2E" w:val="clear"/>
          </w:tcPr>
          <w:p>
            <w:r>
              <w:rPr>
                <w:rFonts w:ascii="Times New Roman" w:hAnsi="Times New Roman" w:eastAsia="Times New Roman"/>
                <w:b/>
                <w:i w:val="0"/>
                <w:color w:val="FFFFFF"/>
                <w:sz w:val="20"/>
              </w:rPr>
              <w:t>Column 351</w:t>
            </w:r>
          </w:p>
        </w:tc>
        <w:tc>
          <w:tcPr>
            <w:tcW w:type="dxa" w:w="14"/>
            <w:shd w:fill="8B2E2E" w:val="clear"/>
          </w:tcPr>
          <w:p>
            <w:r>
              <w:rPr>
                <w:rFonts w:ascii="Times New Roman" w:hAnsi="Times New Roman" w:eastAsia="Times New Roman"/>
                <w:b/>
                <w:i w:val="0"/>
                <w:color w:val="FFFFFF"/>
                <w:sz w:val="20"/>
              </w:rPr>
              <w:t>Column 352</w:t>
            </w:r>
          </w:p>
        </w:tc>
        <w:tc>
          <w:tcPr>
            <w:tcW w:type="dxa" w:w="14"/>
            <w:shd w:fill="8B2E2E" w:val="clear"/>
          </w:tcPr>
          <w:p>
            <w:r>
              <w:rPr>
                <w:rFonts w:ascii="Times New Roman" w:hAnsi="Times New Roman" w:eastAsia="Times New Roman"/>
                <w:b/>
                <w:i w:val="0"/>
                <w:color w:val="FFFFFF"/>
                <w:sz w:val="20"/>
              </w:rPr>
              <w:t>Column 353</w:t>
            </w:r>
          </w:p>
        </w:tc>
        <w:tc>
          <w:tcPr>
            <w:tcW w:type="dxa" w:w="14"/>
            <w:shd w:fill="8B2E2E" w:val="clear"/>
          </w:tcPr>
          <w:p>
            <w:r>
              <w:rPr>
                <w:rFonts w:ascii="Times New Roman" w:hAnsi="Times New Roman" w:eastAsia="Times New Roman"/>
                <w:b/>
                <w:i w:val="0"/>
                <w:color w:val="FFFFFF"/>
                <w:sz w:val="20"/>
              </w:rPr>
              <w:t>Column 354</w:t>
            </w:r>
          </w:p>
        </w:tc>
        <w:tc>
          <w:tcPr>
            <w:tcW w:type="dxa" w:w="14"/>
            <w:shd w:fill="8B2E2E" w:val="clear"/>
          </w:tcPr>
          <w:p>
            <w:r>
              <w:rPr>
                <w:rFonts w:ascii="Times New Roman" w:hAnsi="Times New Roman" w:eastAsia="Times New Roman"/>
                <w:b/>
                <w:i w:val="0"/>
                <w:color w:val="FFFFFF"/>
                <w:sz w:val="20"/>
              </w:rPr>
              <w:t>Column 355</w:t>
            </w:r>
          </w:p>
        </w:tc>
        <w:tc>
          <w:tcPr>
            <w:tcW w:type="dxa" w:w="14"/>
            <w:shd w:fill="8B2E2E" w:val="clear"/>
          </w:tcPr>
          <w:p>
            <w:r>
              <w:rPr>
                <w:rFonts w:ascii="Times New Roman" w:hAnsi="Times New Roman" w:eastAsia="Times New Roman"/>
                <w:b/>
                <w:i w:val="0"/>
                <w:color w:val="FFFFFF"/>
                <w:sz w:val="20"/>
              </w:rPr>
              <w:t>Column 356</w:t>
            </w:r>
          </w:p>
        </w:tc>
        <w:tc>
          <w:tcPr>
            <w:tcW w:type="dxa" w:w="14"/>
            <w:shd w:fill="8B2E2E" w:val="clear"/>
          </w:tcPr>
          <w:p>
            <w:r>
              <w:rPr>
                <w:rFonts w:ascii="Times New Roman" w:hAnsi="Times New Roman" w:eastAsia="Times New Roman"/>
                <w:b/>
                <w:i w:val="0"/>
                <w:color w:val="FFFFFF"/>
                <w:sz w:val="20"/>
              </w:rPr>
              <w:t>Column 357</w:t>
            </w:r>
          </w:p>
        </w:tc>
        <w:tc>
          <w:tcPr>
            <w:tcW w:type="dxa" w:w="14"/>
            <w:shd w:fill="8B2E2E" w:val="clear"/>
          </w:tcPr>
          <w:p>
            <w:r>
              <w:rPr>
                <w:rFonts w:ascii="Times New Roman" w:hAnsi="Times New Roman" w:eastAsia="Times New Roman"/>
                <w:b/>
                <w:i w:val="0"/>
                <w:color w:val="FFFFFF"/>
                <w:sz w:val="20"/>
              </w:rPr>
              <w:t>Column 358</w:t>
            </w:r>
          </w:p>
        </w:tc>
        <w:tc>
          <w:tcPr>
            <w:tcW w:type="dxa" w:w="14"/>
            <w:shd w:fill="8B2E2E" w:val="clear"/>
          </w:tcPr>
          <w:p>
            <w:r>
              <w:rPr>
                <w:rFonts w:ascii="Times New Roman" w:hAnsi="Times New Roman" w:eastAsia="Times New Roman"/>
                <w:b/>
                <w:i w:val="0"/>
                <w:color w:val="FFFFFF"/>
                <w:sz w:val="20"/>
              </w:rPr>
              <w:t>Column 359</w:t>
            </w:r>
          </w:p>
        </w:tc>
        <w:tc>
          <w:tcPr>
            <w:tcW w:type="dxa" w:w="14"/>
            <w:shd w:fill="8B2E2E" w:val="clear"/>
          </w:tcPr>
          <w:p>
            <w:r>
              <w:rPr>
                <w:rFonts w:ascii="Times New Roman" w:hAnsi="Times New Roman" w:eastAsia="Times New Roman"/>
                <w:b/>
                <w:i w:val="0"/>
                <w:color w:val="FFFFFF"/>
                <w:sz w:val="20"/>
              </w:rPr>
              <w:t>Column 360</w:t>
            </w:r>
          </w:p>
        </w:tc>
        <w:tc>
          <w:tcPr>
            <w:tcW w:type="dxa" w:w="14"/>
            <w:shd w:fill="8B2E2E" w:val="clear"/>
          </w:tcPr>
          <w:p>
            <w:r>
              <w:rPr>
                <w:rFonts w:ascii="Times New Roman" w:hAnsi="Times New Roman" w:eastAsia="Times New Roman"/>
                <w:b/>
                <w:i w:val="0"/>
                <w:color w:val="FFFFFF"/>
                <w:sz w:val="20"/>
              </w:rPr>
              <w:t>Column 361</w:t>
            </w:r>
          </w:p>
        </w:tc>
        <w:tc>
          <w:tcPr>
            <w:tcW w:type="dxa" w:w="14"/>
            <w:shd w:fill="8B2E2E" w:val="clear"/>
          </w:tcPr>
          <w:p>
            <w:r>
              <w:rPr>
                <w:rFonts w:ascii="Times New Roman" w:hAnsi="Times New Roman" w:eastAsia="Times New Roman"/>
                <w:b/>
                <w:i w:val="0"/>
                <w:color w:val="FFFFFF"/>
                <w:sz w:val="20"/>
              </w:rPr>
              <w:t>Column 362</w:t>
            </w:r>
          </w:p>
        </w:tc>
        <w:tc>
          <w:tcPr>
            <w:tcW w:type="dxa" w:w="14"/>
            <w:shd w:fill="8B2E2E" w:val="clear"/>
          </w:tcPr>
          <w:p>
            <w:r>
              <w:rPr>
                <w:rFonts w:ascii="Times New Roman" w:hAnsi="Times New Roman" w:eastAsia="Times New Roman"/>
                <w:b/>
                <w:i w:val="0"/>
                <w:color w:val="FFFFFF"/>
                <w:sz w:val="20"/>
              </w:rPr>
              <w:t>Column 363</w:t>
            </w:r>
          </w:p>
        </w:tc>
        <w:tc>
          <w:tcPr>
            <w:tcW w:type="dxa" w:w="14"/>
            <w:shd w:fill="8B2E2E" w:val="clear"/>
          </w:tcPr>
          <w:p>
            <w:r>
              <w:rPr>
                <w:rFonts w:ascii="Times New Roman" w:hAnsi="Times New Roman" w:eastAsia="Times New Roman"/>
                <w:b/>
                <w:i w:val="0"/>
                <w:color w:val="FFFFFF"/>
                <w:sz w:val="20"/>
              </w:rPr>
              <w:t>Column 364</w:t>
            </w:r>
          </w:p>
        </w:tc>
        <w:tc>
          <w:tcPr>
            <w:tcW w:type="dxa" w:w="14"/>
            <w:shd w:fill="8B2E2E" w:val="clear"/>
          </w:tcPr>
          <w:p>
            <w:r>
              <w:rPr>
                <w:rFonts w:ascii="Times New Roman" w:hAnsi="Times New Roman" w:eastAsia="Times New Roman"/>
                <w:b/>
                <w:i w:val="0"/>
                <w:color w:val="FFFFFF"/>
                <w:sz w:val="20"/>
              </w:rPr>
              <w:t>Column 365</w:t>
            </w:r>
          </w:p>
        </w:tc>
        <w:tc>
          <w:tcPr>
            <w:tcW w:type="dxa" w:w="14"/>
            <w:shd w:fill="8B2E2E" w:val="clear"/>
          </w:tcPr>
          <w:p>
            <w:r>
              <w:rPr>
                <w:rFonts w:ascii="Times New Roman" w:hAnsi="Times New Roman" w:eastAsia="Times New Roman"/>
                <w:b/>
                <w:i w:val="0"/>
                <w:color w:val="FFFFFF"/>
                <w:sz w:val="20"/>
              </w:rPr>
              <w:t>Column 366</w:t>
            </w:r>
          </w:p>
        </w:tc>
        <w:tc>
          <w:tcPr>
            <w:tcW w:type="dxa" w:w="14"/>
            <w:shd w:fill="8B2E2E" w:val="clear"/>
          </w:tcPr>
          <w:p>
            <w:r>
              <w:rPr>
                <w:rFonts w:ascii="Times New Roman" w:hAnsi="Times New Roman" w:eastAsia="Times New Roman"/>
                <w:b/>
                <w:i w:val="0"/>
                <w:color w:val="FFFFFF"/>
                <w:sz w:val="20"/>
              </w:rPr>
              <w:t>Column 367</w:t>
            </w:r>
          </w:p>
        </w:tc>
        <w:tc>
          <w:tcPr>
            <w:tcW w:type="dxa" w:w="14"/>
            <w:shd w:fill="8B2E2E" w:val="clear"/>
          </w:tcPr>
          <w:p>
            <w:r>
              <w:rPr>
                <w:rFonts w:ascii="Times New Roman" w:hAnsi="Times New Roman" w:eastAsia="Times New Roman"/>
                <w:b/>
                <w:i w:val="0"/>
                <w:color w:val="FFFFFF"/>
                <w:sz w:val="20"/>
              </w:rPr>
              <w:t>Column 368</w:t>
            </w:r>
          </w:p>
        </w:tc>
        <w:tc>
          <w:tcPr>
            <w:tcW w:type="dxa" w:w="14"/>
            <w:shd w:fill="8B2E2E" w:val="clear"/>
          </w:tcPr>
          <w:p>
            <w:r>
              <w:rPr>
                <w:rFonts w:ascii="Times New Roman" w:hAnsi="Times New Roman" w:eastAsia="Times New Roman"/>
                <w:b/>
                <w:i w:val="0"/>
                <w:color w:val="FFFFFF"/>
                <w:sz w:val="20"/>
              </w:rPr>
              <w:t>Column 369</w:t>
            </w:r>
          </w:p>
        </w:tc>
        <w:tc>
          <w:tcPr>
            <w:tcW w:type="dxa" w:w="14"/>
            <w:shd w:fill="8B2E2E" w:val="clear"/>
          </w:tcPr>
          <w:p>
            <w:r>
              <w:rPr>
                <w:rFonts w:ascii="Times New Roman" w:hAnsi="Times New Roman" w:eastAsia="Times New Roman"/>
                <w:b/>
                <w:i w:val="0"/>
                <w:color w:val="FFFFFF"/>
                <w:sz w:val="20"/>
              </w:rPr>
              <w:t>Column 370</w:t>
            </w:r>
          </w:p>
        </w:tc>
        <w:tc>
          <w:tcPr>
            <w:tcW w:type="dxa" w:w="14"/>
            <w:shd w:fill="8B2E2E" w:val="clear"/>
          </w:tcPr>
          <w:p>
            <w:r>
              <w:rPr>
                <w:rFonts w:ascii="Times New Roman" w:hAnsi="Times New Roman" w:eastAsia="Times New Roman"/>
                <w:b/>
                <w:i w:val="0"/>
                <w:color w:val="FFFFFF"/>
                <w:sz w:val="20"/>
              </w:rPr>
              <w:t>Column 371</w:t>
            </w:r>
          </w:p>
        </w:tc>
        <w:tc>
          <w:tcPr>
            <w:tcW w:type="dxa" w:w="14"/>
            <w:shd w:fill="8B2E2E" w:val="clear"/>
          </w:tcPr>
          <w:p>
            <w:r>
              <w:rPr>
                <w:rFonts w:ascii="Times New Roman" w:hAnsi="Times New Roman" w:eastAsia="Times New Roman"/>
                <w:b/>
                <w:i w:val="0"/>
                <w:color w:val="FFFFFF"/>
                <w:sz w:val="20"/>
              </w:rPr>
              <w:t>Column 372</w:t>
            </w:r>
          </w:p>
        </w:tc>
        <w:tc>
          <w:tcPr>
            <w:tcW w:type="dxa" w:w="14"/>
            <w:shd w:fill="8B2E2E" w:val="clear"/>
          </w:tcPr>
          <w:p>
            <w:r>
              <w:rPr>
                <w:rFonts w:ascii="Times New Roman" w:hAnsi="Times New Roman" w:eastAsia="Times New Roman"/>
                <w:b/>
                <w:i w:val="0"/>
                <w:color w:val="FFFFFF"/>
                <w:sz w:val="20"/>
              </w:rPr>
              <w:t>Column 373</w:t>
            </w:r>
          </w:p>
        </w:tc>
        <w:tc>
          <w:tcPr>
            <w:tcW w:type="dxa" w:w="14"/>
            <w:shd w:fill="8B2E2E" w:val="clear"/>
          </w:tcPr>
          <w:p>
            <w:r>
              <w:rPr>
                <w:rFonts w:ascii="Times New Roman" w:hAnsi="Times New Roman" w:eastAsia="Times New Roman"/>
                <w:b/>
                <w:i w:val="0"/>
                <w:color w:val="FFFFFF"/>
                <w:sz w:val="20"/>
              </w:rPr>
              <w:t>Column 374</w:t>
            </w:r>
          </w:p>
        </w:tc>
        <w:tc>
          <w:tcPr>
            <w:tcW w:type="dxa" w:w="14"/>
            <w:shd w:fill="8B2E2E" w:val="clear"/>
          </w:tcPr>
          <w:p>
            <w:r>
              <w:rPr>
                <w:rFonts w:ascii="Times New Roman" w:hAnsi="Times New Roman" w:eastAsia="Times New Roman"/>
                <w:b/>
                <w:i w:val="0"/>
                <w:color w:val="FFFFFF"/>
                <w:sz w:val="20"/>
              </w:rPr>
              <w:t>Column 375</w:t>
            </w:r>
          </w:p>
        </w:tc>
        <w:tc>
          <w:tcPr>
            <w:tcW w:type="dxa" w:w="14"/>
            <w:shd w:fill="8B2E2E" w:val="clear"/>
          </w:tcPr>
          <w:p>
            <w:r>
              <w:rPr>
                <w:rFonts w:ascii="Times New Roman" w:hAnsi="Times New Roman" w:eastAsia="Times New Roman"/>
                <w:b/>
                <w:i w:val="0"/>
                <w:color w:val="FFFFFF"/>
                <w:sz w:val="20"/>
              </w:rPr>
              <w:t>Column 376</w:t>
            </w:r>
          </w:p>
        </w:tc>
        <w:tc>
          <w:tcPr>
            <w:tcW w:type="dxa" w:w="14"/>
            <w:shd w:fill="8B2E2E" w:val="clear"/>
          </w:tcPr>
          <w:p>
            <w:r>
              <w:rPr>
                <w:rFonts w:ascii="Times New Roman" w:hAnsi="Times New Roman" w:eastAsia="Times New Roman"/>
                <w:b/>
                <w:i w:val="0"/>
                <w:color w:val="FFFFFF"/>
                <w:sz w:val="20"/>
              </w:rPr>
              <w:t>Column 377</w:t>
            </w:r>
          </w:p>
        </w:tc>
        <w:tc>
          <w:tcPr>
            <w:tcW w:type="dxa" w:w="14"/>
            <w:shd w:fill="8B2E2E" w:val="clear"/>
          </w:tcPr>
          <w:p>
            <w:r>
              <w:rPr>
                <w:rFonts w:ascii="Times New Roman" w:hAnsi="Times New Roman" w:eastAsia="Times New Roman"/>
                <w:b/>
                <w:i w:val="0"/>
                <w:color w:val="FFFFFF"/>
                <w:sz w:val="20"/>
              </w:rPr>
              <w:t>Column 378</w:t>
            </w:r>
          </w:p>
        </w:tc>
        <w:tc>
          <w:tcPr>
            <w:tcW w:type="dxa" w:w="14"/>
            <w:shd w:fill="8B2E2E" w:val="clear"/>
          </w:tcPr>
          <w:p>
            <w:r>
              <w:rPr>
                <w:rFonts w:ascii="Times New Roman" w:hAnsi="Times New Roman" w:eastAsia="Times New Roman"/>
                <w:b/>
                <w:i w:val="0"/>
                <w:color w:val="FFFFFF"/>
                <w:sz w:val="20"/>
              </w:rPr>
              <w:t>Column 379</w:t>
            </w:r>
          </w:p>
        </w:tc>
        <w:tc>
          <w:tcPr>
            <w:tcW w:type="dxa" w:w="14"/>
            <w:shd w:fill="8B2E2E" w:val="clear"/>
          </w:tcPr>
          <w:p>
            <w:r>
              <w:rPr>
                <w:rFonts w:ascii="Times New Roman" w:hAnsi="Times New Roman" w:eastAsia="Times New Roman"/>
                <w:b/>
                <w:i w:val="0"/>
                <w:color w:val="FFFFFF"/>
                <w:sz w:val="20"/>
              </w:rPr>
              <w:t>Column 380</w:t>
            </w:r>
          </w:p>
        </w:tc>
        <w:tc>
          <w:tcPr>
            <w:tcW w:type="dxa" w:w="14"/>
            <w:shd w:fill="8B2E2E" w:val="clear"/>
          </w:tcPr>
          <w:p>
            <w:r>
              <w:rPr>
                <w:rFonts w:ascii="Times New Roman" w:hAnsi="Times New Roman" w:eastAsia="Times New Roman"/>
                <w:b/>
                <w:i w:val="0"/>
                <w:color w:val="FFFFFF"/>
                <w:sz w:val="20"/>
              </w:rPr>
              <w:t>Column 381</w:t>
            </w:r>
          </w:p>
        </w:tc>
        <w:tc>
          <w:tcPr>
            <w:tcW w:type="dxa" w:w="14"/>
            <w:shd w:fill="8B2E2E" w:val="clear"/>
          </w:tcPr>
          <w:p>
            <w:r>
              <w:rPr>
                <w:rFonts w:ascii="Times New Roman" w:hAnsi="Times New Roman" w:eastAsia="Times New Roman"/>
                <w:b/>
                <w:i w:val="0"/>
                <w:color w:val="FFFFFF"/>
                <w:sz w:val="20"/>
              </w:rPr>
              <w:t>Column 382</w:t>
            </w:r>
          </w:p>
        </w:tc>
        <w:tc>
          <w:tcPr>
            <w:tcW w:type="dxa" w:w="14"/>
            <w:shd w:fill="8B2E2E" w:val="clear"/>
          </w:tcPr>
          <w:p>
            <w:r>
              <w:rPr>
                <w:rFonts w:ascii="Times New Roman" w:hAnsi="Times New Roman" w:eastAsia="Times New Roman"/>
                <w:b/>
                <w:i w:val="0"/>
                <w:color w:val="FFFFFF"/>
                <w:sz w:val="20"/>
              </w:rPr>
              <w:t>Column 383</w:t>
            </w:r>
          </w:p>
        </w:tc>
        <w:tc>
          <w:tcPr>
            <w:tcW w:type="dxa" w:w="14"/>
            <w:shd w:fill="8B2E2E" w:val="clear"/>
          </w:tcPr>
          <w:p>
            <w:r>
              <w:rPr>
                <w:rFonts w:ascii="Times New Roman" w:hAnsi="Times New Roman" w:eastAsia="Times New Roman"/>
                <w:b/>
                <w:i w:val="0"/>
                <w:color w:val="FFFFFF"/>
                <w:sz w:val="20"/>
              </w:rPr>
              <w:t>Column 384</w:t>
            </w:r>
          </w:p>
        </w:tc>
        <w:tc>
          <w:tcPr>
            <w:tcW w:type="dxa" w:w="14"/>
            <w:shd w:fill="8B2E2E" w:val="clear"/>
          </w:tcPr>
          <w:p>
            <w:r>
              <w:rPr>
                <w:rFonts w:ascii="Times New Roman" w:hAnsi="Times New Roman" w:eastAsia="Times New Roman"/>
                <w:b/>
                <w:i w:val="0"/>
                <w:color w:val="FFFFFF"/>
                <w:sz w:val="20"/>
              </w:rPr>
              <w:t>Column 385</w:t>
            </w:r>
          </w:p>
        </w:tc>
        <w:tc>
          <w:tcPr>
            <w:tcW w:type="dxa" w:w="14"/>
            <w:shd w:fill="8B2E2E" w:val="clear"/>
          </w:tcPr>
          <w:p>
            <w:r>
              <w:rPr>
                <w:rFonts w:ascii="Times New Roman" w:hAnsi="Times New Roman" w:eastAsia="Times New Roman"/>
                <w:b/>
                <w:i w:val="0"/>
                <w:color w:val="FFFFFF"/>
                <w:sz w:val="20"/>
              </w:rPr>
              <w:t>Column 386</w:t>
            </w:r>
          </w:p>
        </w:tc>
        <w:tc>
          <w:tcPr>
            <w:tcW w:type="dxa" w:w="14"/>
            <w:shd w:fill="8B2E2E" w:val="clear"/>
          </w:tcPr>
          <w:p>
            <w:r>
              <w:rPr>
                <w:rFonts w:ascii="Times New Roman" w:hAnsi="Times New Roman" w:eastAsia="Times New Roman"/>
                <w:b/>
                <w:i w:val="0"/>
                <w:color w:val="FFFFFF"/>
                <w:sz w:val="20"/>
              </w:rPr>
              <w:t>Column 387</w:t>
            </w:r>
          </w:p>
        </w:tc>
        <w:tc>
          <w:tcPr>
            <w:tcW w:type="dxa" w:w="14"/>
            <w:shd w:fill="8B2E2E" w:val="clear"/>
          </w:tcPr>
          <w:p>
            <w:r>
              <w:rPr>
                <w:rFonts w:ascii="Times New Roman" w:hAnsi="Times New Roman" w:eastAsia="Times New Roman"/>
                <w:b/>
                <w:i w:val="0"/>
                <w:color w:val="FFFFFF"/>
                <w:sz w:val="20"/>
              </w:rPr>
              <w:t>Column 388</w:t>
            </w:r>
          </w:p>
        </w:tc>
        <w:tc>
          <w:tcPr>
            <w:tcW w:type="dxa" w:w="14"/>
            <w:shd w:fill="8B2E2E" w:val="clear"/>
          </w:tcPr>
          <w:p>
            <w:r>
              <w:rPr>
                <w:rFonts w:ascii="Times New Roman" w:hAnsi="Times New Roman" w:eastAsia="Times New Roman"/>
                <w:b/>
                <w:i w:val="0"/>
                <w:color w:val="FFFFFF"/>
                <w:sz w:val="20"/>
              </w:rPr>
              <w:t>Column 389</w:t>
            </w:r>
          </w:p>
        </w:tc>
        <w:tc>
          <w:tcPr>
            <w:tcW w:type="dxa" w:w="14"/>
            <w:shd w:fill="8B2E2E" w:val="clear"/>
          </w:tcPr>
          <w:p>
            <w:r>
              <w:rPr>
                <w:rFonts w:ascii="Times New Roman" w:hAnsi="Times New Roman" w:eastAsia="Times New Roman"/>
                <w:b/>
                <w:i w:val="0"/>
                <w:color w:val="FFFFFF"/>
                <w:sz w:val="20"/>
              </w:rPr>
              <w:t>Column 390</w:t>
            </w:r>
          </w:p>
        </w:tc>
        <w:tc>
          <w:tcPr>
            <w:tcW w:type="dxa" w:w="14"/>
            <w:shd w:fill="8B2E2E" w:val="clear"/>
          </w:tcPr>
          <w:p>
            <w:r>
              <w:rPr>
                <w:rFonts w:ascii="Times New Roman" w:hAnsi="Times New Roman" w:eastAsia="Times New Roman"/>
                <w:b/>
                <w:i w:val="0"/>
                <w:color w:val="FFFFFF"/>
                <w:sz w:val="20"/>
              </w:rPr>
              <w:t>Column 391</w:t>
            </w:r>
          </w:p>
        </w:tc>
        <w:tc>
          <w:tcPr>
            <w:tcW w:type="dxa" w:w="14"/>
            <w:shd w:fill="8B2E2E" w:val="clear"/>
          </w:tcPr>
          <w:p>
            <w:r>
              <w:rPr>
                <w:rFonts w:ascii="Times New Roman" w:hAnsi="Times New Roman" w:eastAsia="Times New Roman"/>
                <w:b/>
                <w:i w:val="0"/>
                <w:color w:val="FFFFFF"/>
                <w:sz w:val="20"/>
              </w:rPr>
              <w:t>Column 392</w:t>
            </w:r>
          </w:p>
        </w:tc>
        <w:tc>
          <w:tcPr>
            <w:tcW w:type="dxa" w:w="14"/>
            <w:shd w:fill="8B2E2E" w:val="clear"/>
          </w:tcPr>
          <w:p>
            <w:r>
              <w:rPr>
                <w:rFonts w:ascii="Times New Roman" w:hAnsi="Times New Roman" w:eastAsia="Times New Roman"/>
                <w:b/>
                <w:i w:val="0"/>
                <w:color w:val="FFFFFF"/>
                <w:sz w:val="20"/>
              </w:rPr>
              <w:t>Column 393</w:t>
            </w:r>
          </w:p>
        </w:tc>
        <w:tc>
          <w:tcPr>
            <w:tcW w:type="dxa" w:w="14"/>
            <w:shd w:fill="8B2E2E" w:val="clear"/>
          </w:tcPr>
          <w:p>
            <w:r>
              <w:rPr>
                <w:rFonts w:ascii="Times New Roman" w:hAnsi="Times New Roman" w:eastAsia="Times New Roman"/>
                <w:b/>
                <w:i w:val="0"/>
                <w:color w:val="FFFFFF"/>
                <w:sz w:val="20"/>
              </w:rPr>
              <w:t>Column 394</w:t>
            </w:r>
          </w:p>
        </w:tc>
        <w:tc>
          <w:tcPr>
            <w:tcW w:type="dxa" w:w="14"/>
            <w:shd w:fill="8B2E2E" w:val="clear"/>
          </w:tcPr>
          <w:p>
            <w:r>
              <w:rPr>
                <w:rFonts w:ascii="Times New Roman" w:hAnsi="Times New Roman" w:eastAsia="Times New Roman"/>
                <w:b/>
                <w:i w:val="0"/>
                <w:color w:val="FFFFFF"/>
                <w:sz w:val="20"/>
              </w:rPr>
              <w:t>Column 395</w:t>
            </w:r>
          </w:p>
        </w:tc>
        <w:tc>
          <w:tcPr>
            <w:tcW w:type="dxa" w:w="14"/>
            <w:shd w:fill="8B2E2E" w:val="clear"/>
          </w:tcPr>
          <w:p>
            <w:r>
              <w:rPr>
                <w:rFonts w:ascii="Times New Roman" w:hAnsi="Times New Roman" w:eastAsia="Times New Roman"/>
                <w:b/>
                <w:i w:val="0"/>
                <w:color w:val="FFFFFF"/>
                <w:sz w:val="20"/>
              </w:rPr>
              <w:t>Column 396</w:t>
            </w:r>
          </w:p>
        </w:tc>
        <w:tc>
          <w:tcPr>
            <w:tcW w:type="dxa" w:w="14"/>
            <w:shd w:fill="8B2E2E" w:val="clear"/>
          </w:tcPr>
          <w:p>
            <w:r>
              <w:rPr>
                <w:rFonts w:ascii="Times New Roman" w:hAnsi="Times New Roman" w:eastAsia="Times New Roman"/>
                <w:b/>
                <w:i w:val="0"/>
                <w:color w:val="FFFFFF"/>
                <w:sz w:val="20"/>
              </w:rPr>
              <w:t>Column 397</w:t>
            </w:r>
          </w:p>
        </w:tc>
        <w:tc>
          <w:tcPr>
            <w:tcW w:type="dxa" w:w="14"/>
            <w:shd w:fill="8B2E2E" w:val="clear"/>
          </w:tcPr>
          <w:p>
            <w:r>
              <w:rPr>
                <w:rFonts w:ascii="Times New Roman" w:hAnsi="Times New Roman" w:eastAsia="Times New Roman"/>
                <w:b/>
                <w:i w:val="0"/>
                <w:color w:val="FFFFFF"/>
                <w:sz w:val="20"/>
              </w:rPr>
              <w:t>Column 398</w:t>
            </w:r>
          </w:p>
        </w:tc>
        <w:tc>
          <w:tcPr>
            <w:tcW w:type="dxa" w:w="14"/>
            <w:shd w:fill="8B2E2E" w:val="clear"/>
          </w:tcPr>
          <w:p>
            <w:r>
              <w:rPr>
                <w:rFonts w:ascii="Times New Roman" w:hAnsi="Times New Roman" w:eastAsia="Times New Roman"/>
                <w:b/>
                <w:i w:val="0"/>
                <w:color w:val="FFFFFF"/>
                <w:sz w:val="20"/>
              </w:rPr>
              <w:t>Column 399</w:t>
            </w:r>
          </w:p>
        </w:tc>
        <w:tc>
          <w:tcPr>
            <w:tcW w:type="dxa" w:w="14"/>
            <w:shd w:fill="8B2E2E" w:val="clear"/>
          </w:tcPr>
          <w:p>
            <w:r>
              <w:rPr>
                <w:rFonts w:ascii="Times New Roman" w:hAnsi="Times New Roman" w:eastAsia="Times New Roman"/>
                <w:b/>
                <w:i w:val="0"/>
                <w:color w:val="FFFFFF"/>
                <w:sz w:val="20"/>
              </w:rPr>
              <w:t>Column 400</w:t>
            </w:r>
          </w:p>
        </w:tc>
        <w:tc>
          <w:tcPr>
            <w:tcW w:type="dxa" w:w="14"/>
            <w:shd w:fill="8B2E2E" w:val="clear"/>
          </w:tcPr>
          <w:p>
            <w:r>
              <w:rPr>
                <w:rFonts w:ascii="Times New Roman" w:hAnsi="Times New Roman" w:eastAsia="Times New Roman"/>
                <w:b/>
                <w:i w:val="0"/>
                <w:color w:val="FFFFFF"/>
                <w:sz w:val="20"/>
              </w:rPr>
              <w:t>Column 401</w:t>
            </w:r>
          </w:p>
        </w:tc>
        <w:tc>
          <w:tcPr>
            <w:tcW w:type="dxa" w:w="14"/>
            <w:shd w:fill="8B2E2E" w:val="clear"/>
          </w:tcPr>
          <w:p>
            <w:r>
              <w:rPr>
                <w:rFonts w:ascii="Times New Roman" w:hAnsi="Times New Roman" w:eastAsia="Times New Roman"/>
                <w:b/>
                <w:i w:val="0"/>
                <w:color w:val="FFFFFF"/>
                <w:sz w:val="20"/>
              </w:rPr>
              <w:t>Column 402</w:t>
            </w:r>
          </w:p>
        </w:tc>
        <w:tc>
          <w:tcPr>
            <w:tcW w:type="dxa" w:w="14"/>
            <w:shd w:fill="8B2E2E" w:val="clear"/>
          </w:tcPr>
          <w:p>
            <w:r>
              <w:rPr>
                <w:rFonts w:ascii="Times New Roman" w:hAnsi="Times New Roman" w:eastAsia="Times New Roman"/>
                <w:b/>
                <w:i w:val="0"/>
                <w:color w:val="FFFFFF"/>
                <w:sz w:val="20"/>
              </w:rPr>
              <w:t>Column 403</w:t>
            </w:r>
          </w:p>
        </w:tc>
        <w:tc>
          <w:tcPr>
            <w:tcW w:type="dxa" w:w="14"/>
            <w:shd w:fill="8B2E2E" w:val="clear"/>
          </w:tcPr>
          <w:p>
            <w:r>
              <w:rPr>
                <w:rFonts w:ascii="Times New Roman" w:hAnsi="Times New Roman" w:eastAsia="Times New Roman"/>
                <w:b/>
                <w:i w:val="0"/>
                <w:color w:val="FFFFFF"/>
                <w:sz w:val="20"/>
              </w:rPr>
              <w:t>Column 404</w:t>
            </w:r>
          </w:p>
        </w:tc>
        <w:tc>
          <w:tcPr>
            <w:tcW w:type="dxa" w:w="14"/>
            <w:shd w:fill="8B2E2E" w:val="clear"/>
          </w:tcPr>
          <w:p>
            <w:r>
              <w:rPr>
                <w:rFonts w:ascii="Times New Roman" w:hAnsi="Times New Roman" w:eastAsia="Times New Roman"/>
                <w:b/>
                <w:i w:val="0"/>
                <w:color w:val="FFFFFF"/>
                <w:sz w:val="20"/>
              </w:rPr>
              <w:t>Column 405</w:t>
            </w:r>
          </w:p>
        </w:tc>
        <w:tc>
          <w:tcPr>
            <w:tcW w:type="dxa" w:w="14"/>
            <w:shd w:fill="8B2E2E" w:val="clear"/>
          </w:tcPr>
          <w:p>
            <w:r>
              <w:rPr>
                <w:rFonts w:ascii="Times New Roman" w:hAnsi="Times New Roman" w:eastAsia="Times New Roman"/>
                <w:b/>
                <w:i w:val="0"/>
                <w:color w:val="FFFFFF"/>
                <w:sz w:val="20"/>
              </w:rPr>
              <w:t>Column 406</w:t>
            </w:r>
          </w:p>
        </w:tc>
        <w:tc>
          <w:tcPr>
            <w:tcW w:type="dxa" w:w="14"/>
            <w:shd w:fill="8B2E2E" w:val="clear"/>
          </w:tcPr>
          <w:p>
            <w:r>
              <w:rPr>
                <w:rFonts w:ascii="Times New Roman" w:hAnsi="Times New Roman" w:eastAsia="Times New Roman"/>
                <w:b/>
                <w:i w:val="0"/>
                <w:color w:val="FFFFFF"/>
                <w:sz w:val="20"/>
              </w:rPr>
              <w:t>Column 407</w:t>
            </w:r>
          </w:p>
        </w:tc>
        <w:tc>
          <w:tcPr>
            <w:tcW w:type="dxa" w:w="14"/>
            <w:shd w:fill="8B2E2E" w:val="clear"/>
          </w:tcPr>
          <w:p>
            <w:r>
              <w:rPr>
                <w:rFonts w:ascii="Times New Roman" w:hAnsi="Times New Roman" w:eastAsia="Times New Roman"/>
                <w:b/>
                <w:i w:val="0"/>
                <w:color w:val="FFFFFF"/>
                <w:sz w:val="20"/>
              </w:rPr>
              <w:t>Column 408</w:t>
            </w:r>
          </w:p>
        </w:tc>
        <w:tc>
          <w:tcPr>
            <w:tcW w:type="dxa" w:w="14"/>
            <w:shd w:fill="8B2E2E" w:val="clear"/>
          </w:tcPr>
          <w:p>
            <w:r>
              <w:rPr>
                <w:rFonts w:ascii="Times New Roman" w:hAnsi="Times New Roman" w:eastAsia="Times New Roman"/>
                <w:b/>
                <w:i w:val="0"/>
                <w:color w:val="FFFFFF"/>
                <w:sz w:val="20"/>
              </w:rPr>
              <w:t>Column 409</w:t>
            </w:r>
          </w:p>
        </w:tc>
        <w:tc>
          <w:tcPr>
            <w:tcW w:type="dxa" w:w="14"/>
            <w:shd w:fill="8B2E2E" w:val="clear"/>
          </w:tcPr>
          <w:p>
            <w:r>
              <w:rPr>
                <w:rFonts w:ascii="Times New Roman" w:hAnsi="Times New Roman" w:eastAsia="Times New Roman"/>
                <w:b/>
                <w:i w:val="0"/>
                <w:color w:val="FFFFFF"/>
                <w:sz w:val="20"/>
              </w:rPr>
              <w:t>Column 410</w:t>
            </w:r>
          </w:p>
        </w:tc>
        <w:tc>
          <w:tcPr>
            <w:tcW w:type="dxa" w:w="14"/>
            <w:shd w:fill="8B2E2E" w:val="clear"/>
          </w:tcPr>
          <w:p>
            <w:r>
              <w:rPr>
                <w:rFonts w:ascii="Times New Roman" w:hAnsi="Times New Roman" w:eastAsia="Times New Roman"/>
                <w:b/>
                <w:i w:val="0"/>
                <w:color w:val="FFFFFF"/>
                <w:sz w:val="20"/>
              </w:rPr>
              <w:t>Column 411</w:t>
            </w:r>
          </w:p>
        </w:tc>
        <w:tc>
          <w:tcPr>
            <w:tcW w:type="dxa" w:w="14"/>
            <w:shd w:fill="8B2E2E" w:val="clear"/>
          </w:tcPr>
          <w:p>
            <w:r>
              <w:rPr>
                <w:rFonts w:ascii="Times New Roman" w:hAnsi="Times New Roman" w:eastAsia="Times New Roman"/>
                <w:b/>
                <w:i w:val="0"/>
                <w:color w:val="FFFFFF"/>
                <w:sz w:val="20"/>
              </w:rPr>
              <w:t>Column 412</w:t>
            </w:r>
          </w:p>
        </w:tc>
        <w:tc>
          <w:tcPr>
            <w:tcW w:type="dxa" w:w="14"/>
            <w:shd w:fill="8B2E2E" w:val="clear"/>
          </w:tcPr>
          <w:p>
            <w:r>
              <w:rPr>
                <w:rFonts w:ascii="Times New Roman" w:hAnsi="Times New Roman" w:eastAsia="Times New Roman"/>
                <w:b/>
                <w:i w:val="0"/>
                <w:color w:val="FFFFFF"/>
                <w:sz w:val="20"/>
              </w:rPr>
              <w:t>Column 413</w:t>
            </w:r>
          </w:p>
        </w:tc>
        <w:tc>
          <w:tcPr>
            <w:tcW w:type="dxa" w:w="14"/>
            <w:shd w:fill="8B2E2E" w:val="clear"/>
          </w:tcPr>
          <w:p>
            <w:r>
              <w:rPr>
                <w:rFonts w:ascii="Times New Roman" w:hAnsi="Times New Roman" w:eastAsia="Times New Roman"/>
                <w:b/>
                <w:i w:val="0"/>
                <w:color w:val="FFFFFF"/>
                <w:sz w:val="20"/>
              </w:rPr>
              <w:t>Column 414</w:t>
            </w:r>
          </w:p>
        </w:tc>
        <w:tc>
          <w:tcPr>
            <w:tcW w:type="dxa" w:w="14"/>
            <w:shd w:fill="8B2E2E" w:val="clear"/>
          </w:tcPr>
          <w:p>
            <w:r>
              <w:rPr>
                <w:rFonts w:ascii="Times New Roman" w:hAnsi="Times New Roman" w:eastAsia="Times New Roman"/>
                <w:b/>
                <w:i w:val="0"/>
                <w:color w:val="FFFFFF"/>
                <w:sz w:val="20"/>
              </w:rPr>
              <w:t>Column 415</w:t>
            </w:r>
          </w:p>
        </w:tc>
        <w:tc>
          <w:tcPr>
            <w:tcW w:type="dxa" w:w="14"/>
            <w:shd w:fill="8B2E2E" w:val="clear"/>
          </w:tcPr>
          <w:p>
            <w:r>
              <w:rPr>
                <w:rFonts w:ascii="Times New Roman" w:hAnsi="Times New Roman" w:eastAsia="Times New Roman"/>
                <w:b/>
                <w:i w:val="0"/>
                <w:color w:val="FFFFFF"/>
                <w:sz w:val="20"/>
              </w:rPr>
              <w:t>Column 416</w:t>
            </w:r>
          </w:p>
        </w:tc>
        <w:tc>
          <w:tcPr>
            <w:tcW w:type="dxa" w:w="14"/>
            <w:shd w:fill="8B2E2E" w:val="clear"/>
          </w:tcPr>
          <w:p>
            <w:r>
              <w:rPr>
                <w:rFonts w:ascii="Times New Roman" w:hAnsi="Times New Roman" w:eastAsia="Times New Roman"/>
                <w:b/>
                <w:i w:val="0"/>
                <w:color w:val="FFFFFF"/>
                <w:sz w:val="20"/>
              </w:rPr>
              <w:t>Column 417</w:t>
            </w:r>
          </w:p>
        </w:tc>
        <w:tc>
          <w:tcPr>
            <w:tcW w:type="dxa" w:w="14"/>
            <w:shd w:fill="8B2E2E" w:val="clear"/>
          </w:tcPr>
          <w:p>
            <w:r>
              <w:rPr>
                <w:rFonts w:ascii="Times New Roman" w:hAnsi="Times New Roman" w:eastAsia="Times New Roman"/>
                <w:b/>
                <w:i w:val="0"/>
                <w:color w:val="FFFFFF"/>
                <w:sz w:val="20"/>
              </w:rPr>
              <w:t>Column 418</w:t>
            </w:r>
          </w:p>
        </w:tc>
        <w:tc>
          <w:tcPr>
            <w:tcW w:type="dxa" w:w="14"/>
            <w:shd w:fill="8B2E2E" w:val="clear"/>
          </w:tcPr>
          <w:p>
            <w:r>
              <w:rPr>
                <w:rFonts w:ascii="Times New Roman" w:hAnsi="Times New Roman" w:eastAsia="Times New Roman"/>
                <w:b/>
                <w:i w:val="0"/>
                <w:color w:val="FFFFFF"/>
                <w:sz w:val="20"/>
              </w:rPr>
              <w:t>Column 419</w:t>
            </w:r>
          </w:p>
        </w:tc>
        <w:tc>
          <w:tcPr>
            <w:tcW w:type="dxa" w:w="14"/>
            <w:shd w:fill="8B2E2E" w:val="clear"/>
          </w:tcPr>
          <w:p>
            <w:r>
              <w:rPr>
                <w:rFonts w:ascii="Times New Roman" w:hAnsi="Times New Roman" w:eastAsia="Times New Roman"/>
                <w:b/>
                <w:i w:val="0"/>
                <w:color w:val="FFFFFF"/>
                <w:sz w:val="20"/>
              </w:rPr>
              <w:t>Column 420</w:t>
            </w:r>
          </w:p>
        </w:tc>
        <w:tc>
          <w:tcPr>
            <w:tcW w:type="dxa" w:w="14"/>
            <w:shd w:fill="8B2E2E" w:val="clear"/>
          </w:tcPr>
          <w:p>
            <w:r>
              <w:rPr>
                <w:rFonts w:ascii="Times New Roman" w:hAnsi="Times New Roman" w:eastAsia="Times New Roman"/>
                <w:b/>
                <w:i w:val="0"/>
                <w:color w:val="FFFFFF"/>
                <w:sz w:val="20"/>
              </w:rPr>
              <w:t>Column 421</w:t>
            </w:r>
          </w:p>
        </w:tc>
        <w:tc>
          <w:tcPr>
            <w:tcW w:type="dxa" w:w="14"/>
            <w:shd w:fill="8B2E2E" w:val="clear"/>
          </w:tcPr>
          <w:p>
            <w:r>
              <w:rPr>
                <w:rFonts w:ascii="Times New Roman" w:hAnsi="Times New Roman" w:eastAsia="Times New Roman"/>
                <w:b/>
                <w:i w:val="0"/>
                <w:color w:val="FFFFFF"/>
                <w:sz w:val="20"/>
              </w:rPr>
              <w:t>Column 422</w:t>
            </w:r>
          </w:p>
        </w:tc>
        <w:tc>
          <w:tcPr>
            <w:tcW w:type="dxa" w:w="14"/>
            <w:shd w:fill="8B2E2E" w:val="clear"/>
          </w:tcPr>
          <w:p>
            <w:r>
              <w:rPr>
                <w:rFonts w:ascii="Times New Roman" w:hAnsi="Times New Roman" w:eastAsia="Times New Roman"/>
                <w:b/>
                <w:i w:val="0"/>
                <w:color w:val="FFFFFF"/>
                <w:sz w:val="20"/>
              </w:rPr>
              <w:t>Column 423</w:t>
            </w:r>
          </w:p>
        </w:tc>
        <w:tc>
          <w:tcPr>
            <w:tcW w:type="dxa" w:w="14"/>
            <w:shd w:fill="8B2E2E" w:val="clear"/>
          </w:tcPr>
          <w:p>
            <w:r>
              <w:rPr>
                <w:rFonts w:ascii="Times New Roman" w:hAnsi="Times New Roman" w:eastAsia="Times New Roman"/>
                <w:b/>
                <w:i w:val="0"/>
                <w:color w:val="FFFFFF"/>
                <w:sz w:val="20"/>
              </w:rPr>
              <w:t>Column 424</w:t>
            </w:r>
          </w:p>
        </w:tc>
        <w:tc>
          <w:tcPr>
            <w:tcW w:type="dxa" w:w="14"/>
            <w:shd w:fill="8B2E2E" w:val="clear"/>
          </w:tcPr>
          <w:p>
            <w:r>
              <w:rPr>
                <w:rFonts w:ascii="Times New Roman" w:hAnsi="Times New Roman" w:eastAsia="Times New Roman"/>
                <w:b/>
                <w:i w:val="0"/>
                <w:color w:val="FFFFFF"/>
                <w:sz w:val="20"/>
              </w:rPr>
              <w:t>Column 425</w:t>
            </w:r>
          </w:p>
        </w:tc>
        <w:tc>
          <w:tcPr>
            <w:tcW w:type="dxa" w:w="14"/>
            <w:shd w:fill="8B2E2E" w:val="clear"/>
          </w:tcPr>
          <w:p>
            <w:r>
              <w:rPr>
                <w:rFonts w:ascii="Times New Roman" w:hAnsi="Times New Roman" w:eastAsia="Times New Roman"/>
                <w:b/>
                <w:i w:val="0"/>
                <w:color w:val="FFFFFF"/>
                <w:sz w:val="20"/>
              </w:rPr>
              <w:t>Column 426</w:t>
            </w:r>
          </w:p>
        </w:tc>
        <w:tc>
          <w:tcPr>
            <w:tcW w:type="dxa" w:w="14"/>
            <w:shd w:fill="8B2E2E" w:val="clear"/>
          </w:tcPr>
          <w:p>
            <w:r>
              <w:rPr>
                <w:rFonts w:ascii="Times New Roman" w:hAnsi="Times New Roman" w:eastAsia="Times New Roman"/>
                <w:b/>
                <w:i w:val="0"/>
                <w:color w:val="FFFFFF"/>
                <w:sz w:val="20"/>
              </w:rPr>
              <w:t>Column 427</w:t>
            </w:r>
          </w:p>
        </w:tc>
        <w:tc>
          <w:tcPr>
            <w:tcW w:type="dxa" w:w="14"/>
            <w:shd w:fill="8B2E2E" w:val="clear"/>
          </w:tcPr>
          <w:p>
            <w:r>
              <w:rPr>
                <w:rFonts w:ascii="Times New Roman" w:hAnsi="Times New Roman" w:eastAsia="Times New Roman"/>
                <w:b/>
                <w:i w:val="0"/>
                <w:color w:val="FFFFFF"/>
                <w:sz w:val="20"/>
              </w:rPr>
              <w:t>Column 428</w:t>
            </w:r>
          </w:p>
        </w:tc>
        <w:tc>
          <w:tcPr>
            <w:tcW w:type="dxa" w:w="14"/>
            <w:shd w:fill="8B2E2E" w:val="clear"/>
          </w:tcPr>
          <w:p>
            <w:r>
              <w:rPr>
                <w:rFonts w:ascii="Times New Roman" w:hAnsi="Times New Roman" w:eastAsia="Times New Roman"/>
                <w:b/>
                <w:i w:val="0"/>
                <w:color w:val="FFFFFF"/>
                <w:sz w:val="20"/>
              </w:rPr>
              <w:t>Column 429</w:t>
            </w:r>
          </w:p>
        </w:tc>
        <w:tc>
          <w:tcPr>
            <w:tcW w:type="dxa" w:w="14"/>
            <w:shd w:fill="8B2E2E" w:val="clear"/>
          </w:tcPr>
          <w:p>
            <w:r>
              <w:rPr>
                <w:rFonts w:ascii="Times New Roman" w:hAnsi="Times New Roman" w:eastAsia="Times New Roman"/>
                <w:b/>
                <w:i w:val="0"/>
                <w:color w:val="FFFFFF"/>
                <w:sz w:val="20"/>
              </w:rPr>
              <w:t>Column 430</w:t>
            </w:r>
          </w:p>
        </w:tc>
        <w:tc>
          <w:tcPr>
            <w:tcW w:type="dxa" w:w="14"/>
            <w:shd w:fill="8B2E2E" w:val="clear"/>
          </w:tcPr>
          <w:p>
            <w:r>
              <w:rPr>
                <w:rFonts w:ascii="Times New Roman" w:hAnsi="Times New Roman" w:eastAsia="Times New Roman"/>
                <w:b/>
                <w:i w:val="0"/>
                <w:color w:val="FFFFFF"/>
                <w:sz w:val="20"/>
              </w:rPr>
              <w:t>Column 431</w:t>
            </w:r>
          </w:p>
        </w:tc>
        <w:tc>
          <w:tcPr>
            <w:tcW w:type="dxa" w:w="14"/>
            <w:shd w:fill="8B2E2E" w:val="clear"/>
          </w:tcPr>
          <w:p>
            <w:r>
              <w:rPr>
                <w:rFonts w:ascii="Times New Roman" w:hAnsi="Times New Roman" w:eastAsia="Times New Roman"/>
                <w:b/>
                <w:i w:val="0"/>
                <w:color w:val="FFFFFF"/>
                <w:sz w:val="20"/>
              </w:rPr>
              <w:t>Column 432</w:t>
            </w:r>
          </w:p>
        </w:tc>
        <w:tc>
          <w:tcPr>
            <w:tcW w:type="dxa" w:w="14"/>
            <w:shd w:fill="8B2E2E" w:val="clear"/>
          </w:tcPr>
          <w:p>
            <w:r>
              <w:rPr>
                <w:rFonts w:ascii="Times New Roman" w:hAnsi="Times New Roman" w:eastAsia="Times New Roman"/>
                <w:b/>
                <w:i w:val="0"/>
                <w:color w:val="FFFFFF"/>
                <w:sz w:val="20"/>
              </w:rPr>
              <w:t>Column 433</w:t>
            </w:r>
          </w:p>
        </w:tc>
        <w:tc>
          <w:tcPr>
            <w:tcW w:type="dxa" w:w="14"/>
            <w:shd w:fill="8B2E2E" w:val="clear"/>
          </w:tcPr>
          <w:p>
            <w:r>
              <w:rPr>
                <w:rFonts w:ascii="Times New Roman" w:hAnsi="Times New Roman" w:eastAsia="Times New Roman"/>
                <w:b/>
                <w:i w:val="0"/>
                <w:color w:val="FFFFFF"/>
                <w:sz w:val="20"/>
              </w:rPr>
              <w:t>Column 434</w:t>
            </w:r>
          </w:p>
        </w:tc>
        <w:tc>
          <w:tcPr>
            <w:tcW w:type="dxa" w:w="14"/>
            <w:shd w:fill="8B2E2E" w:val="clear"/>
          </w:tcPr>
          <w:p>
            <w:r>
              <w:rPr>
                <w:rFonts w:ascii="Times New Roman" w:hAnsi="Times New Roman" w:eastAsia="Times New Roman"/>
                <w:b/>
                <w:i w:val="0"/>
                <w:color w:val="FFFFFF"/>
                <w:sz w:val="20"/>
              </w:rPr>
              <w:t>Column 435</w:t>
            </w:r>
          </w:p>
        </w:tc>
        <w:tc>
          <w:tcPr>
            <w:tcW w:type="dxa" w:w="14"/>
            <w:shd w:fill="8B2E2E" w:val="clear"/>
          </w:tcPr>
          <w:p>
            <w:r>
              <w:rPr>
                <w:rFonts w:ascii="Times New Roman" w:hAnsi="Times New Roman" w:eastAsia="Times New Roman"/>
                <w:b/>
                <w:i w:val="0"/>
                <w:color w:val="FFFFFF"/>
                <w:sz w:val="20"/>
              </w:rPr>
              <w:t>Column 436</w:t>
            </w:r>
          </w:p>
        </w:tc>
        <w:tc>
          <w:tcPr>
            <w:tcW w:type="dxa" w:w="14"/>
            <w:shd w:fill="8B2E2E" w:val="clear"/>
          </w:tcPr>
          <w:p>
            <w:r>
              <w:rPr>
                <w:rFonts w:ascii="Times New Roman" w:hAnsi="Times New Roman" w:eastAsia="Times New Roman"/>
                <w:b/>
                <w:i w:val="0"/>
                <w:color w:val="FFFFFF"/>
                <w:sz w:val="20"/>
              </w:rPr>
              <w:t>Column 437</w:t>
            </w:r>
          </w:p>
        </w:tc>
        <w:tc>
          <w:tcPr>
            <w:tcW w:type="dxa" w:w="14"/>
            <w:shd w:fill="8B2E2E" w:val="clear"/>
          </w:tcPr>
          <w:p>
            <w:r>
              <w:rPr>
                <w:rFonts w:ascii="Times New Roman" w:hAnsi="Times New Roman" w:eastAsia="Times New Roman"/>
                <w:b/>
                <w:i w:val="0"/>
                <w:color w:val="FFFFFF"/>
                <w:sz w:val="20"/>
              </w:rPr>
              <w:t>Column 438</w:t>
            </w:r>
          </w:p>
        </w:tc>
        <w:tc>
          <w:tcPr>
            <w:tcW w:type="dxa" w:w="14"/>
            <w:shd w:fill="8B2E2E" w:val="clear"/>
          </w:tcPr>
          <w:p>
            <w:r>
              <w:rPr>
                <w:rFonts w:ascii="Times New Roman" w:hAnsi="Times New Roman" w:eastAsia="Times New Roman"/>
                <w:b/>
                <w:i w:val="0"/>
                <w:color w:val="FFFFFF"/>
                <w:sz w:val="20"/>
              </w:rPr>
              <w:t>Column 439</w:t>
            </w:r>
          </w:p>
        </w:tc>
        <w:tc>
          <w:tcPr>
            <w:tcW w:type="dxa" w:w="14"/>
            <w:shd w:fill="8B2E2E" w:val="clear"/>
          </w:tcPr>
          <w:p>
            <w:r>
              <w:rPr>
                <w:rFonts w:ascii="Times New Roman" w:hAnsi="Times New Roman" w:eastAsia="Times New Roman"/>
                <w:b/>
                <w:i w:val="0"/>
                <w:color w:val="FFFFFF"/>
                <w:sz w:val="20"/>
              </w:rPr>
              <w:t>Column 440</w:t>
            </w:r>
          </w:p>
        </w:tc>
        <w:tc>
          <w:tcPr>
            <w:tcW w:type="dxa" w:w="14"/>
            <w:shd w:fill="8B2E2E" w:val="clear"/>
          </w:tcPr>
          <w:p>
            <w:r>
              <w:rPr>
                <w:rFonts w:ascii="Times New Roman" w:hAnsi="Times New Roman" w:eastAsia="Times New Roman"/>
                <w:b/>
                <w:i w:val="0"/>
                <w:color w:val="FFFFFF"/>
                <w:sz w:val="20"/>
              </w:rPr>
              <w:t>Column 441</w:t>
            </w:r>
          </w:p>
        </w:tc>
        <w:tc>
          <w:tcPr>
            <w:tcW w:type="dxa" w:w="14"/>
            <w:shd w:fill="8B2E2E" w:val="clear"/>
          </w:tcPr>
          <w:p>
            <w:r>
              <w:rPr>
                <w:rFonts w:ascii="Times New Roman" w:hAnsi="Times New Roman" w:eastAsia="Times New Roman"/>
                <w:b/>
                <w:i w:val="0"/>
                <w:color w:val="FFFFFF"/>
                <w:sz w:val="20"/>
              </w:rPr>
              <w:t>Column 442</w:t>
            </w:r>
          </w:p>
        </w:tc>
        <w:tc>
          <w:tcPr>
            <w:tcW w:type="dxa" w:w="14"/>
            <w:shd w:fill="8B2E2E" w:val="clear"/>
          </w:tcPr>
          <w:p>
            <w:r>
              <w:rPr>
                <w:rFonts w:ascii="Times New Roman" w:hAnsi="Times New Roman" w:eastAsia="Times New Roman"/>
                <w:b/>
                <w:i w:val="0"/>
                <w:color w:val="FFFFFF"/>
                <w:sz w:val="20"/>
              </w:rPr>
              <w:t>Column 443</w:t>
            </w:r>
          </w:p>
        </w:tc>
        <w:tc>
          <w:tcPr>
            <w:tcW w:type="dxa" w:w="14"/>
            <w:shd w:fill="8B2E2E" w:val="clear"/>
          </w:tcPr>
          <w:p>
            <w:r>
              <w:rPr>
                <w:rFonts w:ascii="Times New Roman" w:hAnsi="Times New Roman" w:eastAsia="Times New Roman"/>
                <w:b/>
                <w:i w:val="0"/>
                <w:color w:val="FFFFFF"/>
                <w:sz w:val="20"/>
              </w:rPr>
              <w:t>Column 444</w:t>
            </w:r>
          </w:p>
        </w:tc>
        <w:tc>
          <w:tcPr>
            <w:tcW w:type="dxa" w:w="14"/>
            <w:shd w:fill="8B2E2E" w:val="clear"/>
          </w:tcPr>
          <w:p>
            <w:r>
              <w:rPr>
                <w:rFonts w:ascii="Times New Roman" w:hAnsi="Times New Roman" w:eastAsia="Times New Roman"/>
                <w:b/>
                <w:i w:val="0"/>
                <w:color w:val="FFFFFF"/>
                <w:sz w:val="20"/>
              </w:rPr>
              <w:t>Column 445</w:t>
            </w:r>
          </w:p>
        </w:tc>
        <w:tc>
          <w:tcPr>
            <w:tcW w:type="dxa" w:w="14"/>
            <w:shd w:fill="8B2E2E" w:val="clear"/>
          </w:tcPr>
          <w:p>
            <w:r>
              <w:rPr>
                <w:rFonts w:ascii="Times New Roman" w:hAnsi="Times New Roman" w:eastAsia="Times New Roman"/>
                <w:b/>
                <w:i w:val="0"/>
                <w:color w:val="FFFFFF"/>
                <w:sz w:val="20"/>
              </w:rPr>
              <w:t>Column 446</w:t>
            </w:r>
          </w:p>
        </w:tc>
        <w:tc>
          <w:tcPr>
            <w:tcW w:type="dxa" w:w="14"/>
            <w:shd w:fill="8B2E2E" w:val="clear"/>
          </w:tcPr>
          <w:p>
            <w:r>
              <w:rPr>
                <w:rFonts w:ascii="Times New Roman" w:hAnsi="Times New Roman" w:eastAsia="Times New Roman"/>
                <w:b/>
                <w:i w:val="0"/>
                <w:color w:val="FFFFFF"/>
                <w:sz w:val="20"/>
              </w:rPr>
              <w:t>Column 447</w:t>
            </w:r>
          </w:p>
        </w:tc>
        <w:tc>
          <w:tcPr>
            <w:tcW w:type="dxa" w:w="14"/>
            <w:shd w:fill="8B2E2E" w:val="clear"/>
          </w:tcPr>
          <w:p>
            <w:r>
              <w:rPr>
                <w:rFonts w:ascii="Times New Roman" w:hAnsi="Times New Roman" w:eastAsia="Times New Roman"/>
                <w:b/>
                <w:i w:val="0"/>
                <w:color w:val="FFFFFF"/>
                <w:sz w:val="20"/>
              </w:rPr>
              <w:t>Column 448</w:t>
            </w:r>
          </w:p>
        </w:tc>
        <w:tc>
          <w:tcPr>
            <w:tcW w:type="dxa" w:w="14"/>
            <w:shd w:fill="8B2E2E" w:val="clear"/>
          </w:tcPr>
          <w:p>
            <w:r>
              <w:rPr>
                <w:rFonts w:ascii="Times New Roman" w:hAnsi="Times New Roman" w:eastAsia="Times New Roman"/>
                <w:b/>
                <w:i w:val="0"/>
                <w:color w:val="FFFFFF"/>
                <w:sz w:val="20"/>
              </w:rPr>
              <w:t>Column 449</w:t>
            </w:r>
          </w:p>
        </w:tc>
        <w:tc>
          <w:tcPr>
            <w:tcW w:type="dxa" w:w="14"/>
            <w:shd w:fill="8B2E2E" w:val="clear"/>
          </w:tcPr>
          <w:p>
            <w:r>
              <w:rPr>
                <w:rFonts w:ascii="Times New Roman" w:hAnsi="Times New Roman" w:eastAsia="Times New Roman"/>
                <w:b/>
                <w:i w:val="0"/>
                <w:color w:val="FFFFFF"/>
                <w:sz w:val="20"/>
              </w:rPr>
              <w:t>Column 450</w:t>
            </w:r>
          </w:p>
        </w:tc>
        <w:tc>
          <w:tcPr>
            <w:tcW w:type="dxa" w:w="14"/>
            <w:shd w:fill="8B2E2E" w:val="clear"/>
          </w:tcPr>
          <w:p>
            <w:r>
              <w:rPr>
                <w:rFonts w:ascii="Times New Roman" w:hAnsi="Times New Roman" w:eastAsia="Times New Roman"/>
                <w:b/>
                <w:i w:val="0"/>
                <w:color w:val="FFFFFF"/>
                <w:sz w:val="20"/>
              </w:rPr>
              <w:t>Column 451</w:t>
            </w:r>
          </w:p>
        </w:tc>
        <w:tc>
          <w:tcPr>
            <w:tcW w:type="dxa" w:w="14"/>
            <w:shd w:fill="8B2E2E" w:val="clear"/>
          </w:tcPr>
          <w:p>
            <w:r>
              <w:rPr>
                <w:rFonts w:ascii="Times New Roman" w:hAnsi="Times New Roman" w:eastAsia="Times New Roman"/>
                <w:b/>
                <w:i w:val="0"/>
                <w:color w:val="FFFFFF"/>
                <w:sz w:val="20"/>
              </w:rPr>
              <w:t>Column 452</w:t>
            </w:r>
          </w:p>
        </w:tc>
        <w:tc>
          <w:tcPr>
            <w:tcW w:type="dxa" w:w="14"/>
            <w:shd w:fill="8B2E2E" w:val="clear"/>
          </w:tcPr>
          <w:p>
            <w:r>
              <w:rPr>
                <w:rFonts w:ascii="Times New Roman" w:hAnsi="Times New Roman" w:eastAsia="Times New Roman"/>
                <w:b/>
                <w:i w:val="0"/>
                <w:color w:val="FFFFFF"/>
                <w:sz w:val="20"/>
              </w:rPr>
              <w:t>Column 453</w:t>
            </w:r>
          </w:p>
        </w:tc>
        <w:tc>
          <w:tcPr>
            <w:tcW w:type="dxa" w:w="14"/>
            <w:shd w:fill="8B2E2E" w:val="clear"/>
          </w:tcPr>
          <w:p>
            <w:r>
              <w:rPr>
                <w:rFonts w:ascii="Times New Roman" w:hAnsi="Times New Roman" w:eastAsia="Times New Roman"/>
                <w:b/>
                <w:i w:val="0"/>
                <w:color w:val="FFFFFF"/>
                <w:sz w:val="20"/>
              </w:rPr>
              <w:t>Column 454</w:t>
            </w:r>
          </w:p>
        </w:tc>
        <w:tc>
          <w:tcPr>
            <w:tcW w:type="dxa" w:w="14"/>
            <w:shd w:fill="8B2E2E" w:val="clear"/>
          </w:tcPr>
          <w:p>
            <w:r>
              <w:rPr>
                <w:rFonts w:ascii="Times New Roman" w:hAnsi="Times New Roman" w:eastAsia="Times New Roman"/>
                <w:b/>
                <w:i w:val="0"/>
                <w:color w:val="FFFFFF"/>
                <w:sz w:val="20"/>
              </w:rPr>
              <w:t>Column 455</w:t>
            </w:r>
          </w:p>
        </w:tc>
        <w:tc>
          <w:tcPr>
            <w:tcW w:type="dxa" w:w="14"/>
            <w:shd w:fill="8B2E2E" w:val="clear"/>
          </w:tcPr>
          <w:p>
            <w:r>
              <w:rPr>
                <w:rFonts w:ascii="Times New Roman" w:hAnsi="Times New Roman" w:eastAsia="Times New Roman"/>
                <w:b/>
                <w:i w:val="0"/>
                <w:color w:val="FFFFFF"/>
                <w:sz w:val="20"/>
              </w:rPr>
              <w:t>Column 456</w:t>
            </w:r>
          </w:p>
        </w:tc>
        <w:tc>
          <w:tcPr>
            <w:tcW w:type="dxa" w:w="14"/>
            <w:shd w:fill="8B2E2E" w:val="clear"/>
          </w:tcPr>
          <w:p>
            <w:r>
              <w:rPr>
                <w:rFonts w:ascii="Times New Roman" w:hAnsi="Times New Roman" w:eastAsia="Times New Roman"/>
                <w:b/>
                <w:i w:val="0"/>
                <w:color w:val="FFFFFF"/>
                <w:sz w:val="20"/>
              </w:rPr>
              <w:t>Column 457</w:t>
            </w:r>
          </w:p>
        </w:tc>
        <w:tc>
          <w:tcPr>
            <w:tcW w:type="dxa" w:w="14"/>
            <w:shd w:fill="8B2E2E" w:val="clear"/>
          </w:tcPr>
          <w:p>
            <w:r>
              <w:rPr>
                <w:rFonts w:ascii="Times New Roman" w:hAnsi="Times New Roman" w:eastAsia="Times New Roman"/>
                <w:b/>
                <w:i w:val="0"/>
                <w:color w:val="FFFFFF"/>
                <w:sz w:val="20"/>
              </w:rPr>
              <w:t>Column 458</w:t>
            </w:r>
          </w:p>
        </w:tc>
        <w:tc>
          <w:tcPr>
            <w:tcW w:type="dxa" w:w="14"/>
            <w:shd w:fill="8B2E2E" w:val="clear"/>
          </w:tcPr>
          <w:p>
            <w:r>
              <w:rPr>
                <w:rFonts w:ascii="Times New Roman" w:hAnsi="Times New Roman" w:eastAsia="Times New Roman"/>
                <w:b/>
                <w:i w:val="0"/>
                <w:color w:val="FFFFFF"/>
                <w:sz w:val="20"/>
              </w:rPr>
              <w:t>Column 459</w:t>
            </w:r>
          </w:p>
        </w:tc>
        <w:tc>
          <w:tcPr>
            <w:tcW w:type="dxa" w:w="14"/>
            <w:shd w:fill="8B2E2E" w:val="clear"/>
          </w:tcPr>
          <w:p>
            <w:r>
              <w:rPr>
                <w:rFonts w:ascii="Times New Roman" w:hAnsi="Times New Roman" w:eastAsia="Times New Roman"/>
                <w:b/>
                <w:i w:val="0"/>
                <w:color w:val="FFFFFF"/>
                <w:sz w:val="20"/>
              </w:rPr>
              <w:t>Column 460</w:t>
            </w:r>
          </w:p>
        </w:tc>
        <w:tc>
          <w:tcPr>
            <w:tcW w:type="dxa" w:w="14"/>
            <w:shd w:fill="8B2E2E" w:val="clear"/>
          </w:tcPr>
          <w:p>
            <w:r>
              <w:rPr>
                <w:rFonts w:ascii="Times New Roman" w:hAnsi="Times New Roman" w:eastAsia="Times New Roman"/>
                <w:b/>
                <w:i w:val="0"/>
                <w:color w:val="FFFFFF"/>
                <w:sz w:val="20"/>
              </w:rPr>
              <w:t>Column 461</w:t>
            </w:r>
          </w:p>
        </w:tc>
        <w:tc>
          <w:tcPr>
            <w:tcW w:type="dxa" w:w="14"/>
            <w:shd w:fill="8B2E2E" w:val="clear"/>
          </w:tcPr>
          <w:p>
            <w:r>
              <w:rPr>
                <w:rFonts w:ascii="Times New Roman" w:hAnsi="Times New Roman" w:eastAsia="Times New Roman"/>
                <w:b/>
                <w:i w:val="0"/>
                <w:color w:val="FFFFFF"/>
                <w:sz w:val="20"/>
              </w:rPr>
              <w:t>Column 462</w:t>
            </w:r>
          </w:p>
        </w:tc>
        <w:tc>
          <w:tcPr>
            <w:tcW w:type="dxa" w:w="14"/>
            <w:shd w:fill="8B2E2E" w:val="clear"/>
          </w:tcPr>
          <w:p>
            <w:r>
              <w:rPr>
                <w:rFonts w:ascii="Times New Roman" w:hAnsi="Times New Roman" w:eastAsia="Times New Roman"/>
                <w:b/>
                <w:i w:val="0"/>
                <w:color w:val="FFFFFF"/>
                <w:sz w:val="20"/>
              </w:rPr>
              <w:t>Column 463</w:t>
            </w:r>
          </w:p>
        </w:tc>
        <w:tc>
          <w:tcPr>
            <w:tcW w:type="dxa" w:w="14"/>
            <w:shd w:fill="8B2E2E" w:val="clear"/>
          </w:tcPr>
          <w:p>
            <w:r>
              <w:rPr>
                <w:rFonts w:ascii="Times New Roman" w:hAnsi="Times New Roman" w:eastAsia="Times New Roman"/>
                <w:b/>
                <w:i w:val="0"/>
                <w:color w:val="FFFFFF"/>
                <w:sz w:val="20"/>
              </w:rPr>
              <w:t>Column 464</w:t>
            </w:r>
          </w:p>
        </w:tc>
        <w:tc>
          <w:tcPr>
            <w:tcW w:type="dxa" w:w="14"/>
            <w:shd w:fill="8B2E2E" w:val="clear"/>
          </w:tcPr>
          <w:p>
            <w:r>
              <w:rPr>
                <w:rFonts w:ascii="Times New Roman" w:hAnsi="Times New Roman" w:eastAsia="Times New Roman"/>
                <w:b/>
                <w:i w:val="0"/>
                <w:color w:val="FFFFFF"/>
                <w:sz w:val="20"/>
              </w:rPr>
              <w:t>Column 465</w:t>
            </w:r>
          </w:p>
        </w:tc>
        <w:tc>
          <w:tcPr>
            <w:tcW w:type="dxa" w:w="14"/>
            <w:shd w:fill="8B2E2E" w:val="clear"/>
          </w:tcPr>
          <w:p>
            <w:r>
              <w:rPr>
                <w:rFonts w:ascii="Times New Roman" w:hAnsi="Times New Roman" w:eastAsia="Times New Roman"/>
                <w:b/>
                <w:i w:val="0"/>
                <w:color w:val="FFFFFF"/>
                <w:sz w:val="20"/>
              </w:rPr>
              <w:t>Column 466</w:t>
            </w:r>
          </w:p>
        </w:tc>
        <w:tc>
          <w:tcPr>
            <w:tcW w:type="dxa" w:w="14"/>
            <w:shd w:fill="8B2E2E" w:val="clear"/>
          </w:tcPr>
          <w:p>
            <w:r>
              <w:rPr>
                <w:rFonts w:ascii="Times New Roman" w:hAnsi="Times New Roman" w:eastAsia="Times New Roman"/>
                <w:b/>
                <w:i w:val="0"/>
                <w:color w:val="FFFFFF"/>
                <w:sz w:val="20"/>
              </w:rPr>
              <w:t>Column 467</w:t>
            </w:r>
          </w:p>
        </w:tc>
        <w:tc>
          <w:tcPr>
            <w:tcW w:type="dxa" w:w="14"/>
            <w:shd w:fill="8B2E2E" w:val="clear"/>
          </w:tcPr>
          <w:p>
            <w:r>
              <w:rPr>
                <w:rFonts w:ascii="Times New Roman" w:hAnsi="Times New Roman" w:eastAsia="Times New Roman"/>
                <w:b/>
                <w:i w:val="0"/>
                <w:color w:val="FFFFFF"/>
                <w:sz w:val="20"/>
              </w:rPr>
              <w:t>Column 468</w:t>
            </w:r>
          </w:p>
        </w:tc>
        <w:tc>
          <w:tcPr>
            <w:tcW w:type="dxa" w:w="14"/>
            <w:shd w:fill="8B2E2E" w:val="clear"/>
          </w:tcPr>
          <w:p>
            <w:r>
              <w:rPr>
                <w:rFonts w:ascii="Times New Roman" w:hAnsi="Times New Roman" w:eastAsia="Times New Roman"/>
                <w:b/>
                <w:i w:val="0"/>
                <w:color w:val="FFFFFF"/>
                <w:sz w:val="20"/>
              </w:rPr>
              <w:t>Column 469</w:t>
            </w:r>
          </w:p>
        </w:tc>
        <w:tc>
          <w:tcPr>
            <w:tcW w:type="dxa" w:w="14"/>
            <w:shd w:fill="8B2E2E" w:val="clear"/>
          </w:tcPr>
          <w:p>
            <w:r>
              <w:rPr>
                <w:rFonts w:ascii="Times New Roman" w:hAnsi="Times New Roman" w:eastAsia="Times New Roman"/>
                <w:b/>
                <w:i w:val="0"/>
                <w:color w:val="FFFFFF"/>
                <w:sz w:val="20"/>
              </w:rPr>
              <w:t>Column 470</w:t>
            </w:r>
          </w:p>
        </w:tc>
        <w:tc>
          <w:tcPr>
            <w:tcW w:type="dxa" w:w="14"/>
            <w:shd w:fill="8B2E2E" w:val="clear"/>
          </w:tcPr>
          <w:p>
            <w:r>
              <w:rPr>
                <w:rFonts w:ascii="Times New Roman" w:hAnsi="Times New Roman" w:eastAsia="Times New Roman"/>
                <w:b/>
                <w:i w:val="0"/>
                <w:color w:val="FFFFFF"/>
                <w:sz w:val="20"/>
              </w:rPr>
              <w:t>Column 471</w:t>
            </w:r>
          </w:p>
        </w:tc>
        <w:tc>
          <w:tcPr>
            <w:tcW w:type="dxa" w:w="14"/>
            <w:shd w:fill="8B2E2E" w:val="clear"/>
          </w:tcPr>
          <w:p>
            <w:r>
              <w:rPr>
                <w:rFonts w:ascii="Times New Roman" w:hAnsi="Times New Roman" w:eastAsia="Times New Roman"/>
                <w:b/>
                <w:i w:val="0"/>
                <w:color w:val="FFFFFF"/>
                <w:sz w:val="20"/>
              </w:rPr>
              <w:t>Column 472</w:t>
            </w:r>
          </w:p>
        </w:tc>
        <w:tc>
          <w:tcPr>
            <w:tcW w:type="dxa" w:w="14"/>
            <w:shd w:fill="8B2E2E" w:val="clear"/>
          </w:tcPr>
          <w:p>
            <w:r>
              <w:rPr>
                <w:rFonts w:ascii="Times New Roman" w:hAnsi="Times New Roman" w:eastAsia="Times New Roman"/>
                <w:b/>
                <w:i w:val="0"/>
                <w:color w:val="FFFFFF"/>
                <w:sz w:val="20"/>
              </w:rPr>
              <w:t>Column 473</w:t>
            </w:r>
          </w:p>
        </w:tc>
        <w:tc>
          <w:tcPr>
            <w:tcW w:type="dxa" w:w="14"/>
            <w:shd w:fill="8B2E2E" w:val="clear"/>
          </w:tcPr>
          <w:p>
            <w:r>
              <w:rPr>
                <w:rFonts w:ascii="Times New Roman" w:hAnsi="Times New Roman" w:eastAsia="Times New Roman"/>
                <w:b/>
                <w:i w:val="0"/>
                <w:color w:val="FFFFFF"/>
                <w:sz w:val="20"/>
              </w:rPr>
              <w:t>Column 474</w:t>
            </w:r>
          </w:p>
        </w:tc>
        <w:tc>
          <w:tcPr>
            <w:tcW w:type="dxa" w:w="14"/>
            <w:shd w:fill="8B2E2E" w:val="clear"/>
          </w:tcPr>
          <w:p>
            <w:r>
              <w:rPr>
                <w:rFonts w:ascii="Times New Roman" w:hAnsi="Times New Roman" w:eastAsia="Times New Roman"/>
                <w:b/>
                <w:i w:val="0"/>
                <w:color w:val="FFFFFF"/>
                <w:sz w:val="20"/>
              </w:rPr>
              <w:t>Column 475</w:t>
            </w:r>
          </w:p>
        </w:tc>
        <w:tc>
          <w:tcPr>
            <w:tcW w:type="dxa" w:w="14"/>
            <w:shd w:fill="8B2E2E" w:val="clear"/>
          </w:tcPr>
          <w:p>
            <w:r>
              <w:rPr>
                <w:rFonts w:ascii="Times New Roman" w:hAnsi="Times New Roman" w:eastAsia="Times New Roman"/>
                <w:b/>
                <w:i w:val="0"/>
                <w:color w:val="FFFFFF"/>
                <w:sz w:val="20"/>
              </w:rPr>
              <w:t>Column 476</w:t>
            </w:r>
          </w:p>
        </w:tc>
        <w:tc>
          <w:tcPr>
            <w:tcW w:type="dxa" w:w="14"/>
            <w:shd w:fill="8B2E2E" w:val="clear"/>
          </w:tcPr>
          <w:p>
            <w:r>
              <w:rPr>
                <w:rFonts w:ascii="Times New Roman" w:hAnsi="Times New Roman" w:eastAsia="Times New Roman"/>
                <w:b/>
                <w:i w:val="0"/>
                <w:color w:val="FFFFFF"/>
                <w:sz w:val="20"/>
              </w:rPr>
              <w:t>Column 477</w:t>
            </w:r>
          </w:p>
        </w:tc>
        <w:tc>
          <w:tcPr>
            <w:tcW w:type="dxa" w:w="14"/>
            <w:shd w:fill="8B2E2E" w:val="clear"/>
          </w:tcPr>
          <w:p>
            <w:r>
              <w:rPr>
                <w:rFonts w:ascii="Times New Roman" w:hAnsi="Times New Roman" w:eastAsia="Times New Roman"/>
                <w:b/>
                <w:i w:val="0"/>
                <w:color w:val="FFFFFF"/>
                <w:sz w:val="20"/>
              </w:rPr>
              <w:t>Column 478</w:t>
            </w:r>
          </w:p>
        </w:tc>
        <w:tc>
          <w:tcPr>
            <w:tcW w:type="dxa" w:w="14"/>
            <w:shd w:fill="8B2E2E" w:val="clear"/>
          </w:tcPr>
          <w:p>
            <w:r>
              <w:rPr>
                <w:rFonts w:ascii="Times New Roman" w:hAnsi="Times New Roman" w:eastAsia="Times New Roman"/>
                <w:b/>
                <w:i w:val="0"/>
                <w:color w:val="FFFFFF"/>
                <w:sz w:val="20"/>
              </w:rPr>
              <w:t>Column 479</w:t>
            </w:r>
          </w:p>
        </w:tc>
        <w:tc>
          <w:tcPr>
            <w:tcW w:type="dxa" w:w="14"/>
            <w:shd w:fill="8B2E2E" w:val="clear"/>
          </w:tcPr>
          <w:p>
            <w:r>
              <w:rPr>
                <w:rFonts w:ascii="Times New Roman" w:hAnsi="Times New Roman" w:eastAsia="Times New Roman"/>
                <w:b/>
                <w:i w:val="0"/>
                <w:color w:val="FFFFFF"/>
                <w:sz w:val="20"/>
              </w:rPr>
              <w:t>Column 480</w:t>
            </w:r>
          </w:p>
        </w:tc>
        <w:tc>
          <w:tcPr>
            <w:tcW w:type="dxa" w:w="14"/>
            <w:shd w:fill="8B2E2E" w:val="clear"/>
          </w:tcPr>
          <w:p>
            <w:r>
              <w:rPr>
                <w:rFonts w:ascii="Times New Roman" w:hAnsi="Times New Roman" w:eastAsia="Times New Roman"/>
                <w:b/>
                <w:i w:val="0"/>
                <w:color w:val="FFFFFF"/>
                <w:sz w:val="20"/>
              </w:rPr>
              <w:t>Column 481</w:t>
            </w:r>
          </w:p>
        </w:tc>
        <w:tc>
          <w:tcPr>
            <w:tcW w:type="dxa" w:w="14"/>
            <w:shd w:fill="8B2E2E" w:val="clear"/>
          </w:tcPr>
          <w:p>
            <w:r>
              <w:rPr>
                <w:rFonts w:ascii="Times New Roman" w:hAnsi="Times New Roman" w:eastAsia="Times New Roman"/>
                <w:b/>
                <w:i w:val="0"/>
                <w:color w:val="FFFFFF"/>
                <w:sz w:val="20"/>
              </w:rPr>
              <w:t>Column 482</w:t>
            </w:r>
          </w:p>
        </w:tc>
        <w:tc>
          <w:tcPr>
            <w:tcW w:type="dxa" w:w="14"/>
            <w:shd w:fill="8B2E2E" w:val="clear"/>
          </w:tcPr>
          <w:p>
            <w:r>
              <w:rPr>
                <w:rFonts w:ascii="Times New Roman" w:hAnsi="Times New Roman" w:eastAsia="Times New Roman"/>
                <w:b/>
                <w:i w:val="0"/>
                <w:color w:val="FFFFFF"/>
                <w:sz w:val="20"/>
              </w:rPr>
              <w:t>Column 483</w:t>
            </w:r>
          </w:p>
        </w:tc>
        <w:tc>
          <w:tcPr>
            <w:tcW w:type="dxa" w:w="14"/>
            <w:shd w:fill="8B2E2E" w:val="clear"/>
          </w:tcPr>
          <w:p>
            <w:r>
              <w:rPr>
                <w:rFonts w:ascii="Times New Roman" w:hAnsi="Times New Roman" w:eastAsia="Times New Roman"/>
                <w:b/>
                <w:i w:val="0"/>
                <w:color w:val="FFFFFF"/>
                <w:sz w:val="20"/>
              </w:rPr>
              <w:t>Column 484</w:t>
            </w:r>
          </w:p>
        </w:tc>
        <w:tc>
          <w:tcPr>
            <w:tcW w:type="dxa" w:w="14"/>
            <w:shd w:fill="8B2E2E" w:val="clear"/>
          </w:tcPr>
          <w:p>
            <w:r>
              <w:rPr>
                <w:rFonts w:ascii="Times New Roman" w:hAnsi="Times New Roman" w:eastAsia="Times New Roman"/>
                <w:b/>
                <w:i w:val="0"/>
                <w:color w:val="FFFFFF"/>
                <w:sz w:val="20"/>
              </w:rPr>
              <w:t>Column 485</w:t>
            </w:r>
          </w:p>
        </w:tc>
        <w:tc>
          <w:tcPr>
            <w:tcW w:type="dxa" w:w="14"/>
            <w:shd w:fill="8B2E2E" w:val="clear"/>
          </w:tcPr>
          <w:p>
            <w:r>
              <w:rPr>
                <w:rFonts w:ascii="Times New Roman" w:hAnsi="Times New Roman" w:eastAsia="Times New Roman"/>
                <w:b/>
                <w:i w:val="0"/>
                <w:color w:val="FFFFFF"/>
                <w:sz w:val="20"/>
              </w:rPr>
              <w:t>Column 486</w:t>
            </w:r>
          </w:p>
        </w:tc>
        <w:tc>
          <w:tcPr>
            <w:tcW w:type="dxa" w:w="14"/>
            <w:shd w:fill="8B2E2E" w:val="clear"/>
          </w:tcPr>
          <w:p>
            <w:r>
              <w:rPr>
                <w:rFonts w:ascii="Times New Roman" w:hAnsi="Times New Roman" w:eastAsia="Times New Roman"/>
                <w:b/>
                <w:i w:val="0"/>
                <w:color w:val="FFFFFF"/>
                <w:sz w:val="20"/>
              </w:rPr>
              <w:t>Column 487</w:t>
            </w:r>
          </w:p>
        </w:tc>
        <w:tc>
          <w:tcPr>
            <w:tcW w:type="dxa" w:w="14"/>
            <w:shd w:fill="8B2E2E" w:val="clear"/>
          </w:tcPr>
          <w:p>
            <w:r>
              <w:rPr>
                <w:rFonts w:ascii="Times New Roman" w:hAnsi="Times New Roman" w:eastAsia="Times New Roman"/>
                <w:b/>
                <w:i w:val="0"/>
                <w:color w:val="FFFFFF"/>
                <w:sz w:val="20"/>
              </w:rPr>
              <w:t>Column 488</w:t>
            </w:r>
          </w:p>
        </w:tc>
        <w:tc>
          <w:tcPr>
            <w:tcW w:type="dxa" w:w="14"/>
            <w:shd w:fill="8B2E2E" w:val="clear"/>
          </w:tcPr>
          <w:p>
            <w:r>
              <w:rPr>
                <w:rFonts w:ascii="Times New Roman" w:hAnsi="Times New Roman" w:eastAsia="Times New Roman"/>
                <w:b/>
                <w:i w:val="0"/>
                <w:color w:val="FFFFFF"/>
                <w:sz w:val="20"/>
              </w:rPr>
              <w:t>Column 489</w:t>
            </w:r>
          </w:p>
        </w:tc>
        <w:tc>
          <w:tcPr>
            <w:tcW w:type="dxa" w:w="14"/>
            <w:shd w:fill="8B2E2E" w:val="clear"/>
          </w:tcPr>
          <w:p>
            <w:r>
              <w:rPr>
                <w:rFonts w:ascii="Times New Roman" w:hAnsi="Times New Roman" w:eastAsia="Times New Roman"/>
                <w:b/>
                <w:i w:val="0"/>
                <w:color w:val="FFFFFF"/>
                <w:sz w:val="20"/>
              </w:rPr>
              <w:t>Column 490</w:t>
            </w:r>
          </w:p>
        </w:tc>
        <w:tc>
          <w:tcPr>
            <w:tcW w:type="dxa" w:w="14"/>
            <w:shd w:fill="8B2E2E" w:val="clear"/>
          </w:tcPr>
          <w:p>
            <w:r>
              <w:rPr>
                <w:rFonts w:ascii="Times New Roman" w:hAnsi="Times New Roman" w:eastAsia="Times New Roman"/>
                <w:b/>
                <w:i w:val="0"/>
                <w:color w:val="FFFFFF"/>
                <w:sz w:val="20"/>
              </w:rPr>
              <w:t>Column 491</w:t>
            </w:r>
          </w:p>
        </w:tc>
        <w:tc>
          <w:tcPr>
            <w:tcW w:type="dxa" w:w="14"/>
            <w:shd w:fill="8B2E2E" w:val="clear"/>
          </w:tcPr>
          <w:p>
            <w:r>
              <w:rPr>
                <w:rFonts w:ascii="Times New Roman" w:hAnsi="Times New Roman" w:eastAsia="Times New Roman"/>
                <w:b/>
                <w:i w:val="0"/>
                <w:color w:val="FFFFFF"/>
                <w:sz w:val="20"/>
              </w:rPr>
              <w:t>Column 492</w:t>
            </w:r>
          </w:p>
        </w:tc>
        <w:tc>
          <w:tcPr>
            <w:tcW w:type="dxa" w:w="14"/>
            <w:shd w:fill="8B2E2E" w:val="clear"/>
          </w:tcPr>
          <w:p>
            <w:r>
              <w:rPr>
                <w:rFonts w:ascii="Times New Roman" w:hAnsi="Times New Roman" w:eastAsia="Times New Roman"/>
                <w:b/>
                <w:i w:val="0"/>
                <w:color w:val="FFFFFF"/>
                <w:sz w:val="20"/>
              </w:rPr>
              <w:t>Column 493</w:t>
            </w:r>
          </w:p>
        </w:tc>
        <w:tc>
          <w:tcPr>
            <w:tcW w:type="dxa" w:w="14"/>
            <w:shd w:fill="8B2E2E" w:val="clear"/>
          </w:tcPr>
          <w:p>
            <w:r>
              <w:rPr>
                <w:rFonts w:ascii="Times New Roman" w:hAnsi="Times New Roman" w:eastAsia="Times New Roman"/>
                <w:b/>
                <w:i w:val="0"/>
                <w:color w:val="FFFFFF"/>
                <w:sz w:val="20"/>
              </w:rPr>
              <w:t>Column 494</w:t>
            </w:r>
          </w:p>
        </w:tc>
        <w:tc>
          <w:tcPr>
            <w:tcW w:type="dxa" w:w="14"/>
            <w:shd w:fill="8B2E2E" w:val="clear"/>
          </w:tcPr>
          <w:p>
            <w:r>
              <w:rPr>
                <w:rFonts w:ascii="Times New Roman" w:hAnsi="Times New Roman" w:eastAsia="Times New Roman"/>
                <w:b/>
                <w:i w:val="0"/>
                <w:color w:val="FFFFFF"/>
                <w:sz w:val="20"/>
              </w:rPr>
              <w:t>Column 495</w:t>
            </w:r>
          </w:p>
        </w:tc>
        <w:tc>
          <w:tcPr>
            <w:tcW w:type="dxa" w:w="14"/>
            <w:shd w:fill="8B2E2E" w:val="clear"/>
          </w:tcPr>
          <w:p>
            <w:r>
              <w:rPr>
                <w:rFonts w:ascii="Times New Roman" w:hAnsi="Times New Roman" w:eastAsia="Times New Roman"/>
                <w:b/>
                <w:i w:val="0"/>
                <w:color w:val="FFFFFF"/>
                <w:sz w:val="20"/>
              </w:rPr>
              <w:t>Column 496</w:t>
            </w:r>
          </w:p>
        </w:tc>
        <w:tc>
          <w:tcPr>
            <w:tcW w:type="dxa" w:w="14"/>
            <w:shd w:fill="8B2E2E" w:val="clear"/>
          </w:tcPr>
          <w:p>
            <w:r>
              <w:rPr>
                <w:rFonts w:ascii="Times New Roman" w:hAnsi="Times New Roman" w:eastAsia="Times New Roman"/>
                <w:b/>
                <w:i w:val="0"/>
                <w:color w:val="FFFFFF"/>
                <w:sz w:val="20"/>
              </w:rPr>
              <w:t>Column 497</w:t>
            </w:r>
          </w:p>
        </w:tc>
        <w:tc>
          <w:tcPr>
            <w:tcW w:type="dxa" w:w="14"/>
            <w:shd w:fill="8B2E2E" w:val="clear"/>
          </w:tcPr>
          <w:p>
            <w:r>
              <w:rPr>
                <w:rFonts w:ascii="Times New Roman" w:hAnsi="Times New Roman" w:eastAsia="Times New Roman"/>
                <w:b/>
                <w:i w:val="0"/>
                <w:color w:val="FFFFFF"/>
                <w:sz w:val="20"/>
              </w:rPr>
              <w:t>Column 498</w:t>
            </w:r>
          </w:p>
        </w:tc>
        <w:tc>
          <w:tcPr>
            <w:tcW w:type="dxa" w:w="14"/>
            <w:shd w:fill="8B2E2E" w:val="clear"/>
          </w:tcPr>
          <w:p>
            <w:r>
              <w:rPr>
                <w:rFonts w:ascii="Times New Roman" w:hAnsi="Times New Roman" w:eastAsia="Times New Roman"/>
                <w:b/>
                <w:i w:val="0"/>
                <w:color w:val="FFFFFF"/>
                <w:sz w:val="20"/>
              </w:rPr>
              <w:t>Column 499</w:t>
            </w:r>
          </w:p>
        </w:tc>
        <w:tc>
          <w:tcPr>
            <w:tcW w:type="dxa" w:w="14"/>
            <w:shd w:fill="8B2E2E" w:val="clear"/>
          </w:tcPr>
          <w:p>
            <w:r>
              <w:rPr>
                <w:rFonts w:ascii="Times New Roman" w:hAnsi="Times New Roman" w:eastAsia="Times New Roman"/>
                <w:b/>
                <w:i w:val="0"/>
                <w:color w:val="FFFFFF"/>
                <w:sz w:val="20"/>
              </w:rPr>
              <w:t>Column 500</w:t>
            </w:r>
          </w:p>
        </w:tc>
        <w:tc>
          <w:tcPr>
            <w:tcW w:type="dxa" w:w="14"/>
            <w:shd w:fill="8B2E2E" w:val="clear"/>
          </w:tcPr>
          <w:p>
            <w:r>
              <w:rPr>
                <w:rFonts w:ascii="Times New Roman" w:hAnsi="Times New Roman" w:eastAsia="Times New Roman"/>
                <w:b/>
                <w:i w:val="0"/>
                <w:color w:val="FFFFFF"/>
                <w:sz w:val="20"/>
              </w:rPr>
              <w:t>Column 501</w:t>
            </w:r>
          </w:p>
        </w:tc>
        <w:tc>
          <w:tcPr>
            <w:tcW w:type="dxa" w:w="14"/>
            <w:shd w:fill="8B2E2E" w:val="clear"/>
          </w:tcPr>
          <w:p>
            <w:r>
              <w:rPr>
                <w:rFonts w:ascii="Times New Roman" w:hAnsi="Times New Roman" w:eastAsia="Times New Roman"/>
                <w:b/>
                <w:i w:val="0"/>
                <w:color w:val="FFFFFF"/>
                <w:sz w:val="20"/>
              </w:rPr>
              <w:t>Column 502</w:t>
            </w:r>
          </w:p>
        </w:tc>
        <w:tc>
          <w:tcPr>
            <w:tcW w:type="dxa" w:w="14"/>
            <w:shd w:fill="8B2E2E" w:val="clear"/>
          </w:tcPr>
          <w:p>
            <w:r>
              <w:rPr>
                <w:rFonts w:ascii="Times New Roman" w:hAnsi="Times New Roman" w:eastAsia="Times New Roman"/>
                <w:b/>
                <w:i w:val="0"/>
                <w:color w:val="FFFFFF"/>
                <w:sz w:val="20"/>
              </w:rPr>
              <w:t>Column 503</w:t>
            </w:r>
          </w:p>
        </w:tc>
        <w:tc>
          <w:tcPr>
            <w:tcW w:type="dxa" w:w="14"/>
            <w:shd w:fill="8B2E2E" w:val="clear"/>
          </w:tcPr>
          <w:p>
            <w:r>
              <w:rPr>
                <w:rFonts w:ascii="Times New Roman" w:hAnsi="Times New Roman" w:eastAsia="Times New Roman"/>
                <w:b/>
                <w:i w:val="0"/>
                <w:color w:val="FFFFFF"/>
                <w:sz w:val="20"/>
              </w:rPr>
              <w:t>Column 504</w:t>
            </w:r>
          </w:p>
        </w:tc>
        <w:tc>
          <w:tcPr>
            <w:tcW w:type="dxa" w:w="14"/>
            <w:shd w:fill="8B2E2E" w:val="clear"/>
          </w:tcPr>
          <w:p>
            <w:r>
              <w:rPr>
                <w:rFonts w:ascii="Times New Roman" w:hAnsi="Times New Roman" w:eastAsia="Times New Roman"/>
                <w:b/>
                <w:i w:val="0"/>
                <w:color w:val="FFFFFF"/>
                <w:sz w:val="20"/>
              </w:rPr>
              <w:t>Column 505</w:t>
            </w:r>
          </w:p>
        </w:tc>
        <w:tc>
          <w:tcPr>
            <w:tcW w:type="dxa" w:w="14"/>
            <w:shd w:fill="8B2E2E" w:val="clear"/>
          </w:tcPr>
          <w:p>
            <w:r>
              <w:rPr>
                <w:rFonts w:ascii="Times New Roman" w:hAnsi="Times New Roman" w:eastAsia="Times New Roman"/>
                <w:b/>
                <w:i w:val="0"/>
                <w:color w:val="FFFFFF"/>
                <w:sz w:val="20"/>
              </w:rPr>
              <w:t>Column 506</w:t>
            </w:r>
          </w:p>
        </w:tc>
        <w:tc>
          <w:tcPr>
            <w:tcW w:type="dxa" w:w="14"/>
            <w:shd w:fill="8B2E2E" w:val="clear"/>
          </w:tcPr>
          <w:p>
            <w:r>
              <w:rPr>
                <w:rFonts w:ascii="Times New Roman" w:hAnsi="Times New Roman" w:eastAsia="Times New Roman"/>
                <w:b/>
                <w:i w:val="0"/>
                <w:color w:val="FFFFFF"/>
                <w:sz w:val="20"/>
              </w:rPr>
              <w:t>Column 507</w:t>
            </w:r>
          </w:p>
        </w:tc>
        <w:tc>
          <w:tcPr>
            <w:tcW w:type="dxa" w:w="14"/>
            <w:shd w:fill="8B2E2E" w:val="clear"/>
          </w:tcPr>
          <w:p>
            <w:r>
              <w:rPr>
                <w:rFonts w:ascii="Times New Roman" w:hAnsi="Times New Roman" w:eastAsia="Times New Roman"/>
                <w:b/>
                <w:i w:val="0"/>
                <w:color w:val="FFFFFF"/>
                <w:sz w:val="20"/>
              </w:rPr>
              <w:t>Column 508</w:t>
            </w:r>
          </w:p>
        </w:tc>
        <w:tc>
          <w:tcPr>
            <w:tcW w:type="dxa" w:w="14"/>
            <w:shd w:fill="8B2E2E" w:val="clear"/>
          </w:tcPr>
          <w:p>
            <w:r>
              <w:rPr>
                <w:rFonts w:ascii="Times New Roman" w:hAnsi="Times New Roman" w:eastAsia="Times New Roman"/>
                <w:b/>
                <w:i w:val="0"/>
                <w:color w:val="FFFFFF"/>
                <w:sz w:val="20"/>
              </w:rPr>
              <w:t>Column 509</w:t>
            </w:r>
          </w:p>
        </w:tc>
        <w:tc>
          <w:tcPr>
            <w:tcW w:type="dxa" w:w="14"/>
            <w:shd w:fill="8B2E2E" w:val="clear"/>
          </w:tcPr>
          <w:p>
            <w:r>
              <w:rPr>
                <w:rFonts w:ascii="Times New Roman" w:hAnsi="Times New Roman" w:eastAsia="Times New Roman"/>
                <w:b/>
                <w:i w:val="0"/>
                <w:color w:val="FFFFFF"/>
                <w:sz w:val="20"/>
              </w:rPr>
              <w:t>Column 510</w:t>
            </w:r>
          </w:p>
        </w:tc>
        <w:tc>
          <w:tcPr>
            <w:tcW w:type="dxa" w:w="14"/>
            <w:shd w:fill="8B2E2E" w:val="clear"/>
          </w:tcPr>
          <w:p>
            <w:r>
              <w:rPr>
                <w:rFonts w:ascii="Times New Roman" w:hAnsi="Times New Roman" w:eastAsia="Times New Roman"/>
                <w:b/>
                <w:i w:val="0"/>
                <w:color w:val="FFFFFF"/>
                <w:sz w:val="20"/>
              </w:rPr>
              <w:t>Column 511</w:t>
            </w:r>
          </w:p>
        </w:tc>
        <w:tc>
          <w:tcPr>
            <w:tcW w:type="dxa" w:w="14"/>
            <w:shd w:fill="8B2E2E" w:val="clear"/>
          </w:tcPr>
          <w:p>
            <w:r>
              <w:rPr>
                <w:rFonts w:ascii="Times New Roman" w:hAnsi="Times New Roman" w:eastAsia="Times New Roman"/>
                <w:b/>
                <w:i w:val="0"/>
                <w:color w:val="FFFFFF"/>
                <w:sz w:val="20"/>
              </w:rPr>
              <w:t>Column 512</w:t>
            </w:r>
          </w:p>
        </w:tc>
        <w:tc>
          <w:tcPr>
            <w:tcW w:type="dxa" w:w="14"/>
            <w:shd w:fill="8B2E2E" w:val="clear"/>
          </w:tcPr>
          <w:p>
            <w:r>
              <w:rPr>
                <w:rFonts w:ascii="Times New Roman" w:hAnsi="Times New Roman" w:eastAsia="Times New Roman"/>
                <w:b/>
                <w:i w:val="0"/>
                <w:color w:val="FFFFFF"/>
                <w:sz w:val="20"/>
              </w:rPr>
              <w:t>Column 513</w:t>
            </w:r>
          </w:p>
        </w:tc>
        <w:tc>
          <w:tcPr>
            <w:tcW w:type="dxa" w:w="14"/>
            <w:shd w:fill="8B2E2E" w:val="clear"/>
          </w:tcPr>
          <w:p>
            <w:r>
              <w:rPr>
                <w:rFonts w:ascii="Times New Roman" w:hAnsi="Times New Roman" w:eastAsia="Times New Roman"/>
                <w:b/>
                <w:i w:val="0"/>
                <w:color w:val="FFFFFF"/>
                <w:sz w:val="20"/>
              </w:rPr>
              <w:t>Column 514</w:t>
            </w:r>
          </w:p>
        </w:tc>
        <w:tc>
          <w:tcPr>
            <w:tcW w:type="dxa" w:w="14"/>
            <w:shd w:fill="8B2E2E" w:val="clear"/>
          </w:tcPr>
          <w:p>
            <w:r>
              <w:rPr>
                <w:rFonts w:ascii="Times New Roman" w:hAnsi="Times New Roman" w:eastAsia="Times New Roman"/>
                <w:b/>
                <w:i w:val="0"/>
                <w:color w:val="FFFFFF"/>
                <w:sz w:val="20"/>
              </w:rPr>
              <w:t>Column 515</w:t>
            </w:r>
          </w:p>
        </w:tc>
        <w:tc>
          <w:tcPr>
            <w:tcW w:type="dxa" w:w="14"/>
            <w:shd w:fill="8B2E2E" w:val="clear"/>
          </w:tcPr>
          <w:p>
            <w:r>
              <w:rPr>
                <w:rFonts w:ascii="Times New Roman" w:hAnsi="Times New Roman" w:eastAsia="Times New Roman"/>
                <w:b/>
                <w:i w:val="0"/>
                <w:color w:val="FFFFFF"/>
                <w:sz w:val="20"/>
              </w:rPr>
              <w:t>Column 516</w:t>
            </w:r>
          </w:p>
        </w:tc>
        <w:tc>
          <w:tcPr>
            <w:tcW w:type="dxa" w:w="14"/>
            <w:shd w:fill="8B2E2E" w:val="clear"/>
          </w:tcPr>
          <w:p>
            <w:r>
              <w:rPr>
                <w:rFonts w:ascii="Times New Roman" w:hAnsi="Times New Roman" w:eastAsia="Times New Roman"/>
                <w:b/>
                <w:i w:val="0"/>
                <w:color w:val="FFFFFF"/>
                <w:sz w:val="20"/>
              </w:rPr>
              <w:t>Column 517</w:t>
            </w:r>
          </w:p>
        </w:tc>
        <w:tc>
          <w:tcPr>
            <w:tcW w:type="dxa" w:w="14"/>
            <w:shd w:fill="8B2E2E" w:val="clear"/>
          </w:tcPr>
          <w:p>
            <w:r>
              <w:rPr>
                <w:rFonts w:ascii="Times New Roman" w:hAnsi="Times New Roman" w:eastAsia="Times New Roman"/>
                <w:b/>
                <w:i w:val="0"/>
                <w:color w:val="FFFFFF"/>
                <w:sz w:val="20"/>
              </w:rPr>
              <w:t>Column 518</w:t>
            </w:r>
          </w:p>
        </w:tc>
        <w:tc>
          <w:tcPr>
            <w:tcW w:type="dxa" w:w="14"/>
            <w:shd w:fill="8B2E2E" w:val="clear"/>
          </w:tcPr>
          <w:p>
            <w:r>
              <w:rPr>
                <w:rFonts w:ascii="Times New Roman" w:hAnsi="Times New Roman" w:eastAsia="Times New Roman"/>
                <w:b/>
                <w:i w:val="0"/>
                <w:color w:val="FFFFFF"/>
                <w:sz w:val="20"/>
              </w:rPr>
              <w:t>Column 519</w:t>
            </w:r>
          </w:p>
        </w:tc>
        <w:tc>
          <w:tcPr>
            <w:tcW w:type="dxa" w:w="14"/>
            <w:shd w:fill="8B2E2E" w:val="clear"/>
          </w:tcPr>
          <w:p>
            <w:r>
              <w:rPr>
                <w:rFonts w:ascii="Times New Roman" w:hAnsi="Times New Roman" w:eastAsia="Times New Roman"/>
                <w:b/>
                <w:i w:val="0"/>
                <w:color w:val="FFFFFF"/>
                <w:sz w:val="20"/>
              </w:rPr>
              <w:t>Column 520</w:t>
            </w:r>
          </w:p>
        </w:tc>
        <w:tc>
          <w:tcPr>
            <w:tcW w:type="dxa" w:w="14"/>
            <w:shd w:fill="8B2E2E" w:val="clear"/>
          </w:tcPr>
          <w:p>
            <w:r>
              <w:rPr>
                <w:rFonts w:ascii="Times New Roman" w:hAnsi="Times New Roman" w:eastAsia="Times New Roman"/>
                <w:b/>
                <w:i w:val="0"/>
                <w:color w:val="FFFFFF"/>
                <w:sz w:val="20"/>
              </w:rPr>
              <w:t>Column 521</w:t>
            </w:r>
          </w:p>
        </w:tc>
        <w:tc>
          <w:tcPr>
            <w:tcW w:type="dxa" w:w="14"/>
            <w:shd w:fill="8B2E2E" w:val="clear"/>
          </w:tcPr>
          <w:p>
            <w:r>
              <w:rPr>
                <w:rFonts w:ascii="Times New Roman" w:hAnsi="Times New Roman" w:eastAsia="Times New Roman"/>
                <w:b/>
                <w:i w:val="0"/>
                <w:color w:val="FFFFFF"/>
                <w:sz w:val="20"/>
              </w:rPr>
              <w:t>Column 522</w:t>
            </w:r>
          </w:p>
        </w:tc>
        <w:tc>
          <w:tcPr>
            <w:tcW w:type="dxa" w:w="14"/>
            <w:shd w:fill="8B2E2E" w:val="clear"/>
          </w:tcPr>
          <w:p>
            <w:r>
              <w:rPr>
                <w:rFonts w:ascii="Times New Roman" w:hAnsi="Times New Roman" w:eastAsia="Times New Roman"/>
                <w:b/>
                <w:i w:val="0"/>
                <w:color w:val="FFFFFF"/>
                <w:sz w:val="20"/>
              </w:rPr>
              <w:t>Column 523</w:t>
            </w:r>
          </w:p>
        </w:tc>
        <w:tc>
          <w:tcPr>
            <w:tcW w:type="dxa" w:w="14"/>
            <w:shd w:fill="8B2E2E" w:val="clear"/>
          </w:tcPr>
          <w:p>
            <w:r>
              <w:rPr>
                <w:rFonts w:ascii="Times New Roman" w:hAnsi="Times New Roman" w:eastAsia="Times New Roman"/>
                <w:b/>
                <w:i w:val="0"/>
                <w:color w:val="FFFFFF"/>
                <w:sz w:val="20"/>
              </w:rPr>
              <w:t>Column 524</w:t>
            </w:r>
          </w:p>
        </w:tc>
        <w:tc>
          <w:tcPr>
            <w:tcW w:type="dxa" w:w="14"/>
            <w:shd w:fill="8B2E2E" w:val="clear"/>
          </w:tcPr>
          <w:p>
            <w:r>
              <w:rPr>
                <w:rFonts w:ascii="Times New Roman" w:hAnsi="Times New Roman" w:eastAsia="Times New Roman"/>
                <w:b/>
                <w:i w:val="0"/>
                <w:color w:val="FFFFFF"/>
                <w:sz w:val="20"/>
              </w:rPr>
              <w:t>Column 525</w:t>
            </w:r>
          </w:p>
        </w:tc>
        <w:tc>
          <w:tcPr>
            <w:tcW w:type="dxa" w:w="14"/>
            <w:shd w:fill="8B2E2E" w:val="clear"/>
          </w:tcPr>
          <w:p>
            <w:r>
              <w:rPr>
                <w:rFonts w:ascii="Times New Roman" w:hAnsi="Times New Roman" w:eastAsia="Times New Roman"/>
                <w:b/>
                <w:i w:val="0"/>
                <w:color w:val="FFFFFF"/>
                <w:sz w:val="20"/>
              </w:rPr>
              <w:t>Column 526</w:t>
            </w:r>
          </w:p>
        </w:tc>
        <w:tc>
          <w:tcPr>
            <w:tcW w:type="dxa" w:w="14"/>
            <w:shd w:fill="8B2E2E" w:val="clear"/>
          </w:tcPr>
          <w:p>
            <w:r>
              <w:rPr>
                <w:rFonts w:ascii="Times New Roman" w:hAnsi="Times New Roman" w:eastAsia="Times New Roman"/>
                <w:b/>
                <w:i w:val="0"/>
                <w:color w:val="FFFFFF"/>
                <w:sz w:val="20"/>
              </w:rPr>
              <w:t>Column 527</w:t>
            </w:r>
          </w:p>
        </w:tc>
        <w:tc>
          <w:tcPr>
            <w:tcW w:type="dxa" w:w="14"/>
            <w:shd w:fill="8B2E2E" w:val="clear"/>
          </w:tcPr>
          <w:p>
            <w:r>
              <w:rPr>
                <w:rFonts w:ascii="Times New Roman" w:hAnsi="Times New Roman" w:eastAsia="Times New Roman"/>
                <w:b/>
                <w:i w:val="0"/>
                <w:color w:val="FFFFFF"/>
                <w:sz w:val="20"/>
              </w:rPr>
              <w:t>Column 528</w:t>
            </w:r>
          </w:p>
        </w:tc>
        <w:tc>
          <w:tcPr>
            <w:tcW w:type="dxa" w:w="14"/>
            <w:shd w:fill="8B2E2E" w:val="clear"/>
          </w:tcPr>
          <w:p>
            <w:r>
              <w:rPr>
                <w:rFonts w:ascii="Times New Roman" w:hAnsi="Times New Roman" w:eastAsia="Times New Roman"/>
                <w:b/>
                <w:i w:val="0"/>
                <w:color w:val="FFFFFF"/>
                <w:sz w:val="20"/>
              </w:rPr>
              <w:t>Column 529</w:t>
            </w:r>
          </w:p>
        </w:tc>
        <w:tc>
          <w:tcPr>
            <w:tcW w:type="dxa" w:w="14"/>
            <w:shd w:fill="8B2E2E" w:val="clear"/>
          </w:tcPr>
          <w:p>
            <w:r>
              <w:rPr>
                <w:rFonts w:ascii="Times New Roman" w:hAnsi="Times New Roman" w:eastAsia="Times New Roman"/>
                <w:b/>
                <w:i w:val="0"/>
                <w:color w:val="FFFFFF"/>
                <w:sz w:val="20"/>
              </w:rPr>
              <w:t>Column 530</w:t>
            </w:r>
          </w:p>
        </w:tc>
        <w:tc>
          <w:tcPr>
            <w:tcW w:type="dxa" w:w="14"/>
            <w:shd w:fill="8B2E2E" w:val="clear"/>
          </w:tcPr>
          <w:p>
            <w:r>
              <w:rPr>
                <w:rFonts w:ascii="Times New Roman" w:hAnsi="Times New Roman" w:eastAsia="Times New Roman"/>
                <w:b/>
                <w:i w:val="0"/>
                <w:color w:val="FFFFFF"/>
                <w:sz w:val="20"/>
              </w:rPr>
              <w:t>Column 531</w:t>
            </w:r>
          </w:p>
        </w:tc>
        <w:tc>
          <w:tcPr>
            <w:tcW w:type="dxa" w:w="14"/>
            <w:shd w:fill="8B2E2E" w:val="clear"/>
          </w:tcPr>
          <w:p>
            <w:r>
              <w:rPr>
                <w:rFonts w:ascii="Times New Roman" w:hAnsi="Times New Roman" w:eastAsia="Times New Roman"/>
                <w:b/>
                <w:i w:val="0"/>
                <w:color w:val="FFFFFF"/>
                <w:sz w:val="20"/>
              </w:rPr>
              <w:t>Column 532</w:t>
            </w:r>
          </w:p>
        </w:tc>
        <w:tc>
          <w:tcPr>
            <w:tcW w:type="dxa" w:w="14"/>
            <w:shd w:fill="8B2E2E" w:val="clear"/>
          </w:tcPr>
          <w:p>
            <w:r>
              <w:rPr>
                <w:rFonts w:ascii="Times New Roman" w:hAnsi="Times New Roman" w:eastAsia="Times New Roman"/>
                <w:b/>
                <w:i w:val="0"/>
                <w:color w:val="FFFFFF"/>
                <w:sz w:val="20"/>
              </w:rPr>
              <w:t>Column 533</w:t>
            </w:r>
          </w:p>
        </w:tc>
        <w:tc>
          <w:tcPr>
            <w:tcW w:type="dxa" w:w="14"/>
            <w:shd w:fill="8B2E2E" w:val="clear"/>
          </w:tcPr>
          <w:p>
            <w:r>
              <w:rPr>
                <w:rFonts w:ascii="Times New Roman" w:hAnsi="Times New Roman" w:eastAsia="Times New Roman"/>
                <w:b/>
                <w:i w:val="0"/>
                <w:color w:val="FFFFFF"/>
                <w:sz w:val="20"/>
              </w:rPr>
              <w:t>Column 534</w:t>
            </w:r>
          </w:p>
        </w:tc>
        <w:tc>
          <w:tcPr>
            <w:tcW w:type="dxa" w:w="14"/>
            <w:shd w:fill="8B2E2E" w:val="clear"/>
          </w:tcPr>
          <w:p>
            <w:r>
              <w:rPr>
                <w:rFonts w:ascii="Times New Roman" w:hAnsi="Times New Roman" w:eastAsia="Times New Roman"/>
                <w:b/>
                <w:i w:val="0"/>
                <w:color w:val="FFFFFF"/>
                <w:sz w:val="20"/>
              </w:rPr>
              <w:t>Column 535</w:t>
            </w:r>
          </w:p>
        </w:tc>
        <w:tc>
          <w:tcPr>
            <w:tcW w:type="dxa" w:w="14"/>
            <w:shd w:fill="8B2E2E" w:val="clear"/>
          </w:tcPr>
          <w:p>
            <w:r>
              <w:rPr>
                <w:rFonts w:ascii="Times New Roman" w:hAnsi="Times New Roman" w:eastAsia="Times New Roman"/>
                <w:b/>
                <w:i w:val="0"/>
                <w:color w:val="FFFFFF"/>
                <w:sz w:val="20"/>
              </w:rPr>
              <w:t>Column 536</w:t>
            </w:r>
          </w:p>
        </w:tc>
        <w:tc>
          <w:tcPr>
            <w:tcW w:type="dxa" w:w="14"/>
            <w:shd w:fill="8B2E2E" w:val="clear"/>
          </w:tcPr>
          <w:p>
            <w:r>
              <w:rPr>
                <w:rFonts w:ascii="Times New Roman" w:hAnsi="Times New Roman" w:eastAsia="Times New Roman"/>
                <w:b/>
                <w:i w:val="0"/>
                <w:color w:val="FFFFFF"/>
                <w:sz w:val="20"/>
              </w:rPr>
              <w:t>Column 537</w:t>
            </w:r>
          </w:p>
        </w:tc>
        <w:tc>
          <w:tcPr>
            <w:tcW w:type="dxa" w:w="14"/>
            <w:shd w:fill="8B2E2E" w:val="clear"/>
          </w:tcPr>
          <w:p>
            <w:r>
              <w:rPr>
                <w:rFonts w:ascii="Times New Roman" w:hAnsi="Times New Roman" w:eastAsia="Times New Roman"/>
                <w:b/>
                <w:i w:val="0"/>
                <w:color w:val="FFFFFF"/>
                <w:sz w:val="20"/>
              </w:rPr>
              <w:t>Column 538</w:t>
            </w:r>
          </w:p>
        </w:tc>
        <w:tc>
          <w:tcPr>
            <w:tcW w:type="dxa" w:w="14"/>
            <w:shd w:fill="8B2E2E" w:val="clear"/>
          </w:tcPr>
          <w:p>
            <w:r>
              <w:rPr>
                <w:rFonts w:ascii="Times New Roman" w:hAnsi="Times New Roman" w:eastAsia="Times New Roman"/>
                <w:b/>
                <w:i w:val="0"/>
                <w:color w:val="FFFFFF"/>
                <w:sz w:val="20"/>
              </w:rPr>
              <w:t>Column 539</w:t>
            </w:r>
          </w:p>
        </w:tc>
        <w:tc>
          <w:tcPr>
            <w:tcW w:type="dxa" w:w="14"/>
            <w:shd w:fill="8B2E2E" w:val="clear"/>
          </w:tcPr>
          <w:p>
            <w:r>
              <w:rPr>
                <w:rFonts w:ascii="Times New Roman" w:hAnsi="Times New Roman" w:eastAsia="Times New Roman"/>
                <w:b/>
                <w:i w:val="0"/>
                <w:color w:val="FFFFFF"/>
                <w:sz w:val="20"/>
              </w:rPr>
              <w:t>Column 540</w:t>
            </w:r>
          </w:p>
        </w:tc>
        <w:tc>
          <w:tcPr>
            <w:tcW w:type="dxa" w:w="14"/>
            <w:shd w:fill="8B2E2E" w:val="clear"/>
          </w:tcPr>
          <w:p>
            <w:r>
              <w:rPr>
                <w:rFonts w:ascii="Times New Roman" w:hAnsi="Times New Roman" w:eastAsia="Times New Roman"/>
                <w:b/>
                <w:i w:val="0"/>
                <w:color w:val="FFFFFF"/>
                <w:sz w:val="20"/>
              </w:rPr>
              <w:t>Column 541</w:t>
            </w:r>
          </w:p>
        </w:tc>
        <w:tc>
          <w:tcPr>
            <w:tcW w:type="dxa" w:w="14"/>
            <w:shd w:fill="8B2E2E" w:val="clear"/>
          </w:tcPr>
          <w:p>
            <w:r>
              <w:rPr>
                <w:rFonts w:ascii="Times New Roman" w:hAnsi="Times New Roman" w:eastAsia="Times New Roman"/>
                <w:b/>
                <w:i w:val="0"/>
                <w:color w:val="FFFFFF"/>
                <w:sz w:val="20"/>
              </w:rPr>
              <w:t>Column 542</w:t>
            </w:r>
          </w:p>
        </w:tc>
        <w:tc>
          <w:tcPr>
            <w:tcW w:type="dxa" w:w="14"/>
            <w:shd w:fill="8B2E2E" w:val="clear"/>
          </w:tcPr>
          <w:p>
            <w:r>
              <w:rPr>
                <w:rFonts w:ascii="Times New Roman" w:hAnsi="Times New Roman" w:eastAsia="Times New Roman"/>
                <w:b/>
                <w:i w:val="0"/>
                <w:color w:val="FFFFFF"/>
                <w:sz w:val="20"/>
              </w:rPr>
              <w:t>Column 543</w:t>
            </w:r>
          </w:p>
        </w:tc>
        <w:tc>
          <w:tcPr>
            <w:tcW w:type="dxa" w:w="14"/>
            <w:shd w:fill="8B2E2E" w:val="clear"/>
          </w:tcPr>
          <w:p>
            <w:r>
              <w:rPr>
                <w:rFonts w:ascii="Times New Roman" w:hAnsi="Times New Roman" w:eastAsia="Times New Roman"/>
                <w:b/>
                <w:i w:val="0"/>
                <w:color w:val="FFFFFF"/>
                <w:sz w:val="20"/>
              </w:rPr>
              <w:t>Column 544</w:t>
            </w:r>
          </w:p>
        </w:tc>
        <w:tc>
          <w:tcPr>
            <w:tcW w:type="dxa" w:w="14"/>
            <w:shd w:fill="8B2E2E" w:val="clear"/>
          </w:tcPr>
          <w:p>
            <w:r>
              <w:rPr>
                <w:rFonts w:ascii="Times New Roman" w:hAnsi="Times New Roman" w:eastAsia="Times New Roman"/>
                <w:b/>
                <w:i w:val="0"/>
                <w:color w:val="FFFFFF"/>
                <w:sz w:val="20"/>
              </w:rPr>
              <w:t>Column 545</w:t>
            </w:r>
          </w:p>
        </w:tc>
        <w:tc>
          <w:tcPr>
            <w:tcW w:type="dxa" w:w="14"/>
            <w:shd w:fill="8B2E2E" w:val="clear"/>
          </w:tcPr>
          <w:p>
            <w:r>
              <w:rPr>
                <w:rFonts w:ascii="Times New Roman" w:hAnsi="Times New Roman" w:eastAsia="Times New Roman"/>
                <w:b/>
                <w:i w:val="0"/>
                <w:color w:val="FFFFFF"/>
                <w:sz w:val="20"/>
              </w:rPr>
              <w:t>Column 546</w:t>
            </w:r>
          </w:p>
        </w:tc>
        <w:tc>
          <w:tcPr>
            <w:tcW w:type="dxa" w:w="14"/>
            <w:shd w:fill="8B2E2E" w:val="clear"/>
          </w:tcPr>
          <w:p>
            <w:r>
              <w:rPr>
                <w:rFonts w:ascii="Times New Roman" w:hAnsi="Times New Roman" w:eastAsia="Times New Roman"/>
                <w:b/>
                <w:i w:val="0"/>
                <w:color w:val="FFFFFF"/>
                <w:sz w:val="20"/>
              </w:rPr>
              <w:t>Column 547</w:t>
            </w:r>
          </w:p>
        </w:tc>
        <w:tc>
          <w:tcPr>
            <w:tcW w:type="dxa" w:w="14"/>
            <w:shd w:fill="8B2E2E" w:val="clear"/>
          </w:tcPr>
          <w:p>
            <w:r>
              <w:rPr>
                <w:rFonts w:ascii="Times New Roman" w:hAnsi="Times New Roman" w:eastAsia="Times New Roman"/>
                <w:b/>
                <w:i w:val="0"/>
                <w:color w:val="FFFFFF"/>
                <w:sz w:val="20"/>
              </w:rPr>
              <w:t>Column 548</w:t>
            </w:r>
          </w:p>
        </w:tc>
        <w:tc>
          <w:tcPr>
            <w:tcW w:type="dxa" w:w="14"/>
            <w:shd w:fill="8B2E2E" w:val="clear"/>
          </w:tcPr>
          <w:p>
            <w:r>
              <w:rPr>
                <w:rFonts w:ascii="Times New Roman" w:hAnsi="Times New Roman" w:eastAsia="Times New Roman"/>
                <w:b/>
                <w:i w:val="0"/>
                <w:color w:val="FFFFFF"/>
                <w:sz w:val="20"/>
              </w:rPr>
              <w:t>Column 549</w:t>
            </w:r>
          </w:p>
        </w:tc>
        <w:tc>
          <w:tcPr>
            <w:tcW w:type="dxa" w:w="14"/>
            <w:shd w:fill="8B2E2E" w:val="clear"/>
          </w:tcPr>
          <w:p>
            <w:r>
              <w:rPr>
                <w:rFonts w:ascii="Times New Roman" w:hAnsi="Times New Roman" w:eastAsia="Times New Roman"/>
                <w:b/>
                <w:i w:val="0"/>
                <w:color w:val="FFFFFF"/>
                <w:sz w:val="20"/>
              </w:rPr>
              <w:t>Column 550</w:t>
            </w:r>
          </w:p>
        </w:tc>
        <w:tc>
          <w:tcPr>
            <w:tcW w:type="dxa" w:w="14"/>
            <w:shd w:fill="8B2E2E" w:val="clear"/>
          </w:tcPr>
          <w:p>
            <w:r>
              <w:rPr>
                <w:rFonts w:ascii="Times New Roman" w:hAnsi="Times New Roman" w:eastAsia="Times New Roman"/>
                <w:b/>
                <w:i w:val="0"/>
                <w:color w:val="FFFFFF"/>
                <w:sz w:val="20"/>
              </w:rPr>
              <w:t>Column 551</w:t>
            </w:r>
          </w:p>
        </w:tc>
        <w:tc>
          <w:tcPr>
            <w:tcW w:type="dxa" w:w="14"/>
            <w:shd w:fill="8B2E2E" w:val="clear"/>
          </w:tcPr>
          <w:p>
            <w:r>
              <w:rPr>
                <w:rFonts w:ascii="Times New Roman" w:hAnsi="Times New Roman" w:eastAsia="Times New Roman"/>
                <w:b/>
                <w:i w:val="0"/>
                <w:color w:val="FFFFFF"/>
                <w:sz w:val="20"/>
              </w:rPr>
              <w:t>Column 552</w:t>
            </w:r>
          </w:p>
        </w:tc>
        <w:tc>
          <w:tcPr>
            <w:tcW w:type="dxa" w:w="14"/>
            <w:shd w:fill="8B2E2E" w:val="clear"/>
          </w:tcPr>
          <w:p>
            <w:r>
              <w:rPr>
                <w:rFonts w:ascii="Times New Roman" w:hAnsi="Times New Roman" w:eastAsia="Times New Roman"/>
                <w:b/>
                <w:i w:val="0"/>
                <w:color w:val="FFFFFF"/>
                <w:sz w:val="20"/>
              </w:rPr>
              <w:t>Column 553</w:t>
            </w:r>
          </w:p>
        </w:tc>
        <w:tc>
          <w:tcPr>
            <w:tcW w:type="dxa" w:w="14"/>
            <w:shd w:fill="8B2E2E" w:val="clear"/>
          </w:tcPr>
          <w:p>
            <w:r>
              <w:rPr>
                <w:rFonts w:ascii="Times New Roman" w:hAnsi="Times New Roman" w:eastAsia="Times New Roman"/>
                <w:b/>
                <w:i w:val="0"/>
                <w:color w:val="FFFFFF"/>
                <w:sz w:val="20"/>
              </w:rPr>
              <w:t>Column 554</w:t>
            </w:r>
          </w:p>
        </w:tc>
        <w:tc>
          <w:tcPr>
            <w:tcW w:type="dxa" w:w="14"/>
            <w:shd w:fill="8B2E2E" w:val="clear"/>
          </w:tcPr>
          <w:p>
            <w:r>
              <w:rPr>
                <w:rFonts w:ascii="Times New Roman" w:hAnsi="Times New Roman" w:eastAsia="Times New Roman"/>
                <w:b/>
                <w:i w:val="0"/>
                <w:color w:val="FFFFFF"/>
                <w:sz w:val="20"/>
              </w:rPr>
              <w:t>Column 555</w:t>
            </w:r>
          </w:p>
        </w:tc>
        <w:tc>
          <w:tcPr>
            <w:tcW w:type="dxa" w:w="14"/>
            <w:shd w:fill="8B2E2E" w:val="clear"/>
          </w:tcPr>
          <w:p>
            <w:r>
              <w:rPr>
                <w:rFonts w:ascii="Times New Roman" w:hAnsi="Times New Roman" w:eastAsia="Times New Roman"/>
                <w:b/>
                <w:i w:val="0"/>
                <w:color w:val="FFFFFF"/>
                <w:sz w:val="20"/>
              </w:rPr>
              <w:t>Column 556</w:t>
            </w:r>
          </w:p>
        </w:tc>
        <w:tc>
          <w:tcPr>
            <w:tcW w:type="dxa" w:w="14"/>
            <w:shd w:fill="8B2E2E" w:val="clear"/>
          </w:tcPr>
          <w:p>
            <w:r>
              <w:rPr>
                <w:rFonts w:ascii="Times New Roman" w:hAnsi="Times New Roman" w:eastAsia="Times New Roman"/>
                <w:b/>
                <w:i w:val="0"/>
                <w:color w:val="FFFFFF"/>
                <w:sz w:val="20"/>
              </w:rPr>
              <w:t>Column 557</w:t>
            </w:r>
          </w:p>
        </w:tc>
        <w:tc>
          <w:tcPr>
            <w:tcW w:type="dxa" w:w="14"/>
            <w:shd w:fill="8B2E2E" w:val="clear"/>
          </w:tcPr>
          <w:p>
            <w:r>
              <w:rPr>
                <w:rFonts w:ascii="Times New Roman" w:hAnsi="Times New Roman" w:eastAsia="Times New Roman"/>
                <w:b/>
                <w:i w:val="0"/>
                <w:color w:val="FFFFFF"/>
                <w:sz w:val="20"/>
              </w:rPr>
              <w:t>Column 558</w:t>
            </w:r>
          </w:p>
        </w:tc>
        <w:tc>
          <w:tcPr>
            <w:tcW w:type="dxa" w:w="14"/>
            <w:shd w:fill="8B2E2E" w:val="clear"/>
          </w:tcPr>
          <w:p>
            <w:r>
              <w:rPr>
                <w:rFonts w:ascii="Times New Roman" w:hAnsi="Times New Roman" w:eastAsia="Times New Roman"/>
                <w:b/>
                <w:i w:val="0"/>
                <w:color w:val="FFFFFF"/>
                <w:sz w:val="20"/>
              </w:rPr>
              <w:t>Column 559</w:t>
            </w:r>
          </w:p>
        </w:tc>
        <w:tc>
          <w:tcPr>
            <w:tcW w:type="dxa" w:w="14"/>
            <w:shd w:fill="8B2E2E" w:val="clear"/>
          </w:tcPr>
          <w:p>
            <w:r>
              <w:rPr>
                <w:rFonts w:ascii="Times New Roman" w:hAnsi="Times New Roman" w:eastAsia="Times New Roman"/>
                <w:b/>
                <w:i w:val="0"/>
                <w:color w:val="FFFFFF"/>
                <w:sz w:val="20"/>
              </w:rPr>
              <w:t>Column 560</w:t>
            </w:r>
          </w:p>
        </w:tc>
        <w:tc>
          <w:tcPr>
            <w:tcW w:type="dxa" w:w="14"/>
            <w:shd w:fill="8B2E2E" w:val="clear"/>
          </w:tcPr>
          <w:p>
            <w:r>
              <w:rPr>
                <w:rFonts w:ascii="Times New Roman" w:hAnsi="Times New Roman" w:eastAsia="Times New Roman"/>
                <w:b/>
                <w:i w:val="0"/>
                <w:color w:val="FFFFFF"/>
                <w:sz w:val="20"/>
              </w:rPr>
              <w:t>Column 561</w:t>
            </w:r>
          </w:p>
        </w:tc>
        <w:tc>
          <w:tcPr>
            <w:tcW w:type="dxa" w:w="14"/>
            <w:shd w:fill="8B2E2E" w:val="clear"/>
          </w:tcPr>
          <w:p>
            <w:r>
              <w:rPr>
                <w:rFonts w:ascii="Times New Roman" w:hAnsi="Times New Roman" w:eastAsia="Times New Roman"/>
                <w:b/>
                <w:i w:val="0"/>
                <w:color w:val="FFFFFF"/>
                <w:sz w:val="20"/>
              </w:rPr>
              <w:t>Column 562</w:t>
            </w:r>
          </w:p>
        </w:tc>
        <w:tc>
          <w:tcPr>
            <w:tcW w:type="dxa" w:w="14"/>
            <w:shd w:fill="8B2E2E" w:val="clear"/>
          </w:tcPr>
          <w:p>
            <w:r>
              <w:rPr>
                <w:rFonts w:ascii="Times New Roman" w:hAnsi="Times New Roman" w:eastAsia="Times New Roman"/>
                <w:b/>
                <w:i w:val="0"/>
                <w:color w:val="FFFFFF"/>
                <w:sz w:val="20"/>
              </w:rPr>
              <w:t>Column 563</w:t>
            </w:r>
          </w:p>
        </w:tc>
        <w:tc>
          <w:tcPr>
            <w:tcW w:type="dxa" w:w="14"/>
            <w:shd w:fill="8B2E2E" w:val="clear"/>
          </w:tcPr>
          <w:p>
            <w:r>
              <w:rPr>
                <w:rFonts w:ascii="Times New Roman" w:hAnsi="Times New Roman" w:eastAsia="Times New Roman"/>
                <w:b/>
                <w:i w:val="0"/>
                <w:color w:val="FFFFFF"/>
                <w:sz w:val="20"/>
              </w:rPr>
              <w:t>Column 564</w:t>
            </w:r>
          </w:p>
        </w:tc>
        <w:tc>
          <w:tcPr>
            <w:tcW w:type="dxa" w:w="14"/>
            <w:shd w:fill="8B2E2E" w:val="clear"/>
          </w:tcPr>
          <w:p>
            <w:r>
              <w:rPr>
                <w:rFonts w:ascii="Times New Roman" w:hAnsi="Times New Roman" w:eastAsia="Times New Roman"/>
                <w:b/>
                <w:i w:val="0"/>
                <w:color w:val="FFFFFF"/>
                <w:sz w:val="20"/>
              </w:rPr>
              <w:t>Column 565</w:t>
            </w:r>
          </w:p>
        </w:tc>
        <w:tc>
          <w:tcPr>
            <w:tcW w:type="dxa" w:w="14"/>
            <w:shd w:fill="8B2E2E" w:val="clear"/>
          </w:tcPr>
          <w:p>
            <w:r>
              <w:rPr>
                <w:rFonts w:ascii="Times New Roman" w:hAnsi="Times New Roman" w:eastAsia="Times New Roman"/>
                <w:b/>
                <w:i w:val="0"/>
                <w:color w:val="FFFFFF"/>
                <w:sz w:val="20"/>
              </w:rPr>
              <w:t>Column 566</w:t>
            </w:r>
          </w:p>
        </w:tc>
        <w:tc>
          <w:tcPr>
            <w:tcW w:type="dxa" w:w="14"/>
            <w:shd w:fill="8B2E2E" w:val="clear"/>
          </w:tcPr>
          <w:p>
            <w:r>
              <w:rPr>
                <w:rFonts w:ascii="Times New Roman" w:hAnsi="Times New Roman" w:eastAsia="Times New Roman"/>
                <w:b/>
                <w:i w:val="0"/>
                <w:color w:val="FFFFFF"/>
                <w:sz w:val="20"/>
              </w:rPr>
              <w:t>Column 567</w:t>
            </w:r>
          </w:p>
        </w:tc>
        <w:tc>
          <w:tcPr>
            <w:tcW w:type="dxa" w:w="14"/>
            <w:shd w:fill="8B2E2E" w:val="clear"/>
          </w:tcPr>
          <w:p>
            <w:r>
              <w:rPr>
                <w:rFonts w:ascii="Times New Roman" w:hAnsi="Times New Roman" w:eastAsia="Times New Roman"/>
                <w:b/>
                <w:i w:val="0"/>
                <w:color w:val="FFFFFF"/>
                <w:sz w:val="20"/>
              </w:rPr>
              <w:t>Column 568</w:t>
            </w:r>
          </w:p>
        </w:tc>
        <w:tc>
          <w:tcPr>
            <w:tcW w:type="dxa" w:w="14"/>
            <w:shd w:fill="8B2E2E" w:val="clear"/>
          </w:tcPr>
          <w:p>
            <w:r>
              <w:rPr>
                <w:rFonts w:ascii="Times New Roman" w:hAnsi="Times New Roman" w:eastAsia="Times New Roman"/>
                <w:b/>
                <w:i w:val="0"/>
                <w:color w:val="FFFFFF"/>
                <w:sz w:val="20"/>
              </w:rPr>
              <w:t>Column 569</w:t>
            </w:r>
          </w:p>
        </w:tc>
        <w:tc>
          <w:tcPr>
            <w:tcW w:type="dxa" w:w="14"/>
            <w:shd w:fill="8B2E2E" w:val="clear"/>
          </w:tcPr>
          <w:p>
            <w:r>
              <w:rPr>
                <w:rFonts w:ascii="Times New Roman" w:hAnsi="Times New Roman" w:eastAsia="Times New Roman"/>
                <w:b/>
                <w:i w:val="0"/>
                <w:color w:val="FFFFFF"/>
                <w:sz w:val="20"/>
              </w:rPr>
              <w:t>Column 570</w:t>
            </w:r>
          </w:p>
        </w:tc>
        <w:tc>
          <w:tcPr>
            <w:tcW w:type="dxa" w:w="14"/>
            <w:shd w:fill="8B2E2E" w:val="clear"/>
          </w:tcPr>
          <w:p>
            <w:r>
              <w:rPr>
                <w:rFonts w:ascii="Times New Roman" w:hAnsi="Times New Roman" w:eastAsia="Times New Roman"/>
                <w:b/>
                <w:i w:val="0"/>
                <w:color w:val="FFFFFF"/>
                <w:sz w:val="20"/>
              </w:rPr>
              <w:t>Column 571</w:t>
            </w:r>
          </w:p>
        </w:tc>
        <w:tc>
          <w:tcPr>
            <w:tcW w:type="dxa" w:w="14"/>
            <w:shd w:fill="8B2E2E" w:val="clear"/>
          </w:tcPr>
          <w:p>
            <w:r>
              <w:rPr>
                <w:rFonts w:ascii="Times New Roman" w:hAnsi="Times New Roman" w:eastAsia="Times New Roman"/>
                <w:b/>
                <w:i w:val="0"/>
                <w:color w:val="FFFFFF"/>
                <w:sz w:val="20"/>
              </w:rPr>
              <w:t>Column 572</w:t>
            </w:r>
          </w:p>
        </w:tc>
        <w:tc>
          <w:tcPr>
            <w:tcW w:type="dxa" w:w="14"/>
            <w:shd w:fill="8B2E2E" w:val="clear"/>
          </w:tcPr>
          <w:p>
            <w:r>
              <w:rPr>
                <w:rFonts w:ascii="Times New Roman" w:hAnsi="Times New Roman" w:eastAsia="Times New Roman"/>
                <w:b/>
                <w:i w:val="0"/>
                <w:color w:val="FFFFFF"/>
                <w:sz w:val="20"/>
              </w:rPr>
              <w:t>Column 573</w:t>
            </w:r>
          </w:p>
        </w:tc>
        <w:tc>
          <w:tcPr>
            <w:tcW w:type="dxa" w:w="14"/>
            <w:shd w:fill="8B2E2E" w:val="clear"/>
          </w:tcPr>
          <w:p>
            <w:r>
              <w:rPr>
                <w:rFonts w:ascii="Times New Roman" w:hAnsi="Times New Roman" w:eastAsia="Times New Roman"/>
                <w:b/>
                <w:i w:val="0"/>
                <w:color w:val="FFFFFF"/>
                <w:sz w:val="20"/>
              </w:rPr>
              <w:t>Column 574</w:t>
            </w:r>
          </w:p>
        </w:tc>
        <w:tc>
          <w:tcPr>
            <w:tcW w:type="dxa" w:w="14"/>
            <w:shd w:fill="8B2E2E" w:val="clear"/>
          </w:tcPr>
          <w:p>
            <w:r>
              <w:rPr>
                <w:rFonts w:ascii="Times New Roman" w:hAnsi="Times New Roman" w:eastAsia="Times New Roman"/>
                <w:b/>
                <w:i w:val="0"/>
                <w:color w:val="FFFFFF"/>
                <w:sz w:val="20"/>
              </w:rPr>
              <w:t>Column 575</w:t>
            </w:r>
          </w:p>
        </w:tc>
        <w:tc>
          <w:tcPr>
            <w:tcW w:type="dxa" w:w="14"/>
            <w:shd w:fill="8B2E2E" w:val="clear"/>
          </w:tcPr>
          <w:p>
            <w:r>
              <w:rPr>
                <w:rFonts w:ascii="Times New Roman" w:hAnsi="Times New Roman" w:eastAsia="Times New Roman"/>
                <w:b/>
                <w:i w:val="0"/>
                <w:color w:val="FFFFFF"/>
                <w:sz w:val="20"/>
              </w:rPr>
              <w:t>Column 576</w:t>
            </w:r>
          </w:p>
        </w:tc>
        <w:tc>
          <w:tcPr>
            <w:tcW w:type="dxa" w:w="14"/>
            <w:shd w:fill="8B2E2E" w:val="clear"/>
          </w:tcPr>
          <w:p>
            <w:r>
              <w:rPr>
                <w:rFonts w:ascii="Times New Roman" w:hAnsi="Times New Roman" w:eastAsia="Times New Roman"/>
                <w:b/>
                <w:i w:val="0"/>
                <w:color w:val="FFFFFF"/>
                <w:sz w:val="20"/>
              </w:rPr>
              <w:t>Column 577</w:t>
            </w:r>
          </w:p>
        </w:tc>
        <w:tc>
          <w:tcPr>
            <w:tcW w:type="dxa" w:w="14"/>
            <w:shd w:fill="8B2E2E" w:val="clear"/>
          </w:tcPr>
          <w:p>
            <w:r>
              <w:rPr>
                <w:rFonts w:ascii="Times New Roman" w:hAnsi="Times New Roman" w:eastAsia="Times New Roman"/>
                <w:b/>
                <w:i w:val="0"/>
                <w:color w:val="FFFFFF"/>
                <w:sz w:val="20"/>
              </w:rPr>
              <w:t>Column 578</w:t>
            </w:r>
          </w:p>
        </w:tc>
        <w:tc>
          <w:tcPr>
            <w:tcW w:type="dxa" w:w="14"/>
            <w:shd w:fill="8B2E2E" w:val="clear"/>
          </w:tcPr>
          <w:p>
            <w:r>
              <w:rPr>
                <w:rFonts w:ascii="Times New Roman" w:hAnsi="Times New Roman" w:eastAsia="Times New Roman"/>
                <w:b/>
                <w:i w:val="0"/>
                <w:color w:val="FFFFFF"/>
                <w:sz w:val="20"/>
              </w:rPr>
              <w:t>Column 579</w:t>
            </w:r>
          </w:p>
        </w:tc>
        <w:tc>
          <w:tcPr>
            <w:tcW w:type="dxa" w:w="14"/>
            <w:shd w:fill="8B2E2E" w:val="clear"/>
          </w:tcPr>
          <w:p>
            <w:r>
              <w:rPr>
                <w:rFonts w:ascii="Times New Roman" w:hAnsi="Times New Roman" w:eastAsia="Times New Roman"/>
                <w:b/>
                <w:i w:val="0"/>
                <w:color w:val="FFFFFF"/>
                <w:sz w:val="20"/>
              </w:rPr>
              <w:t>Column 580</w:t>
            </w:r>
          </w:p>
        </w:tc>
        <w:tc>
          <w:tcPr>
            <w:tcW w:type="dxa" w:w="14"/>
            <w:shd w:fill="8B2E2E" w:val="clear"/>
          </w:tcPr>
          <w:p>
            <w:r>
              <w:rPr>
                <w:rFonts w:ascii="Times New Roman" w:hAnsi="Times New Roman" w:eastAsia="Times New Roman"/>
                <w:b/>
                <w:i w:val="0"/>
                <w:color w:val="FFFFFF"/>
                <w:sz w:val="20"/>
              </w:rPr>
              <w:t>Column 581</w:t>
            </w:r>
          </w:p>
        </w:tc>
        <w:tc>
          <w:tcPr>
            <w:tcW w:type="dxa" w:w="14"/>
            <w:shd w:fill="8B2E2E" w:val="clear"/>
          </w:tcPr>
          <w:p>
            <w:r>
              <w:rPr>
                <w:rFonts w:ascii="Times New Roman" w:hAnsi="Times New Roman" w:eastAsia="Times New Roman"/>
                <w:b/>
                <w:i w:val="0"/>
                <w:color w:val="FFFFFF"/>
                <w:sz w:val="20"/>
              </w:rPr>
              <w:t>Column 582</w:t>
            </w:r>
          </w:p>
        </w:tc>
        <w:tc>
          <w:tcPr>
            <w:tcW w:type="dxa" w:w="14"/>
            <w:shd w:fill="8B2E2E" w:val="clear"/>
          </w:tcPr>
          <w:p>
            <w:r>
              <w:rPr>
                <w:rFonts w:ascii="Times New Roman" w:hAnsi="Times New Roman" w:eastAsia="Times New Roman"/>
                <w:b/>
                <w:i w:val="0"/>
                <w:color w:val="FFFFFF"/>
                <w:sz w:val="20"/>
              </w:rPr>
              <w:t>Column 583</w:t>
            </w:r>
          </w:p>
        </w:tc>
        <w:tc>
          <w:tcPr>
            <w:tcW w:type="dxa" w:w="14"/>
            <w:shd w:fill="8B2E2E" w:val="clear"/>
          </w:tcPr>
          <w:p>
            <w:r>
              <w:rPr>
                <w:rFonts w:ascii="Times New Roman" w:hAnsi="Times New Roman" w:eastAsia="Times New Roman"/>
                <w:b/>
                <w:i w:val="0"/>
                <w:color w:val="FFFFFF"/>
                <w:sz w:val="20"/>
              </w:rPr>
              <w:t>Column 584</w:t>
            </w:r>
          </w:p>
        </w:tc>
        <w:tc>
          <w:tcPr>
            <w:tcW w:type="dxa" w:w="14"/>
            <w:shd w:fill="8B2E2E" w:val="clear"/>
          </w:tcPr>
          <w:p>
            <w:r>
              <w:rPr>
                <w:rFonts w:ascii="Times New Roman" w:hAnsi="Times New Roman" w:eastAsia="Times New Roman"/>
                <w:b/>
                <w:i w:val="0"/>
                <w:color w:val="FFFFFF"/>
                <w:sz w:val="20"/>
              </w:rPr>
              <w:t>Column 585</w:t>
            </w:r>
          </w:p>
        </w:tc>
        <w:tc>
          <w:tcPr>
            <w:tcW w:type="dxa" w:w="14"/>
            <w:shd w:fill="8B2E2E" w:val="clear"/>
          </w:tcPr>
          <w:p>
            <w:r>
              <w:rPr>
                <w:rFonts w:ascii="Times New Roman" w:hAnsi="Times New Roman" w:eastAsia="Times New Roman"/>
                <w:b/>
                <w:i w:val="0"/>
                <w:color w:val="FFFFFF"/>
                <w:sz w:val="20"/>
              </w:rPr>
              <w:t>Column 586</w:t>
            </w:r>
          </w:p>
        </w:tc>
        <w:tc>
          <w:tcPr>
            <w:tcW w:type="dxa" w:w="14"/>
            <w:shd w:fill="8B2E2E" w:val="clear"/>
          </w:tcPr>
          <w:p>
            <w:r>
              <w:rPr>
                <w:rFonts w:ascii="Times New Roman" w:hAnsi="Times New Roman" w:eastAsia="Times New Roman"/>
                <w:b/>
                <w:i w:val="0"/>
                <w:color w:val="FFFFFF"/>
                <w:sz w:val="20"/>
              </w:rPr>
              <w:t>Column 587</w:t>
            </w:r>
          </w:p>
        </w:tc>
        <w:tc>
          <w:tcPr>
            <w:tcW w:type="dxa" w:w="14"/>
            <w:shd w:fill="8B2E2E" w:val="clear"/>
          </w:tcPr>
          <w:p>
            <w:r>
              <w:rPr>
                <w:rFonts w:ascii="Times New Roman" w:hAnsi="Times New Roman" w:eastAsia="Times New Roman"/>
                <w:b/>
                <w:i w:val="0"/>
                <w:color w:val="FFFFFF"/>
                <w:sz w:val="20"/>
              </w:rPr>
              <w:t>Column 588</w:t>
            </w:r>
          </w:p>
        </w:tc>
        <w:tc>
          <w:tcPr>
            <w:tcW w:type="dxa" w:w="14"/>
            <w:shd w:fill="8B2E2E" w:val="clear"/>
          </w:tcPr>
          <w:p>
            <w:r>
              <w:rPr>
                <w:rFonts w:ascii="Times New Roman" w:hAnsi="Times New Roman" w:eastAsia="Times New Roman"/>
                <w:b/>
                <w:i w:val="0"/>
                <w:color w:val="FFFFFF"/>
                <w:sz w:val="20"/>
              </w:rPr>
              <w:t>Column 589</w:t>
            </w:r>
          </w:p>
        </w:tc>
        <w:tc>
          <w:tcPr>
            <w:tcW w:type="dxa" w:w="14"/>
            <w:shd w:fill="8B2E2E" w:val="clear"/>
          </w:tcPr>
          <w:p>
            <w:r>
              <w:rPr>
                <w:rFonts w:ascii="Times New Roman" w:hAnsi="Times New Roman" w:eastAsia="Times New Roman"/>
                <w:b/>
                <w:i w:val="0"/>
                <w:color w:val="FFFFFF"/>
                <w:sz w:val="20"/>
              </w:rPr>
              <w:t>Column 590</w:t>
            </w:r>
          </w:p>
        </w:tc>
        <w:tc>
          <w:tcPr>
            <w:tcW w:type="dxa" w:w="14"/>
            <w:shd w:fill="8B2E2E" w:val="clear"/>
          </w:tcPr>
          <w:p>
            <w:r>
              <w:rPr>
                <w:rFonts w:ascii="Times New Roman" w:hAnsi="Times New Roman" w:eastAsia="Times New Roman"/>
                <w:b/>
                <w:i w:val="0"/>
                <w:color w:val="FFFFFF"/>
                <w:sz w:val="20"/>
              </w:rPr>
              <w:t>Column 591</w:t>
            </w:r>
          </w:p>
        </w:tc>
        <w:tc>
          <w:tcPr>
            <w:tcW w:type="dxa" w:w="14"/>
            <w:shd w:fill="8B2E2E" w:val="clear"/>
          </w:tcPr>
          <w:p>
            <w:r>
              <w:rPr>
                <w:rFonts w:ascii="Times New Roman" w:hAnsi="Times New Roman" w:eastAsia="Times New Roman"/>
                <w:b/>
                <w:i w:val="0"/>
                <w:color w:val="FFFFFF"/>
                <w:sz w:val="20"/>
              </w:rPr>
              <w:t>Column 592</w:t>
            </w:r>
          </w:p>
        </w:tc>
        <w:tc>
          <w:tcPr>
            <w:tcW w:type="dxa" w:w="14"/>
            <w:shd w:fill="8B2E2E" w:val="clear"/>
          </w:tcPr>
          <w:p>
            <w:r>
              <w:rPr>
                <w:rFonts w:ascii="Times New Roman" w:hAnsi="Times New Roman" w:eastAsia="Times New Roman"/>
                <w:b/>
                <w:i w:val="0"/>
                <w:color w:val="FFFFFF"/>
                <w:sz w:val="20"/>
              </w:rPr>
              <w:t>Column 593</w:t>
            </w:r>
          </w:p>
        </w:tc>
        <w:tc>
          <w:tcPr>
            <w:tcW w:type="dxa" w:w="14"/>
            <w:shd w:fill="8B2E2E" w:val="clear"/>
          </w:tcPr>
          <w:p>
            <w:r>
              <w:rPr>
                <w:rFonts w:ascii="Times New Roman" w:hAnsi="Times New Roman" w:eastAsia="Times New Roman"/>
                <w:b/>
                <w:i w:val="0"/>
                <w:color w:val="FFFFFF"/>
                <w:sz w:val="20"/>
              </w:rPr>
              <w:t>Column 594</w:t>
            </w:r>
          </w:p>
        </w:tc>
        <w:tc>
          <w:tcPr>
            <w:tcW w:type="dxa" w:w="14"/>
            <w:shd w:fill="8B2E2E" w:val="clear"/>
          </w:tcPr>
          <w:p>
            <w:r>
              <w:rPr>
                <w:rFonts w:ascii="Times New Roman" w:hAnsi="Times New Roman" w:eastAsia="Times New Roman"/>
                <w:b/>
                <w:i w:val="0"/>
                <w:color w:val="FFFFFF"/>
                <w:sz w:val="20"/>
              </w:rPr>
              <w:t>Column 595</w:t>
            </w:r>
          </w:p>
        </w:tc>
        <w:tc>
          <w:tcPr>
            <w:tcW w:type="dxa" w:w="14"/>
            <w:shd w:fill="8B2E2E" w:val="clear"/>
          </w:tcPr>
          <w:p>
            <w:r>
              <w:rPr>
                <w:rFonts w:ascii="Times New Roman" w:hAnsi="Times New Roman" w:eastAsia="Times New Roman"/>
                <w:b/>
                <w:i w:val="0"/>
                <w:color w:val="FFFFFF"/>
                <w:sz w:val="20"/>
              </w:rPr>
              <w:t>Column 596</w:t>
            </w:r>
          </w:p>
        </w:tc>
        <w:tc>
          <w:tcPr>
            <w:tcW w:type="dxa" w:w="14"/>
            <w:shd w:fill="8B2E2E" w:val="clear"/>
          </w:tcPr>
          <w:p>
            <w:r>
              <w:rPr>
                <w:rFonts w:ascii="Times New Roman" w:hAnsi="Times New Roman" w:eastAsia="Times New Roman"/>
                <w:b/>
                <w:i w:val="0"/>
                <w:color w:val="FFFFFF"/>
                <w:sz w:val="20"/>
              </w:rPr>
              <w:t>Column 597</w:t>
            </w:r>
          </w:p>
        </w:tc>
        <w:tc>
          <w:tcPr>
            <w:tcW w:type="dxa" w:w="14"/>
            <w:shd w:fill="8B2E2E" w:val="clear"/>
          </w:tcPr>
          <w:p>
            <w:r>
              <w:rPr>
                <w:rFonts w:ascii="Times New Roman" w:hAnsi="Times New Roman" w:eastAsia="Times New Roman"/>
                <w:b/>
                <w:i w:val="0"/>
                <w:color w:val="FFFFFF"/>
                <w:sz w:val="20"/>
              </w:rPr>
              <w:t>Column 598</w:t>
            </w:r>
          </w:p>
        </w:tc>
        <w:tc>
          <w:tcPr>
            <w:tcW w:type="dxa" w:w="14"/>
            <w:shd w:fill="8B2E2E" w:val="clear"/>
          </w:tcPr>
          <w:p>
            <w:r>
              <w:rPr>
                <w:rFonts w:ascii="Times New Roman" w:hAnsi="Times New Roman" w:eastAsia="Times New Roman"/>
                <w:b/>
                <w:i w:val="0"/>
                <w:color w:val="FFFFFF"/>
                <w:sz w:val="20"/>
              </w:rPr>
              <w:t>Column 599</w:t>
            </w:r>
          </w:p>
        </w:tc>
        <w:tc>
          <w:tcPr>
            <w:tcW w:type="dxa" w:w="14"/>
            <w:shd w:fill="8B2E2E" w:val="clear"/>
          </w:tcPr>
          <w:p>
            <w:r>
              <w:rPr>
                <w:rFonts w:ascii="Times New Roman" w:hAnsi="Times New Roman" w:eastAsia="Times New Roman"/>
                <w:b/>
                <w:i w:val="0"/>
                <w:color w:val="FFFFFF"/>
                <w:sz w:val="20"/>
              </w:rPr>
              <w:t>Column 600</w:t>
            </w:r>
          </w:p>
        </w:tc>
        <w:tc>
          <w:tcPr>
            <w:tcW w:type="dxa" w:w="14"/>
            <w:shd w:fill="8B2E2E" w:val="clear"/>
          </w:tcPr>
          <w:p>
            <w:r>
              <w:rPr>
                <w:rFonts w:ascii="Times New Roman" w:hAnsi="Times New Roman" w:eastAsia="Times New Roman"/>
                <w:b/>
                <w:i w:val="0"/>
                <w:color w:val="FFFFFF"/>
                <w:sz w:val="20"/>
              </w:rPr>
              <w:t>Column 601</w:t>
            </w:r>
          </w:p>
        </w:tc>
        <w:tc>
          <w:tcPr>
            <w:tcW w:type="dxa" w:w="14"/>
            <w:shd w:fill="8B2E2E" w:val="clear"/>
          </w:tcPr>
          <w:p>
            <w:r>
              <w:rPr>
                <w:rFonts w:ascii="Times New Roman" w:hAnsi="Times New Roman" w:eastAsia="Times New Roman"/>
                <w:b/>
                <w:i w:val="0"/>
                <w:color w:val="FFFFFF"/>
                <w:sz w:val="20"/>
              </w:rPr>
              <w:t>Column 602</w:t>
            </w:r>
          </w:p>
        </w:tc>
        <w:tc>
          <w:tcPr>
            <w:tcW w:type="dxa" w:w="14"/>
            <w:shd w:fill="8B2E2E" w:val="clear"/>
          </w:tcPr>
          <w:p>
            <w:r>
              <w:rPr>
                <w:rFonts w:ascii="Times New Roman" w:hAnsi="Times New Roman" w:eastAsia="Times New Roman"/>
                <w:b/>
                <w:i w:val="0"/>
                <w:color w:val="FFFFFF"/>
                <w:sz w:val="20"/>
              </w:rPr>
              <w:t>Column 603</w:t>
            </w:r>
          </w:p>
        </w:tc>
        <w:tc>
          <w:tcPr>
            <w:tcW w:type="dxa" w:w="14"/>
            <w:shd w:fill="8B2E2E" w:val="clear"/>
          </w:tcPr>
          <w:p>
            <w:r>
              <w:rPr>
                <w:rFonts w:ascii="Times New Roman" w:hAnsi="Times New Roman" w:eastAsia="Times New Roman"/>
                <w:b/>
                <w:i w:val="0"/>
                <w:color w:val="FFFFFF"/>
                <w:sz w:val="20"/>
              </w:rPr>
              <w:t>Column 604</w:t>
            </w:r>
          </w:p>
        </w:tc>
        <w:tc>
          <w:tcPr>
            <w:tcW w:type="dxa" w:w="14"/>
            <w:shd w:fill="8B2E2E" w:val="clear"/>
          </w:tcPr>
          <w:p>
            <w:r>
              <w:rPr>
                <w:rFonts w:ascii="Times New Roman" w:hAnsi="Times New Roman" w:eastAsia="Times New Roman"/>
                <w:b/>
                <w:i w:val="0"/>
                <w:color w:val="FFFFFF"/>
                <w:sz w:val="20"/>
              </w:rPr>
              <w:t>Column 605</w:t>
            </w:r>
          </w:p>
        </w:tc>
        <w:tc>
          <w:tcPr>
            <w:tcW w:type="dxa" w:w="14"/>
            <w:shd w:fill="8B2E2E" w:val="clear"/>
          </w:tcPr>
          <w:p>
            <w:r>
              <w:rPr>
                <w:rFonts w:ascii="Times New Roman" w:hAnsi="Times New Roman" w:eastAsia="Times New Roman"/>
                <w:b/>
                <w:i w:val="0"/>
                <w:color w:val="FFFFFF"/>
                <w:sz w:val="20"/>
              </w:rPr>
              <w:t>Column 606</w:t>
            </w:r>
          </w:p>
        </w:tc>
        <w:tc>
          <w:tcPr>
            <w:tcW w:type="dxa" w:w="14"/>
            <w:shd w:fill="8B2E2E" w:val="clear"/>
          </w:tcPr>
          <w:p>
            <w:r>
              <w:rPr>
                <w:rFonts w:ascii="Times New Roman" w:hAnsi="Times New Roman" w:eastAsia="Times New Roman"/>
                <w:b/>
                <w:i w:val="0"/>
                <w:color w:val="FFFFFF"/>
                <w:sz w:val="20"/>
              </w:rPr>
              <w:t>Column 607</w:t>
            </w:r>
          </w:p>
        </w:tc>
        <w:tc>
          <w:tcPr>
            <w:tcW w:type="dxa" w:w="14"/>
            <w:shd w:fill="8B2E2E" w:val="clear"/>
          </w:tcPr>
          <w:p>
            <w:r>
              <w:rPr>
                <w:rFonts w:ascii="Times New Roman" w:hAnsi="Times New Roman" w:eastAsia="Times New Roman"/>
                <w:b/>
                <w:i w:val="0"/>
                <w:color w:val="FFFFFF"/>
                <w:sz w:val="20"/>
              </w:rPr>
              <w:t>Column 608</w:t>
            </w:r>
          </w:p>
        </w:tc>
        <w:tc>
          <w:tcPr>
            <w:tcW w:type="dxa" w:w="14"/>
            <w:shd w:fill="8B2E2E" w:val="clear"/>
          </w:tcPr>
          <w:p>
            <w:r>
              <w:rPr>
                <w:rFonts w:ascii="Times New Roman" w:hAnsi="Times New Roman" w:eastAsia="Times New Roman"/>
                <w:b/>
                <w:i w:val="0"/>
                <w:color w:val="FFFFFF"/>
                <w:sz w:val="20"/>
              </w:rPr>
              <w:t>Column 609</w:t>
            </w:r>
          </w:p>
        </w:tc>
        <w:tc>
          <w:tcPr>
            <w:tcW w:type="dxa" w:w="14"/>
            <w:shd w:fill="8B2E2E" w:val="clear"/>
          </w:tcPr>
          <w:p>
            <w:r>
              <w:rPr>
                <w:rFonts w:ascii="Times New Roman" w:hAnsi="Times New Roman" w:eastAsia="Times New Roman"/>
                <w:b/>
                <w:i w:val="0"/>
                <w:color w:val="FFFFFF"/>
                <w:sz w:val="20"/>
              </w:rPr>
              <w:t>Column 610</w:t>
            </w:r>
          </w:p>
        </w:tc>
        <w:tc>
          <w:tcPr>
            <w:tcW w:type="dxa" w:w="14"/>
            <w:shd w:fill="8B2E2E" w:val="clear"/>
          </w:tcPr>
          <w:p>
            <w:r>
              <w:rPr>
                <w:rFonts w:ascii="Times New Roman" w:hAnsi="Times New Roman" w:eastAsia="Times New Roman"/>
                <w:b/>
                <w:i w:val="0"/>
                <w:color w:val="FFFFFF"/>
                <w:sz w:val="20"/>
              </w:rPr>
              <w:t>Column 611</w:t>
            </w:r>
          </w:p>
        </w:tc>
        <w:tc>
          <w:tcPr>
            <w:tcW w:type="dxa" w:w="14"/>
            <w:shd w:fill="8B2E2E" w:val="clear"/>
          </w:tcPr>
          <w:p>
            <w:r>
              <w:rPr>
                <w:rFonts w:ascii="Times New Roman" w:hAnsi="Times New Roman" w:eastAsia="Times New Roman"/>
                <w:b/>
                <w:i w:val="0"/>
                <w:color w:val="FFFFFF"/>
                <w:sz w:val="20"/>
              </w:rPr>
              <w:t>Column 612</w:t>
            </w:r>
          </w:p>
        </w:tc>
        <w:tc>
          <w:tcPr>
            <w:tcW w:type="dxa" w:w="14"/>
            <w:shd w:fill="8B2E2E" w:val="clear"/>
          </w:tcPr>
          <w:p>
            <w:r>
              <w:rPr>
                <w:rFonts w:ascii="Times New Roman" w:hAnsi="Times New Roman" w:eastAsia="Times New Roman"/>
                <w:b/>
                <w:i w:val="0"/>
                <w:color w:val="FFFFFF"/>
                <w:sz w:val="20"/>
              </w:rPr>
              <w:t>Column 613</w:t>
            </w:r>
          </w:p>
        </w:tc>
        <w:tc>
          <w:tcPr>
            <w:tcW w:type="dxa" w:w="14"/>
            <w:shd w:fill="8B2E2E" w:val="clear"/>
          </w:tcPr>
          <w:p>
            <w:r>
              <w:rPr>
                <w:rFonts w:ascii="Times New Roman" w:hAnsi="Times New Roman" w:eastAsia="Times New Roman"/>
                <w:b/>
                <w:i w:val="0"/>
                <w:color w:val="FFFFFF"/>
                <w:sz w:val="20"/>
              </w:rPr>
              <w:t>Column 614</w:t>
            </w:r>
          </w:p>
        </w:tc>
        <w:tc>
          <w:tcPr>
            <w:tcW w:type="dxa" w:w="14"/>
            <w:shd w:fill="8B2E2E" w:val="clear"/>
          </w:tcPr>
          <w:p>
            <w:r>
              <w:rPr>
                <w:rFonts w:ascii="Times New Roman" w:hAnsi="Times New Roman" w:eastAsia="Times New Roman"/>
                <w:b/>
                <w:i w:val="0"/>
                <w:color w:val="FFFFFF"/>
                <w:sz w:val="20"/>
              </w:rPr>
              <w:t>Column 615</w:t>
            </w:r>
          </w:p>
        </w:tc>
        <w:tc>
          <w:tcPr>
            <w:tcW w:type="dxa" w:w="14"/>
            <w:shd w:fill="8B2E2E" w:val="clear"/>
          </w:tcPr>
          <w:p>
            <w:r>
              <w:rPr>
                <w:rFonts w:ascii="Times New Roman" w:hAnsi="Times New Roman" w:eastAsia="Times New Roman"/>
                <w:b/>
                <w:i w:val="0"/>
                <w:color w:val="FFFFFF"/>
                <w:sz w:val="20"/>
              </w:rPr>
              <w:t>Column 616</w:t>
            </w:r>
          </w:p>
        </w:tc>
        <w:tc>
          <w:tcPr>
            <w:tcW w:type="dxa" w:w="14"/>
            <w:shd w:fill="8B2E2E" w:val="clear"/>
          </w:tcPr>
          <w:p>
            <w:r>
              <w:rPr>
                <w:rFonts w:ascii="Times New Roman" w:hAnsi="Times New Roman" w:eastAsia="Times New Roman"/>
                <w:b/>
                <w:i w:val="0"/>
                <w:color w:val="FFFFFF"/>
                <w:sz w:val="20"/>
              </w:rPr>
              <w:t>Column 617</w:t>
            </w:r>
          </w:p>
        </w:tc>
        <w:tc>
          <w:tcPr>
            <w:tcW w:type="dxa" w:w="14"/>
            <w:shd w:fill="8B2E2E" w:val="clear"/>
          </w:tcPr>
          <w:p>
            <w:r>
              <w:rPr>
                <w:rFonts w:ascii="Times New Roman" w:hAnsi="Times New Roman" w:eastAsia="Times New Roman"/>
                <w:b/>
                <w:i w:val="0"/>
                <w:color w:val="FFFFFF"/>
                <w:sz w:val="20"/>
              </w:rPr>
              <w:t>Column 618</w:t>
            </w:r>
          </w:p>
        </w:tc>
        <w:tc>
          <w:tcPr>
            <w:tcW w:type="dxa" w:w="14"/>
            <w:shd w:fill="8B2E2E" w:val="clear"/>
          </w:tcPr>
          <w:p>
            <w:r>
              <w:rPr>
                <w:rFonts w:ascii="Times New Roman" w:hAnsi="Times New Roman" w:eastAsia="Times New Roman"/>
                <w:b/>
                <w:i w:val="0"/>
                <w:color w:val="FFFFFF"/>
                <w:sz w:val="20"/>
              </w:rPr>
              <w:t>Column 619</w:t>
            </w:r>
          </w:p>
        </w:tc>
        <w:tc>
          <w:tcPr>
            <w:tcW w:type="dxa" w:w="14"/>
            <w:shd w:fill="8B2E2E" w:val="clear"/>
          </w:tcPr>
          <w:p>
            <w:r>
              <w:rPr>
                <w:rFonts w:ascii="Times New Roman" w:hAnsi="Times New Roman" w:eastAsia="Times New Roman"/>
                <w:b/>
                <w:i w:val="0"/>
                <w:color w:val="FFFFFF"/>
                <w:sz w:val="20"/>
              </w:rPr>
              <w:t>Column 620</w:t>
            </w:r>
          </w:p>
        </w:tc>
        <w:tc>
          <w:tcPr>
            <w:tcW w:type="dxa" w:w="14"/>
            <w:shd w:fill="8B2E2E" w:val="clear"/>
          </w:tcPr>
          <w:p>
            <w:r>
              <w:rPr>
                <w:rFonts w:ascii="Times New Roman" w:hAnsi="Times New Roman" w:eastAsia="Times New Roman"/>
                <w:b/>
                <w:i w:val="0"/>
                <w:color w:val="FFFFFF"/>
                <w:sz w:val="20"/>
              </w:rPr>
              <w:t>Column 621</w:t>
            </w:r>
          </w:p>
        </w:tc>
        <w:tc>
          <w:tcPr>
            <w:tcW w:type="dxa" w:w="14"/>
            <w:shd w:fill="8B2E2E" w:val="clear"/>
          </w:tcPr>
          <w:p>
            <w:r>
              <w:rPr>
                <w:rFonts w:ascii="Times New Roman" w:hAnsi="Times New Roman" w:eastAsia="Times New Roman"/>
                <w:b/>
                <w:i w:val="0"/>
                <w:color w:val="FFFFFF"/>
                <w:sz w:val="20"/>
              </w:rPr>
              <w:t>Column 622</w:t>
            </w:r>
          </w:p>
        </w:tc>
        <w:tc>
          <w:tcPr>
            <w:tcW w:type="dxa" w:w="14"/>
            <w:shd w:fill="8B2E2E" w:val="clear"/>
          </w:tcPr>
          <w:p>
            <w:r>
              <w:rPr>
                <w:rFonts w:ascii="Times New Roman" w:hAnsi="Times New Roman" w:eastAsia="Times New Roman"/>
                <w:b/>
                <w:i w:val="0"/>
                <w:color w:val="FFFFFF"/>
                <w:sz w:val="20"/>
              </w:rPr>
              <w:t>Column 623</w:t>
            </w:r>
          </w:p>
        </w:tc>
        <w:tc>
          <w:tcPr>
            <w:tcW w:type="dxa" w:w="14"/>
            <w:shd w:fill="8B2E2E" w:val="clear"/>
          </w:tcPr>
          <w:p>
            <w:r>
              <w:rPr>
                <w:rFonts w:ascii="Times New Roman" w:hAnsi="Times New Roman" w:eastAsia="Times New Roman"/>
                <w:b/>
                <w:i w:val="0"/>
                <w:color w:val="FFFFFF"/>
                <w:sz w:val="20"/>
              </w:rPr>
              <w:t>Column 624</w:t>
            </w:r>
          </w:p>
        </w:tc>
        <w:tc>
          <w:tcPr>
            <w:tcW w:type="dxa" w:w="14"/>
            <w:shd w:fill="8B2E2E" w:val="clear"/>
          </w:tcPr>
          <w:p>
            <w:r>
              <w:rPr>
                <w:rFonts w:ascii="Times New Roman" w:hAnsi="Times New Roman" w:eastAsia="Times New Roman"/>
                <w:b/>
                <w:i w:val="0"/>
                <w:color w:val="FFFFFF"/>
                <w:sz w:val="20"/>
              </w:rPr>
              <w:t>Column 625</w:t>
            </w:r>
          </w:p>
        </w:tc>
        <w:tc>
          <w:tcPr>
            <w:tcW w:type="dxa" w:w="14"/>
            <w:shd w:fill="8B2E2E" w:val="clear"/>
          </w:tcPr>
          <w:p>
            <w:r>
              <w:rPr>
                <w:rFonts w:ascii="Times New Roman" w:hAnsi="Times New Roman" w:eastAsia="Times New Roman"/>
                <w:b/>
                <w:i w:val="0"/>
                <w:color w:val="FFFFFF"/>
                <w:sz w:val="20"/>
              </w:rPr>
              <w:t>Column 626</w:t>
            </w:r>
          </w:p>
        </w:tc>
        <w:tc>
          <w:tcPr>
            <w:tcW w:type="dxa" w:w="14"/>
            <w:shd w:fill="8B2E2E" w:val="clear"/>
          </w:tcPr>
          <w:p>
            <w:r>
              <w:rPr>
                <w:rFonts w:ascii="Times New Roman" w:hAnsi="Times New Roman" w:eastAsia="Times New Roman"/>
                <w:b/>
                <w:i w:val="0"/>
                <w:color w:val="FFFFFF"/>
                <w:sz w:val="20"/>
              </w:rPr>
              <w:t>Column 627</w:t>
            </w:r>
          </w:p>
        </w:tc>
        <w:tc>
          <w:tcPr>
            <w:tcW w:type="dxa" w:w="14"/>
            <w:shd w:fill="8B2E2E" w:val="clear"/>
          </w:tcPr>
          <w:p>
            <w:r>
              <w:rPr>
                <w:rFonts w:ascii="Times New Roman" w:hAnsi="Times New Roman" w:eastAsia="Times New Roman"/>
                <w:b/>
                <w:i w:val="0"/>
                <w:color w:val="FFFFFF"/>
                <w:sz w:val="20"/>
              </w:rPr>
              <w:t>Column 628</w:t>
            </w:r>
          </w:p>
        </w:tc>
        <w:tc>
          <w:tcPr>
            <w:tcW w:type="dxa" w:w="14"/>
            <w:shd w:fill="8B2E2E" w:val="clear"/>
          </w:tcPr>
          <w:p>
            <w:r>
              <w:rPr>
                <w:rFonts w:ascii="Times New Roman" w:hAnsi="Times New Roman" w:eastAsia="Times New Roman"/>
                <w:b/>
                <w:i w:val="0"/>
                <w:color w:val="FFFFFF"/>
                <w:sz w:val="20"/>
              </w:rPr>
              <w:t>Column 629</w:t>
            </w:r>
          </w:p>
        </w:tc>
        <w:tc>
          <w:tcPr>
            <w:tcW w:type="dxa" w:w="14"/>
            <w:shd w:fill="8B2E2E" w:val="clear"/>
          </w:tcPr>
          <w:p>
            <w:r>
              <w:rPr>
                <w:rFonts w:ascii="Times New Roman" w:hAnsi="Times New Roman" w:eastAsia="Times New Roman"/>
                <w:b/>
                <w:i w:val="0"/>
                <w:color w:val="FFFFFF"/>
                <w:sz w:val="20"/>
              </w:rPr>
              <w:t>Column 630</w:t>
            </w:r>
          </w:p>
        </w:tc>
        <w:tc>
          <w:tcPr>
            <w:tcW w:type="dxa" w:w="14"/>
            <w:shd w:fill="8B2E2E" w:val="clear"/>
          </w:tcPr>
          <w:p>
            <w:r>
              <w:rPr>
                <w:rFonts w:ascii="Times New Roman" w:hAnsi="Times New Roman" w:eastAsia="Times New Roman"/>
                <w:b/>
                <w:i w:val="0"/>
                <w:color w:val="FFFFFF"/>
                <w:sz w:val="20"/>
              </w:rPr>
              <w:t>Column 631</w:t>
            </w:r>
          </w:p>
        </w:tc>
        <w:tc>
          <w:tcPr>
            <w:tcW w:type="dxa" w:w="14"/>
            <w:shd w:fill="8B2E2E" w:val="clear"/>
          </w:tcPr>
          <w:p>
            <w:r>
              <w:rPr>
                <w:rFonts w:ascii="Times New Roman" w:hAnsi="Times New Roman" w:eastAsia="Times New Roman"/>
                <w:b/>
                <w:i w:val="0"/>
                <w:color w:val="FFFFFF"/>
                <w:sz w:val="20"/>
              </w:rPr>
              <w:t>Column 632</w:t>
            </w:r>
          </w:p>
        </w:tc>
        <w:tc>
          <w:tcPr>
            <w:tcW w:type="dxa" w:w="14"/>
            <w:shd w:fill="8B2E2E" w:val="clear"/>
          </w:tcPr>
          <w:p>
            <w:r>
              <w:rPr>
                <w:rFonts w:ascii="Times New Roman" w:hAnsi="Times New Roman" w:eastAsia="Times New Roman"/>
                <w:b/>
                <w:i w:val="0"/>
                <w:color w:val="FFFFFF"/>
                <w:sz w:val="20"/>
              </w:rPr>
              <w:t>Column 633</w:t>
            </w:r>
          </w:p>
        </w:tc>
        <w:tc>
          <w:tcPr>
            <w:tcW w:type="dxa" w:w="14"/>
            <w:shd w:fill="8B2E2E" w:val="clear"/>
          </w:tcPr>
          <w:p>
            <w:r>
              <w:rPr>
                <w:rFonts w:ascii="Times New Roman" w:hAnsi="Times New Roman" w:eastAsia="Times New Roman"/>
                <w:b/>
                <w:i w:val="0"/>
                <w:color w:val="FFFFFF"/>
                <w:sz w:val="20"/>
              </w:rPr>
              <w:t>Column 634</w:t>
            </w:r>
          </w:p>
        </w:tc>
        <w:tc>
          <w:tcPr>
            <w:tcW w:type="dxa" w:w="14"/>
            <w:shd w:fill="8B2E2E" w:val="clear"/>
          </w:tcPr>
          <w:p>
            <w:r>
              <w:rPr>
                <w:rFonts w:ascii="Times New Roman" w:hAnsi="Times New Roman" w:eastAsia="Times New Roman"/>
                <w:b/>
                <w:i w:val="0"/>
                <w:color w:val="FFFFFF"/>
                <w:sz w:val="20"/>
              </w:rPr>
              <w:t>Column 635</w:t>
            </w:r>
          </w:p>
        </w:tc>
        <w:tc>
          <w:tcPr>
            <w:tcW w:type="dxa" w:w="14"/>
            <w:shd w:fill="8B2E2E" w:val="clear"/>
          </w:tcPr>
          <w:p>
            <w:r>
              <w:rPr>
                <w:rFonts w:ascii="Times New Roman" w:hAnsi="Times New Roman" w:eastAsia="Times New Roman"/>
                <w:b/>
                <w:i w:val="0"/>
                <w:color w:val="FFFFFF"/>
                <w:sz w:val="20"/>
              </w:rPr>
              <w:t>Column 636</w:t>
            </w:r>
          </w:p>
        </w:tc>
        <w:tc>
          <w:tcPr>
            <w:tcW w:type="dxa" w:w="14"/>
            <w:shd w:fill="8B2E2E" w:val="clear"/>
          </w:tcPr>
          <w:p>
            <w:r>
              <w:rPr>
                <w:rFonts w:ascii="Times New Roman" w:hAnsi="Times New Roman" w:eastAsia="Times New Roman"/>
                <w:b/>
                <w:i w:val="0"/>
                <w:color w:val="FFFFFF"/>
                <w:sz w:val="20"/>
              </w:rPr>
              <w:t>Column 637</w:t>
            </w:r>
          </w:p>
        </w:tc>
        <w:tc>
          <w:tcPr>
            <w:tcW w:type="dxa" w:w="14"/>
            <w:shd w:fill="8B2E2E" w:val="clear"/>
          </w:tcPr>
          <w:p>
            <w:r>
              <w:rPr>
                <w:rFonts w:ascii="Times New Roman" w:hAnsi="Times New Roman" w:eastAsia="Times New Roman"/>
                <w:b/>
                <w:i w:val="0"/>
                <w:color w:val="FFFFFF"/>
                <w:sz w:val="20"/>
              </w:rPr>
              <w:t>Column 638</w:t>
            </w:r>
          </w:p>
        </w:tc>
        <w:tc>
          <w:tcPr>
            <w:tcW w:type="dxa" w:w="14"/>
            <w:shd w:fill="8B2E2E" w:val="clear"/>
          </w:tcPr>
          <w:p>
            <w:r>
              <w:rPr>
                <w:rFonts w:ascii="Times New Roman" w:hAnsi="Times New Roman" w:eastAsia="Times New Roman"/>
                <w:b/>
                <w:i w:val="0"/>
                <w:color w:val="FFFFFF"/>
                <w:sz w:val="20"/>
              </w:rPr>
              <w:t>Column 639</w:t>
            </w:r>
          </w:p>
        </w:tc>
        <w:tc>
          <w:tcPr>
            <w:tcW w:type="dxa" w:w="14"/>
            <w:shd w:fill="8B2E2E" w:val="clear"/>
          </w:tcPr>
          <w:p>
            <w:r>
              <w:rPr>
                <w:rFonts w:ascii="Times New Roman" w:hAnsi="Times New Roman" w:eastAsia="Times New Roman"/>
                <w:b/>
                <w:i w:val="0"/>
                <w:color w:val="FFFFFF"/>
                <w:sz w:val="20"/>
              </w:rPr>
              <w:t>Column 640</w:t>
            </w:r>
          </w:p>
        </w:tc>
        <w:tc>
          <w:tcPr>
            <w:tcW w:type="dxa" w:w="14"/>
            <w:shd w:fill="8B2E2E" w:val="clear"/>
          </w:tcPr>
          <w:p>
            <w:r>
              <w:rPr>
                <w:rFonts w:ascii="Times New Roman" w:hAnsi="Times New Roman" w:eastAsia="Times New Roman"/>
                <w:b/>
                <w:i w:val="0"/>
                <w:color w:val="FFFFFF"/>
                <w:sz w:val="20"/>
              </w:rPr>
              <w:t>Column 641</w:t>
            </w:r>
          </w:p>
        </w:tc>
        <w:tc>
          <w:tcPr>
            <w:tcW w:type="dxa" w:w="14"/>
            <w:shd w:fill="8B2E2E" w:val="clear"/>
          </w:tcPr>
          <w:p>
            <w:r>
              <w:rPr>
                <w:rFonts w:ascii="Times New Roman" w:hAnsi="Times New Roman" w:eastAsia="Times New Roman"/>
                <w:b/>
                <w:i w:val="0"/>
                <w:color w:val="FFFFFF"/>
                <w:sz w:val="20"/>
              </w:rPr>
              <w:t>Column 642</w:t>
            </w:r>
          </w:p>
        </w:tc>
        <w:tc>
          <w:tcPr>
            <w:tcW w:type="dxa" w:w="14"/>
            <w:shd w:fill="8B2E2E" w:val="clear"/>
          </w:tcPr>
          <w:p>
            <w:r>
              <w:rPr>
                <w:rFonts w:ascii="Times New Roman" w:hAnsi="Times New Roman" w:eastAsia="Times New Roman"/>
                <w:b/>
                <w:i w:val="0"/>
                <w:color w:val="FFFFFF"/>
                <w:sz w:val="20"/>
              </w:rPr>
              <w:t>Column 643</w:t>
            </w:r>
          </w:p>
        </w:tc>
        <w:tc>
          <w:tcPr>
            <w:tcW w:type="dxa" w:w="14"/>
            <w:shd w:fill="8B2E2E" w:val="clear"/>
          </w:tcPr>
          <w:p>
            <w:r>
              <w:rPr>
                <w:rFonts w:ascii="Times New Roman" w:hAnsi="Times New Roman" w:eastAsia="Times New Roman"/>
                <w:b/>
                <w:i w:val="0"/>
                <w:color w:val="FFFFFF"/>
                <w:sz w:val="20"/>
              </w:rPr>
              <w:t>Column 644</w:t>
            </w:r>
          </w:p>
        </w:tc>
        <w:tc>
          <w:tcPr>
            <w:tcW w:type="dxa" w:w="14"/>
            <w:shd w:fill="8B2E2E" w:val="clear"/>
          </w:tcPr>
          <w:p>
            <w:r>
              <w:rPr>
                <w:rFonts w:ascii="Times New Roman" w:hAnsi="Times New Roman" w:eastAsia="Times New Roman"/>
                <w:b/>
                <w:i w:val="0"/>
                <w:color w:val="FFFFFF"/>
                <w:sz w:val="20"/>
              </w:rPr>
              <w:t>Column 645</w:t>
            </w:r>
          </w:p>
        </w:tc>
        <w:tc>
          <w:tcPr>
            <w:tcW w:type="dxa" w:w="14"/>
            <w:shd w:fill="8B2E2E" w:val="clear"/>
          </w:tcPr>
          <w:p>
            <w:r>
              <w:rPr>
                <w:rFonts w:ascii="Times New Roman" w:hAnsi="Times New Roman" w:eastAsia="Times New Roman"/>
                <w:b/>
                <w:i w:val="0"/>
                <w:color w:val="FFFFFF"/>
                <w:sz w:val="20"/>
              </w:rPr>
              <w:t>Column 646</w:t>
            </w:r>
          </w:p>
        </w:tc>
        <w:tc>
          <w:tcPr>
            <w:tcW w:type="dxa" w:w="14"/>
            <w:shd w:fill="8B2E2E" w:val="clear"/>
          </w:tcPr>
          <w:p>
            <w:r>
              <w:rPr>
                <w:rFonts w:ascii="Times New Roman" w:hAnsi="Times New Roman" w:eastAsia="Times New Roman"/>
                <w:b/>
                <w:i w:val="0"/>
                <w:color w:val="FFFFFF"/>
                <w:sz w:val="20"/>
              </w:rPr>
              <w:t>Column 647</w:t>
            </w:r>
          </w:p>
        </w:tc>
        <w:tc>
          <w:tcPr>
            <w:tcW w:type="dxa" w:w="14"/>
            <w:shd w:fill="8B2E2E" w:val="clear"/>
          </w:tcPr>
          <w:p>
            <w:r>
              <w:rPr>
                <w:rFonts w:ascii="Times New Roman" w:hAnsi="Times New Roman" w:eastAsia="Times New Roman"/>
                <w:b/>
                <w:i w:val="0"/>
                <w:color w:val="FFFFFF"/>
                <w:sz w:val="20"/>
              </w:rPr>
              <w:t>Column 648</w:t>
            </w:r>
          </w:p>
        </w:tc>
        <w:tc>
          <w:tcPr>
            <w:tcW w:type="dxa" w:w="14"/>
            <w:shd w:fill="8B2E2E" w:val="clear"/>
          </w:tcPr>
          <w:p>
            <w:r>
              <w:rPr>
                <w:rFonts w:ascii="Times New Roman" w:hAnsi="Times New Roman" w:eastAsia="Times New Roman"/>
                <w:b/>
                <w:i w:val="0"/>
                <w:color w:val="FFFFFF"/>
                <w:sz w:val="20"/>
              </w:rPr>
              <w:t>Column 649</w:t>
            </w:r>
          </w:p>
        </w:tc>
        <w:tc>
          <w:tcPr>
            <w:tcW w:type="dxa" w:w="14"/>
            <w:shd w:fill="8B2E2E" w:val="clear"/>
          </w:tcPr>
          <w:p>
            <w:r>
              <w:rPr>
                <w:rFonts w:ascii="Times New Roman" w:hAnsi="Times New Roman" w:eastAsia="Times New Roman"/>
                <w:b/>
                <w:i w:val="0"/>
                <w:color w:val="FFFFFF"/>
                <w:sz w:val="20"/>
              </w:rPr>
              <w:t>Column 650</w:t>
            </w:r>
          </w:p>
        </w:tc>
        <w:tc>
          <w:tcPr>
            <w:tcW w:type="dxa" w:w="14"/>
            <w:shd w:fill="8B2E2E" w:val="clear"/>
          </w:tcPr>
          <w:p>
            <w:r>
              <w:rPr>
                <w:rFonts w:ascii="Times New Roman" w:hAnsi="Times New Roman" w:eastAsia="Times New Roman"/>
                <w:b/>
                <w:i w:val="0"/>
                <w:color w:val="FFFFFF"/>
                <w:sz w:val="20"/>
              </w:rPr>
              <w:t>Column 651</w:t>
            </w:r>
          </w:p>
        </w:tc>
        <w:tc>
          <w:tcPr>
            <w:tcW w:type="dxa" w:w="14"/>
            <w:shd w:fill="8B2E2E" w:val="clear"/>
          </w:tcPr>
          <w:p>
            <w:r>
              <w:rPr>
                <w:rFonts w:ascii="Times New Roman" w:hAnsi="Times New Roman" w:eastAsia="Times New Roman"/>
                <w:b/>
                <w:i w:val="0"/>
                <w:color w:val="FFFFFF"/>
                <w:sz w:val="20"/>
              </w:rPr>
              <w:t>Column 652</w:t>
            </w:r>
          </w:p>
        </w:tc>
        <w:tc>
          <w:tcPr>
            <w:tcW w:type="dxa" w:w="14"/>
            <w:shd w:fill="8B2E2E" w:val="clear"/>
          </w:tcPr>
          <w:p>
            <w:r>
              <w:rPr>
                <w:rFonts w:ascii="Times New Roman" w:hAnsi="Times New Roman" w:eastAsia="Times New Roman"/>
                <w:b/>
                <w:i w:val="0"/>
                <w:color w:val="FFFFFF"/>
                <w:sz w:val="20"/>
              </w:rPr>
              <w:t>Column 653</w:t>
            </w:r>
          </w:p>
        </w:tc>
        <w:tc>
          <w:tcPr>
            <w:tcW w:type="dxa" w:w="14"/>
            <w:shd w:fill="8B2E2E" w:val="clear"/>
          </w:tcPr>
          <w:p>
            <w:r>
              <w:rPr>
                <w:rFonts w:ascii="Times New Roman" w:hAnsi="Times New Roman" w:eastAsia="Times New Roman"/>
                <w:b/>
                <w:i w:val="0"/>
                <w:color w:val="FFFFFF"/>
                <w:sz w:val="20"/>
              </w:rPr>
              <w:t>Column 654</w:t>
            </w:r>
          </w:p>
        </w:tc>
        <w:tc>
          <w:tcPr>
            <w:tcW w:type="dxa" w:w="14"/>
            <w:shd w:fill="8B2E2E" w:val="clear"/>
          </w:tcPr>
          <w:p>
            <w:r>
              <w:rPr>
                <w:rFonts w:ascii="Times New Roman" w:hAnsi="Times New Roman" w:eastAsia="Times New Roman"/>
                <w:b/>
                <w:i w:val="0"/>
                <w:color w:val="FFFFFF"/>
                <w:sz w:val="20"/>
              </w:rPr>
              <w:t>Column 655</w:t>
            </w:r>
          </w:p>
        </w:tc>
        <w:tc>
          <w:tcPr>
            <w:tcW w:type="dxa" w:w="14"/>
            <w:shd w:fill="8B2E2E" w:val="clear"/>
          </w:tcPr>
          <w:p>
            <w:r>
              <w:rPr>
                <w:rFonts w:ascii="Times New Roman" w:hAnsi="Times New Roman" w:eastAsia="Times New Roman"/>
                <w:b/>
                <w:i w:val="0"/>
                <w:color w:val="FFFFFF"/>
                <w:sz w:val="20"/>
              </w:rPr>
              <w:t>Column 656</w:t>
            </w:r>
          </w:p>
        </w:tc>
        <w:tc>
          <w:tcPr>
            <w:tcW w:type="dxa" w:w="14"/>
            <w:shd w:fill="8B2E2E" w:val="clear"/>
          </w:tcPr>
          <w:p>
            <w:r>
              <w:rPr>
                <w:rFonts w:ascii="Times New Roman" w:hAnsi="Times New Roman" w:eastAsia="Times New Roman"/>
                <w:b/>
                <w:i w:val="0"/>
                <w:color w:val="FFFFFF"/>
                <w:sz w:val="20"/>
              </w:rPr>
              <w:t>Column 657</w:t>
            </w:r>
          </w:p>
        </w:tc>
        <w:tc>
          <w:tcPr>
            <w:tcW w:type="dxa" w:w="14"/>
            <w:shd w:fill="8B2E2E" w:val="clear"/>
          </w:tcPr>
          <w:p>
            <w:r>
              <w:rPr>
                <w:rFonts w:ascii="Times New Roman" w:hAnsi="Times New Roman" w:eastAsia="Times New Roman"/>
                <w:b/>
                <w:i w:val="0"/>
                <w:color w:val="FFFFFF"/>
                <w:sz w:val="20"/>
              </w:rPr>
              <w:t>Column 658</w:t>
            </w:r>
          </w:p>
        </w:tc>
        <w:tc>
          <w:tcPr>
            <w:tcW w:type="dxa" w:w="14"/>
            <w:shd w:fill="8B2E2E" w:val="clear"/>
          </w:tcPr>
          <w:p>
            <w:r>
              <w:rPr>
                <w:rFonts w:ascii="Times New Roman" w:hAnsi="Times New Roman" w:eastAsia="Times New Roman"/>
                <w:b/>
                <w:i w:val="0"/>
                <w:color w:val="FFFFFF"/>
                <w:sz w:val="20"/>
              </w:rPr>
              <w:t>Column 659</w:t>
            </w:r>
          </w:p>
        </w:tc>
        <w:tc>
          <w:tcPr>
            <w:tcW w:type="dxa" w:w="14"/>
            <w:shd w:fill="8B2E2E" w:val="clear"/>
          </w:tcPr>
          <w:p>
            <w:r>
              <w:rPr>
                <w:rFonts w:ascii="Times New Roman" w:hAnsi="Times New Roman" w:eastAsia="Times New Roman"/>
                <w:b/>
                <w:i w:val="0"/>
                <w:color w:val="FFFFFF"/>
                <w:sz w:val="20"/>
              </w:rPr>
              <w:t>Column 660</w:t>
            </w:r>
          </w:p>
        </w:tc>
        <w:tc>
          <w:tcPr>
            <w:tcW w:type="dxa" w:w="14"/>
            <w:shd w:fill="8B2E2E" w:val="clear"/>
          </w:tcPr>
          <w:p>
            <w:r>
              <w:rPr>
                <w:rFonts w:ascii="Times New Roman" w:hAnsi="Times New Roman" w:eastAsia="Times New Roman"/>
                <w:b/>
                <w:i w:val="0"/>
                <w:color w:val="FFFFFF"/>
                <w:sz w:val="20"/>
              </w:rPr>
              <w:t>Column 661</w:t>
            </w:r>
          </w:p>
        </w:tc>
        <w:tc>
          <w:tcPr>
            <w:tcW w:type="dxa" w:w="14"/>
            <w:shd w:fill="8B2E2E" w:val="clear"/>
          </w:tcPr>
          <w:p>
            <w:r>
              <w:rPr>
                <w:rFonts w:ascii="Times New Roman" w:hAnsi="Times New Roman" w:eastAsia="Times New Roman"/>
                <w:b/>
                <w:i w:val="0"/>
                <w:color w:val="FFFFFF"/>
                <w:sz w:val="20"/>
              </w:rPr>
              <w:t>Column 662</w:t>
            </w:r>
          </w:p>
        </w:tc>
        <w:tc>
          <w:tcPr>
            <w:tcW w:type="dxa" w:w="14"/>
            <w:shd w:fill="8B2E2E" w:val="clear"/>
          </w:tcPr>
          <w:p>
            <w:r>
              <w:rPr>
                <w:rFonts w:ascii="Times New Roman" w:hAnsi="Times New Roman" w:eastAsia="Times New Roman"/>
                <w:b/>
                <w:i w:val="0"/>
                <w:color w:val="FFFFFF"/>
                <w:sz w:val="20"/>
              </w:rPr>
              <w:t>Column 663</w:t>
            </w:r>
          </w:p>
        </w:tc>
        <w:tc>
          <w:tcPr>
            <w:tcW w:type="dxa" w:w="14"/>
            <w:shd w:fill="8B2E2E" w:val="clear"/>
          </w:tcPr>
          <w:p>
            <w:r>
              <w:rPr>
                <w:rFonts w:ascii="Times New Roman" w:hAnsi="Times New Roman" w:eastAsia="Times New Roman"/>
                <w:b/>
                <w:i w:val="0"/>
                <w:color w:val="FFFFFF"/>
                <w:sz w:val="20"/>
              </w:rPr>
              <w:t>Column 664</w:t>
            </w:r>
          </w:p>
        </w:tc>
        <w:tc>
          <w:tcPr>
            <w:tcW w:type="dxa" w:w="14"/>
            <w:shd w:fill="8B2E2E" w:val="clear"/>
          </w:tcPr>
          <w:p>
            <w:r>
              <w:rPr>
                <w:rFonts w:ascii="Times New Roman" w:hAnsi="Times New Roman" w:eastAsia="Times New Roman"/>
                <w:b/>
                <w:i w:val="0"/>
                <w:color w:val="FFFFFF"/>
                <w:sz w:val="20"/>
              </w:rPr>
              <w:t>Column 665</w:t>
            </w:r>
          </w:p>
        </w:tc>
        <w:tc>
          <w:tcPr>
            <w:tcW w:type="dxa" w:w="14"/>
            <w:shd w:fill="8B2E2E" w:val="clear"/>
          </w:tcPr>
          <w:p>
            <w:r>
              <w:rPr>
                <w:rFonts w:ascii="Times New Roman" w:hAnsi="Times New Roman" w:eastAsia="Times New Roman"/>
                <w:b/>
                <w:i w:val="0"/>
                <w:color w:val="FFFFFF"/>
                <w:sz w:val="20"/>
              </w:rPr>
              <w:t>Column 666</w:t>
            </w:r>
          </w:p>
        </w:tc>
        <w:tc>
          <w:tcPr>
            <w:tcW w:type="dxa" w:w="14"/>
            <w:shd w:fill="8B2E2E" w:val="clear"/>
          </w:tcPr>
          <w:p>
            <w:r>
              <w:rPr>
                <w:rFonts w:ascii="Times New Roman" w:hAnsi="Times New Roman" w:eastAsia="Times New Roman"/>
                <w:b/>
                <w:i w:val="0"/>
                <w:color w:val="FFFFFF"/>
                <w:sz w:val="20"/>
              </w:rPr>
              <w:t>Column 667</w:t>
            </w:r>
          </w:p>
        </w:tc>
        <w:tc>
          <w:tcPr>
            <w:tcW w:type="dxa" w:w="14"/>
            <w:shd w:fill="8B2E2E" w:val="clear"/>
          </w:tcPr>
          <w:p>
            <w:r>
              <w:rPr>
                <w:rFonts w:ascii="Times New Roman" w:hAnsi="Times New Roman" w:eastAsia="Times New Roman"/>
                <w:b/>
                <w:i w:val="0"/>
                <w:color w:val="FFFFFF"/>
                <w:sz w:val="20"/>
              </w:rPr>
              <w:t>Column 668</w:t>
            </w:r>
          </w:p>
        </w:tc>
        <w:tc>
          <w:tcPr>
            <w:tcW w:type="dxa" w:w="14"/>
            <w:shd w:fill="8B2E2E" w:val="clear"/>
          </w:tcPr>
          <w:p>
            <w:r>
              <w:rPr>
                <w:rFonts w:ascii="Times New Roman" w:hAnsi="Times New Roman" w:eastAsia="Times New Roman"/>
                <w:b/>
                <w:i w:val="0"/>
                <w:color w:val="FFFFFF"/>
                <w:sz w:val="20"/>
              </w:rPr>
              <w:t>Column 669</w:t>
            </w:r>
          </w:p>
        </w:tc>
        <w:tc>
          <w:tcPr>
            <w:tcW w:type="dxa" w:w="14"/>
            <w:shd w:fill="8B2E2E" w:val="clear"/>
          </w:tcPr>
          <w:p>
            <w:r>
              <w:rPr>
                <w:rFonts w:ascii="Times New Roman" w:hAnsi="Times New Roman" w:eastAsia="Times New Roman"/>
                <w:b/>
                <w:i w:val="0"/>
                <w:color w:val="FFFFFF"/>
                <w:sz w:val="20"/>
              </w:rPr>
              <w:t>Column 670</w:t>
            </w:r>
          </w:p>
        </w:tc>
        <w:tc>
          <w:tcPr>
            <w:tcW w:type="dxa" w:w="14"/>
            <w:shd w:fill="8B2E2E" w:val="clear"/>
          </w:tcPr>
          <w:p>
            <w:r>
              <w:rPr>
                <w:rFonts w:ascii="Times New Roman" w:hAnsi="Times New Roman" w:eastAsia="Times New Roman"/>
                <w:b/>
                <w:i w:val="0"/>
                <w:color w:val="FFFFFF"/>
                <w:sz w:val="20"/>
              </w:rPr>
              <w:t>Column 671</w:t>
            </w:r>
          </w:p>
        </w:tc>
        <w:tc>
          <w:tcPr>
            <w:tcW w:type="dxa" w:w="14"/>
            <w:shd w:fill="8B2E2E" w:val="clear"/>
          </w:tcPr>
          <w:p>
            <w:r>
              <w:rPr>
                <w:rFonts w:ascii="Times New Roman" w:hAnsi="Times New Roman" w:eastAsia="Times New Roman"/>
                <w:b/>
                <w:i w:val="0"/>
                <w:color w:val="FFFFFF"/>
                <w:sz w:val="20"/>
              </w:rPr>
              <w:t>Column 672</w:t>
            </w:r>
          </w:p>
        </w:tc>
        <w:tc>
          <w:tcPr>
            <w:tcW w:type="dxa" w:w="14"/>
            <w:shd w:fill="8B2E2E" w:val="clear"/>
          </w:tcPr>
          <w:p>
            <w:r>
              <w:rPr>
                <w:rFonts w:ascii="Times New Roman" w:hAnsi="Times New Roman" w:eastAsia="Times New Roman"/>
                <w:b/>
                <w:i w:val="0"/>
                <w:color w:val="FFFFFF"/>
                <w:sz w:val="20"/>
              </w:rPr>
              <w:t>Column 673</w:t>
            </w:r>
          </w:p>
        </w:tc>
        <w:tc>
          <w:tcPr>
            <w:tcW w:type="dxa" w:w="14"/>
            <w:shd w:fill="8B2E2E" w:val="clear"/>
          </w:tcPr>
          <w:p>
            <w:r>
              <w:rPr>
                <w:rFonts w:ascii="Times New Roman" w:hAnsi="Times New Roman" w:eastAsia="Times New Roman"/>
                <w:b/>
                <w:i w:val="0"/>
                <w:color w:val="FFFFFF"/>
                <w:sz w:val="20"/>
              </w:rPr>
              <w:t>Column 674</w:t>
            </w:r>
          </w:p>
        </w:tc>
        <w:tc>
          <w:tcPr>
            <w:tcW w:type="dxa" w:w="14"/>
            <w:shd w:fill="8B2E2E" w:val="clear"/>
          </w:tcPr>
          <w:p>
            <w:r>
              <w:rPr>
                <w:rFonts w:ascii="Times New Roman" w:hAnsi="Times New Roman" w:eastAsia="Times New Roman"/>
                <w:b/>
                <w:i w:val="0"/>
                <w:color w:val="FFFFFF"/>
                <w:sz w:val="20"/>
              </w:rPr>
              <w:t>Column 675</w:t>
            </w:r>
          </w:p>
        </w:tc>
        <w:tc>
          <w:tcPr>
            <w:tcW w:type="dxa" w:w="14"/>
            <w:shd w:fill="8B2E2E" w:val="clear"/>
          </w:tcPr>
          <w:p>
            <w:r>
              <w:rPr>
                <w:rFonts w:ascii="Times New Roman" w:hAnsi="Times New Roman" w:eastAsia="Times New Roman"/>
                <w:b/>
                <w:i w:val="0"/>
                <w:color w:val="FFFFFF"/>
                <w:sz w:val="20"/>
              </w:rPr>
              <w:t>Column 676</w:t>
            </w:r>
          </w:p>
        </w:tc>
        <w:tc>
          <w:tcPr>
            <w:tcW w:type="dxa" w:w="14"/>
            <w:shd w:fill="8B2E2E" w:val="clear"/>
          </w:tcPr>
          <w:p>
            <w:r>
              <w:rPr>
                <w:rFonts w:ascii="Times New Roman" w:hAnsi="Times New Roman" w:eastAsia="Times New Roman"/>
                <w:b/>
                <w:i w:val="0"/>
                <w:color w:val="FFFFFF"/>
                <w:sz w:val="20"/>
              </w:rPr>
              <w:t>Column 677</w:t>
            </w:r>
          </w:p>
        </w:tc>
        <w:tc>
          <w:tcPr>
            <w:tcW w:type="dxa" w:w="14"/>
            <w:shd w:fill="8B2E2E" w:val="clear"/>
          </w:tcPr>
          <w:p>
            <w:r>
              <w:rPr>
                <w:rFonts w:ascii="Times New Roman" w:hAnsi="Times New Roman" w:eastAsia="Times New Roman"/>
                <w:b/>
                <w:i w:val="0"/>
                <w:color w:val="FFFFFF"/>
                <w:sz w:val="20"/>
              </w:rPr>
              <w:t>Column 678</w:t>
            </w:r>
          </w:p>
        </w:tc>
        <w:tc>
          <w:tcPr>
            <w:tcW w:type="dxa" w:w="14"/>
            <w:shd w:fill="8B2E2E" w:val="clear"/>
          </w:tcPr>
          <w:p>
            <w:r>
              <w:rPr>
                <w:rFonts w:ascii="Times New Roman" w:hAnsi="Times New Roman" w:eastAsia="Times New Roman"/>
                <w:b/>
                <w:i w:val="0"/>
                <w:color w:val="FFFFFF"/>
                <w:sz w:val="20"/>
              </w:rPr>
              <w:t>Column 679</w:t>
            </w:r>
          </w:p>
        </w:tc>
        <w:tc>
          <w:tcPr>
            <w:tcW w:type="dxa" w:w="14"/>
            <w:shd w:fill="8B2E2E" w:val="clear"/>
          </w:tcPr>
          <w:p>
            <w:r>
              <w:rPr>
                <w:rFonts w:ascii="Times New Roman" w:hAnsi="Times New Roman" w:eastAsia="Times New Roman"/>
                <w:b/>
                <w:i w:val="0"/>
                <w:color w:val="FFFFFF"/>
                <w:sz w:val="20"/>
              </w:rPr>
              <w:t>Column 680</w:t>
            </w:r>
          </w:p>
        </w:tc>
        <w:tc>
          <w:tcPr>
            <w:tcW w:type="dxa" w:w="14"/>
            <w:shd w:fill="8B2E2E" w:val="clear"/>
          </w:tcPr>
          <w:p>
            <w:r>
              <w:rPr>
                <w:rFonts w:ascii="Times New Roman" w:hAnsi="Times New Roman" w:eastAsia="Times New Roman"/>
                <w:b/>
                <w:i w:val="0"/>
                <w:color w:val="FFFFFF"/>
                <w:sz w:val="20"/>
              </w:rPr>
              <w:t>Column 681</w:t>
            </w:r>
          </w:p>
        </w:tc>
        <w:tc>
          <w:tcPr>
            <w:tcW w:type="dxa" w:w="14"/>
            <w:shd w:fill="8B2E2E" w:val="clear"/>
          </w:tcPr>
          <w:p>
            <w:r>
              <w:rPr>
                <w:rFonts w:ascii="Times New Roman" w:hAnsi="Times New Roman" w:eastAsia="Times New Roman"/>
                <w:b/>
                <w:i w:val="0"/>
                <w:color w:val="FFFFFF"/>
                <w:sz w:val="20"/>
              </w:rPr>
              <w:t>Column 682</w:t>
            </w:r>
          </w:p>
        </w:tc>
        <w:tc>
          <w:tcPr>
            <w:tcW w:type="dxa" w:w="14"/>
            <w:shd w:fill="8B2E2E" w:val="clear"/>
          </w:tcPr>
          <w:p>
            <w:r>
              <w:rPr>
                <w:rFonts w:ascii="Times New Roman" w:hAnsi="Times New Roman" w:eastAsia="Times New Roman"/>
                <w:b/>
                <w:i w:val="0"/>
                <w:color w:val="FFFFFF"/>
                <w:sz w:val="20"/>
              </w:rPr>
              <w:t>Column 683</w:t>
            </w:r>
          </w:p>
        </w:tc>
        <w:tc>
          <w:tcPr>
            <w:tcW w:type="dxa" w:w="14"/>
            <w:shd w:fill="8B2E2E" w:val="clear"/>
          </w:tcPr>
          <w:p>
            <w:r>
              <w:rPr>
                <w:rFonts w:ascii="Times New Roman" w:hAnsi="Times New Roman" w:eastAsia="Times New Roman"/>
                <w:b/>
                <w:i w:val="0"/>
                <w:color w:val="FFFFFF"/>
                <w:sz w:val="20"/>
              </w:rPr>
              <w:t>Column 684</w:t>
            </w:r>
          </w:p>
        </w:tc>
        <w:tc>
          <w:tcPr>
            <w:tcW w:type="dxa" w:w="14"/>
            <w:shd w:fill="8B2E2E" w:val="clear"/>
          </w:tcPr>
          <w:p>
            <w:r>
              <w:rPr>
                <w:rFonts w:ascii="Times New Roman" w:hAnsi="Times New Roman" w:eastAsia="Times New Roman"/>
                <w:b/>
                <w:i w:val="0"/>
                <w:color w:val="FFFFFF"/>
                <w:sz w:val="20"/>
              </w:rPr>
              <w:t>Column 685</w:t>
            </w:r>
          </w:p>
        </w:tc>
        <w:tc>
          <w:tcPr>
            <w:tcW w:type="dxa" w:w="14"/>
            <w:shd w:fill="8B2E2E" w:val="clear"/>
          </w:tcPr>
          <w:p>
            <w:r>
              <w:rPr>
                <w:rFonts w:ascii="Times New Roman" w:hAnsi="Times New Roman" w:eastAsia="Times New Roman"/>
                <w:b/>
                <w:i w:val="0"/>
                <w:color w:val="FFFFFF"/>
                <w:sz w:val="20"/>
              </w:rPr>
              <w:t>Column 686</w:t>
            </w:r>
          </w:p>
        </w:tc>
      </w:tr>
    </w:tbl>
    <w:p/>
    <w:p>
      <w:r>
        <w:rPr>
          <w:rFonts w:ascii="Times New Roman" w:hAnsi="Times New Roman" w:eastAsia="Times New Roman"/>
          <w:b w:val="0"/>
          <w:i w:val="0"/>
          <w:sz w:val="22"/>
        </w:rPr>
        <w:t>this prima-facie stage one cannot directly jump to the conclusion of the fraud and illegalities as they are triable issue.</w:t>
      </w:r>
    </w:p>
    <w:p>
      <w:r>
        <w:rPr>
          <w:rFonts w:ascii="Times New Roman" w:hAnsi="Times New Roman" w:eastAsia="Times New Roman"/>
          <w:b w:val="0"/>
          <w:i w:val="0"/>
          <w:sz w:val="22"/>
        </w:rPr>
        <w:t>12. Learned Advocate Shri. R. Rao for the Defendants contended that the Plaintiff has failed to identify the suit properties and to show their title to the said property and hence the present Application deserves to be dismissed.</w:t>
      </w:r>
    </w:p>
    <w:p>
      <w:r>
        <w:rPr>
          <w:rFonts w:ascii="Times New Roman" w:hAnsi="Times New Roman" w:eastAsia="Times New Roman"/>
          <w:b w:val="0"/>
          <w:i w:val="0"/>
          <w:sz w:val="22"/>
        </w:rPr>
        <w:t>13. Per Contra Learned Advocate Shri. P. Kamat for the Plaintiff contended that the survey records does not show the Communidade lands as the Communidade is maintaining their own books of land owned by them.</w:t>
      </w:r>
    </w:p>
    <w:p>
      <w:r>
        <w:rPr>
          <w:rFonts w:ascii="Times New Roman" w:hAnsi="Times New Roman" w:eastAsia="Times New Roman"/>
          <w:b w:val="0"/>
          <w:i w:val="0"/>
          <w:sz w:val="22"/>
        </w:rPr>
        <w:t>14. To this contention, my opinion is that in view of consent terms filed by the Plaintiff and the predecessor in title of the Defendants No.1 and 2 wherein the consent Decree is obtained nowhere also mentions that the suit property originally belonged to the Defendants and during consent Decree the suit property was allotted to the Present Defendant No.3 who is predecessor in title of the Defendant No.1 and 2 and who has chosen to remain silent in the present proceedings as he did not appear. Hence, prima-facie some right of Plaintiff can be visualized without going into the merits of the case and the burden shall be on the Plaintiff on merits to prove the same. Moreover, Defendant No.1 and 2’s right are flowing from the Consent Decree passed in Special Civil Suit</w:t>
      </w:r>
    </w:p>
    <w:p>
      <w:r>
        <w:rPr>
          <w:rFonts w:ascii="Times New Roman" w:hAnsi="Times New Roman" w:eastAsia="Times New Roman"/>
          <w:b w:val="0"/>
          <w:i w:val="0"/>
          <w:sz w:val="22"/>
        </w:rPr>
        <w:t>SCS No. 52/2013/A 15</w:t>
      </w:r>
    </w:p>
    <w:p/>
    <w:p>
      <w:r>
        <w:rPr>
          <w:rFonts w:ascii="Times New Roman" w:hAnsi="Times New Roman" w:eastAsia="Times New Roman"/>
          <w:b w:val="0"/>
          <w:i w:val="0"/>
          <w:sz w:val="22"/>
        </w:rPr>
        <w:t>1. 已知 $a, b, c$ 为实数，且 $a^2 + b^2 = c^2$，求证 $\frac{1}{a} + \frac{1}{b} = \frac{1}{c}$。</w:t>
      </w:r>
    </w:p>
    <w:p>
      <w:r>
        <w:rPr>
          <w:rFonts w:ascii="Times New Roman" w:hAnsi="Times New Roman" w:eastAsia="Times New Roman"/>
          <w:b w:val="0"/>
          <w:i w:val="0"/>
          <w:sz w:val="22"/>
        </w:rPr>
        <w:t>2. 已知 $x1, x2, x3$ 为实数，且 $x1 &lt; x2 &lt; x3$，证明 $|x1 - x2| + |x2 - x3| &gt; |x1 - x3|$。</w:t>
      </w:r>
    </w:p>
    <w:p/>
    <w:p>
      <w:r>
        <w:rPr>
          <w:rFonts w:ascii="Times New Roman" w:hAnsi="Times New Roman" w:eastAsia="Times New Roman"/>
          <w:b w:val="0"/>
          <w:i w:val="0"/>
          <w:sz w:val="22"/>
        </w:rPr>
        <w:t>No. 222/94/B and the said Decree is under challenge and not yet finalized.</w:t>
      </w:r>
    </w:p>
    <w:p>
      <w:r>
        <w:rPr>
          <w:rFonts w:ascii="Times New Roman" w:hAnsi="Times New Roman" w:eastAsia="Times New Roman"/>
          <w:b w:val="0"/>
          <w:i w:val="0"/>
          <w:sz w:val="22"/>
        </w:rPr>
        <w:t>15. Learned Advocate Shri. R. Rao for the Defendants further contended that the area of the suit property does not tally and hence there is dispute in area. All this aspects has to be seen on merits and prima facie, as the said properties are referred to in the consent Decree in Special Civil Suit No.222/94/B, this aspects has to be looked into on merits.</w:t>
      </w:r>
    </w:p>
    <w:p>
      <w:r>
        <w:rPr>
          <w:rFonts w:ascii="Times New Roman" w:hAnsi="Times New Roman" w:eastAsia="Times New Roman"/>
          <w:b w:val="0"/>
          <w:i w:val="0"/>
          <w:sz w:val="22"/>
        </w:rPr>
        <w:t>16. Learned Advocate Shri. R. Rao for the Defendants further contended that the Defendants had paid foro which has been accepted by the Communidade in one stretch and hence the present Application does not survive. Per contra learned Advocate Shri. P. Kamat for the Plaintiff contended that the mere acceptance of payment cannot envisage any title on the Defendants in view of the fact that the Decree itself is illegal and the said foro is based on the said Decree. In my considered opinion, this fact also deserves to be considered on merits as regards the payment of foro and how much was due and how much paid and when and how?</w:t>
      </w:r>
    </w:p>
    <w:p>
      <w:r>
        <w:rPr>
          <w:rFonts w:ascii="Times New Roman" w:hAnsi="Times New Roman" w:eastAsia="Times New Roman"/>
          <w:b w:val="0"/>
          <w:i w:val="0"/>
          <w:sz w:val="22"/>
        </w:rPr>
        <w:t>17. The contention of the Learned Advocate for the Defendants that the survey records reflect the names of the Defendants and hence prima-facie the case is in favour of Defendants, in my considered opinion, is devoid of merits, as</w:t>
      </w:r>
    </w:p>
    <w:p>
      <w:r>
        <w:rPr>
          <w:rFonts w:ascii="Times New Roman" w:hAnsi="Times New Roman" w:eastAsia="Times New Roman"/>
          <w:b w:val="0"/>
          <w:i w:val="0"/>
          <w:sz w:val="22"/>
        </w:rPr>
        <w:t>SCS No. 52/2013/A 16</w:t>
      </w:r>
    </w:p>
    <w:p/>
    <w:p>
      <w:r>
        <w:rPr>
          <w:rFonts w:ascii="Times New Roman" w:hAnsi="Times New Roman" w:eastAsia="Times New Roman"/>
          <w:b w:val="0"/>
          <w:i w:val="0"/>
          <w:sz w:val="22"/>
        </w:rPr>
        <w:t>1. 已知 $a, b, c$ 为实数，且 $a^2 + b^2 = c^2$，求 $a, b, c$ 的值。</w:t>
      </w:r>
    </w:p>
    <w:p>
      <w:r>
        <w:rPr>
          <w:rFonts w:ascii="Times New Roman" w:hAnsi="Times New Roman" w:eastAsia="Times New Roman"/>
          <w:b w:val="0"/>
          <w:i w:val="0"/>
          <w:sz w:val="22"/>
        </w:rPr>
        <w:t>2. 已知 $a, b, c$ 为实数，且 $a^2 + b^2 = c^2$，求 $a, b, c$ 的值。 the said names came in survey records only subsequent to the Consent Decree which is under challenge and pending before Hon’ble High Court.</w:t>
      </w:r>
    </w:p>
    <w:p>
      <w:r>
        <w:rPr>
          <w:rFonts w:ascii="Times New Roman" w:hAnsi="Times New Roman" w:eastAsia="Times New Roman"/>
          <w:b w:val="0"/>
          <w:i w:val="0"/>
          <w:sz w:val="22"/>
        </w:rPr>
        <w:t>18. The glaring point which invites my attention and drives to say that the prima-facie case is in favour of the Plaintiff is the condition in the consent terms which flows from the Consent Decree passed in Special Civil Suit No. 222/94/B is Conditions No.1,2 and 3 which reads as under :-</w:t>
      </w:r>
    </w:p>
    <w:p>
      <w:r>
        <w:rPr>
          <w:rFonts w:ascii="Times New Roman" w:hAnsi="Times New Roman" w:eastAsia="Times New Roman"/>
          <w:b w:val="0"/>
          <w:i w:val="0"/>
          <w:sz w:val="22"/>
        </w:rPr>
        <w:t>"(1)The defendant hereby agrees to allot in favour of the association of the Gauncars of the Communidade of Bambolim, 40 plots, each admeasuring 252 square metres, 16 plots being denoted under Nos. 13, 14 and 29 to 42 located in survey no. 93/2, 10 plots denoted under Nos. 9 to 11 and 21 to 23 located in survey no. 93/3, 14 plots being denote under Nos. 33 to 46 located in survey no.93/4 of Village Bambolim, Tiswadi Taluka, under village Panchayat of Curca, Bambolim &amp; Talaulim as shown in the plans annexed hereto with boundaries of the plots marked in red colour ink.</w:t>
      </w:r>
    </w:p>
    <w:p>
      <w:r>
        <w:rPr>
          <w:rFonts w:ascii="Times New Roman" w:hAnsi="Times New Roman" w:eastAsia="Times New Roman"/>
          <w:b w:val="0"/>
          <w:i w:val="0"/>
          <w:sz w:val="22"/>
        </w:rPr>
        <w:t>(2)The defendant further agrees to allot in favour of the plaintiffs 5 plots, each admeasuring 252 square metres, the same bearing nos. 24 to 28 located in the survey no. 93/3 of the Village of Bambolim, Tiswadi Taluka under village Panchayat of Curca, Bambolim &amp; Talaulim as shown in the above annexed plan of the said survey no. 93/3.</w:t>
      </w:r>
    </w:p>
    <w:p/>
    <w:p>
      <w:r>
        <w:rPr>
          <w:rFonts w:ascii="Times New Roman" w:hAnsi="Times New Roman" w:eastAsia="Times New Roman"/>
          <w:b w:val="0"/>
          <w:i w:val="0"/>
          <w:sz w:val="22"/>
        </w:rPr>
        <w:t>1. 什么是区块链技术？</w:t>
      </w:r>
    </w:p>
    <w:p>
      <w:r>
        <w:rPr>
          <w:rFonts w:ascii="Times New Roman" w:hAnsi="Times New Roman" w:eastAsia="Times New Roman"/>
          <w:b w:val="0"/>
          <w:i w:val="0"/>
          <w:sz w:val="22"/>
        </w:rPr>
        <w:t>2. 区块链技术的应用场景有哪些？</w:t>
      </w:r>
    </w:p>
    <w:p>
      <w:r>
        <w:rPr>
          <w:rFonts w:ascii="Times New Roman" w:hAnsi="Times New Roman" w:eastAsia="Times New Roman"/>
          <w:b w:val="0"/>
          <w:i w:val="0"/>
          <w:sz w:val="22"/>
        </w:rPr>
        <w:t>3. 如何保证区块链安全？</w:t>
      </w:r>
    </w:p>
    <w:p>
      <w:r>
        <w:rPr>
          <w:rFonts w:ascii="Times New Roman" w:hAnsi="Times New Roman" w:eastAsia="Times New Roman"/>
          <w:b w:val="0"/>
          <w:i w:val="0"/>
          <w:sz w:val="22"/>
        </w:rPr>
        <w:t>4. 区块链技术的优势在哪里？</w:t>
      </w:r>
    </w:p>
    <w:p>
      <w:r>
        <w:rPr>
          <w:rFonts w:ascii="Times New Roman" w:hAnsi="Times New Roman" w:eastAsia="Times New Roman"/>
          <w:b w:val="0"/>
          <w:i w:val="0"/>
          <w:sz w:val="22"/>
        </w:rPr>
        <w:t>5. 区块链技术的未来发展趋势如何？</w:t>
      </w:r>
    </w:p>
    <w:p/>
    <w:p>
      <w:r>
        <w:rPr>
          <w:rFonts w:ascii="Times New Roman" w:hAnsi="Times New Roman" w:eastAsia="Times New Roman"/>
          <w:b w:val="0"/>
          <w:i w:val="0"/>
          <w:sz w:val="22"/>
        </w:rPr>
        <w:t>(3) In consideration of the allotment and the handing over of the plots aforesaid free from payment of any consideration, development charges, and subject to the subsisting rights in terms of eth allotment as aforesaid, the plaintiffs hereby agree that they have no claim, right, title, interest, objection regarding the ownership and/or development of the properties bearing survey nos. 89/3, 90/1, 93/2, 93/3 and 93/4 of the Village of Bambolim, Tiswadi Taluka under Village Panchayat of Curca, Bambolim &amp; Talaulim”.</w:t>
      </w:r>
    </w:p>
    <w:p>
      <w:r>
        <w:rPr>
          <w:rFonts w:ascii="Times New Roman" w:hAnsi="Times New Roman" w:eastAsia="Times New Roman"/>
          <w:b w:val="0"/>
          <w:i w:val="0"/>
          <w:sz w:val="22"/>
        </w:rPr>
        <w:t>19. Hence, it is crystal clear that the predecessor in title of the Plaintiff had to follow the condition No.1 and 2 of the terms and thereafter had to give consideration to the present Plaintiff which admittedly has not been done till date and hence the right of the Plaintiff is found to be alive as the same has not be complied by the Defendants themselves and Defendant went to do all other acts wherein the property was developed and plots were sold too, but without adhering to the conditions of the consent terms itself.</w:t>
      </w:r>
    </w:p>
    <w:p>
      <w:r>
        <w:rPr>
          <w:rFonts w:ascii="Times New Roman" w:hAnsi="Times New Roman" w:eastAsia="Times New Roman"/>
          <w:b w:val="0"/>
          <w:i w:val="0"/>
          <w:sz w:val="22"/>
        </w:rPr>
        <w:t>20. If the consent terms as was binding on the Plaintiff so was also binding on the Defendants too and which terms were condition precedent as can be read from the wordings of condition no.3 of the consent terms i.e “In consideration of allotment and handing over of the plots aforesaid free from payment of any consideration, development charges... the</w:t>
      </w:r>
    </w:p>
    <w:p/>
    <w:p>
      <w:r>
        <w:rPr>
          <w:rFonts w:ascii="Times New Roman" w:hAnsi="Times New Roman" w:eastAsia="Times New Roman"/>
          <w:b w:val="0"/>
          <w:i w:val="0"/>
          <w:sz w:val="22"/>
        </w:rPr>
        <w:t>1. 已知 $a, b, c$ 为实数，且 $a^2 + b^2 = c^2$，求证 $\frac{1}{a} + \frac{1}{b} = \frac{1}{c}$。</w:t>
      </w:r>
    </w:p>
    <w:p>
      <w:r>
        <w:rPr>
          <w:rFonts w:ascii="Times New Roman" w:hAnsi="Times New Roman" w:eastAsia="Times New Roman"/>
          <w:b w:val="0"/>
          <w:i w:val="0"/>
          <w:sz w:val="22"/>
        </w:rPr>
        <w:t>2. 已知 $x1, x2, x3$ 为实数，且 $x1 &lt; x2 &lt; x3$，证明 $|x1 - x2| + |x2 - x3| &gt; |x1 - x3|$。 plaintiff hereby agrees that Plaintiff have no right, interest, claim or title...” This condition clearly denotes that only upon consideration the present Plaintiff agrees that they have no right or interest of title to the present suit property, which in other terms means, if no consideration as per the terms is paid then the Plaintiff has right, interest, claim over the suit properties.</w:t>
      </w:r>
    </w:p>
    <w:p>
      <w:r>
        <w:rPr>
          <w:rFonts w:ascii="Times New Roman" w:hAnsi="Times New Roman" w:eastAsia="Times New Roman"/>
          <w:b w:val="0"/>
          <w:i w:val="0"/>
          <w:sz w:val="22"/>
        </w:rPr>
        <w:t>21. The predecessor in title of the Defendant No.1 and 2 ought to have complied the conditions of the Consent Terms and then do other development and sell which he failed to do so.</w:t>
      </w:r>
    </w:p>
    <w:p>
      <w:r>
        <w:rPr>
          <w:rFonts w:ascii="Times New Roman" w:hAnsi="Times New Roman" w:eastAsia="Times New Roman"/>
          <w:b w:val="0"/>
          <w:i w:val="0"/>
          <w:sz w:val="22"/>
        </w:rPr>
        <w:t>22. Moreover, the right of the present Defendant No.1 and 2 who are contesting hotly in the present matter flows only through the Sale Deed executed by Defendant No.1 subsequent to the Consent Decree passed in Special Civil Suit No.222/94/B and which is yet to be finalized. Hence, when the said Special Civil Suit No.222/94/B is sub-judiced and Decree is under challenge the Court has to look into the aspect of maintaining the Suit property till the disposal of the present Suit and it also becomes incumbent to verify about the Decree as the fate of the entire suit lies on the Decree of SCS No.222/94/B which is presently under stay.</w:t>
      </w:r>
    </w:p>
    <w:p/>
    <w:p>
      <w:r>
        <w:rPr>
          <w:rFonts w:ascii="Times New Roman" w:hAnsi="Times New Roman" w:eastAsia="Times New Roman"/>
          <w:b w:val="0"/>
          <w:i w:val="0"/>
          <w:sz w:val="22"/>
        </w:rPr>
        <w:t>1. 2023年，全球主要经济体GDP增速分别为：美国2.6%，中国2.5%，日本2.4%，韩国2.3%。其中，美国GDP增速最高，中国GDP增速最低。</w:t>
      </w:r>
    </w:p>
    <w:p/>
    <w:p>
      <w:r>
        <w:rPr>
          <w:rFonts w:ascii="Times New Roman" w:hAnsi="Times New Roman" w:eastAsia="Times New Roman"/>
          <w:b w:val="0"/>
          <w:i w:val="0"/>
          <w:sz w:val="22"/>
        </w:rPr>
        <w:t>23. Hence, I have no hesitation to state that there is prima-facie case against the Defendants and in favour of the Plaintiff and hence Point No.1 of the determinations stands answered in Affirmative.</w:t>
      </w:r>
    </w:p>
    <w:p>
      <w:r>
        <w:rPr>
          <w:rFonts w:ascii="Times New Roman" w:hAnsi="Times New Roman" w:eastAsia="Times New Roman"/>
          <w:b/>
          <w:i w:val="0"/>
          <w:color w:val="8B2E2E"/>
          <w:sz w:val="26"/>
        </w:rPr>
        <w:t>Point no.2:</w:t>
      </w:r>
    </w:p>
    <w:p>
      <w:r>
        <w:rPr>
          <w:rFonts w:ascii="Times New Roman" w:hAnsi="Times New Roman" w:eastAsia="Times New Roman"/>
          <w:b w:val="0"/>
          <w:i w:val="0"/>
          <w:sz w:val="22"/>
        </w:rPr>
        <w:t>24. In order to prove the point No.2 the Plaintiff had to prove that there is irreparable loss and injury caused to them if the present Application for temporary Injunction is not allowed.</w:t>
      </w:r>
    </w:p>
    <w:p>
      <w:r>
        <w:rPr>
          <w:rFonts w:ascii="Times New Roman" w:hAnsi="Times New Roman" w:eastAsia="Times New Roman"/>
          <w:b w:val="0"/>
          <w:i w:val="0"/>
          <w:sz w:val="22"/>
        </w:rPr>
        <w:t>25. Learned Advocate Shri. R. Rao for the Defendants contended that there is no irreparable loss and injury to the Plaintiff as the Plaintiff can be compensated for the same as the Consent terms itself depicts compensation to the Plaintiff and drew my attention to Condition No.7 of the Consent Decree dated 21/11/1998 passed in Special Civil Suit No.222.94/B.</w:t>
      </w:r>
    </w:p>
    <w:p>
      <w:r>
        <w:rPr>
          <w:rFonts w:ascii="Times New Roman" w:hAnsi="Times New Roman" w:eastAsia="Times New Roman"/>
          <w:b w:val="0"/>
          <w:i w:val="0"/>
          <w:sz w:val="22"/>
        </w:rPr>
        <w:t>26. If one peruses the condition No.7 of the Consent Decree which reads as under :-</w:t>
      </w:r>
    </w:p>
    <w:p>
      <w:r>
        <w:rPr>
          <w:rFonts w:ascii="Times New Roman" w:hAnsi="Times New Roman" w:eastAsia="Times New Roman"/>
          <w:b w:val="0"/>
          <w:i w:val="0"/>
          <w:sz w:val="22"/>
        </w:rPr>
        <w:t>" (7)The defendant shall hand over the sub divided plots as aforesaid and as agreed upon after obtaining final NOC on or before the expiry of 36 months from the date of execution of these presents, time being the essence of the terms, failing</w:t>
      </w:r>
    </w:p>
    <w:p/>
    <w:p>
      <w:r>
        <w:rPr>
          <w:rFonts w:ascii="Times New Roman" w:hAnsi="Times New Roman" w:eastAsia="Times New Roman"/>
          <w:b w:val="0"/>
          <w:i w:val="0"/>
          <w:sz w:val="22"/>
        </w:rPr>
        <w:t>1. 2023年，全球主要经济体GDP同比增长率为多少？</w:t>
      </w:r>
    </w:p>
    <w:p>
      <w:r>
        <w:rPr>
          <w:rFonts w:ascii="Times New Roman" w:hAnsi="Times New Roman" w:eastAsia="Times New Roman"/>
          <w:b w:val="0"/>
          <w:i w:val="0"/>
          <w:sz w:val="22"/>
        </w:rPr>
        <w:t>2. 2023年，中国经济增长速度是世界平均增速的多少倍？</w:t>
      </w:r>
    </w:p>
    <w:p>
      <w:r>
        <w:rPr>
          <w:rFonts w:ascii="Times New Roman" w:hAnsi="Times New Roman" w:eastAsia="Times New Roman"/>
          <w:b w:val="0"/>
          <w:i w:val="0"/>
          <w:sz w:val="22"/>
        </w:rPr>
        <w:t>3. 2023年中国制造业增加值占GDP比重是多少？</w:t>
      </w:r>
    </w:p>
    <w:p>
      <w:r>
        <w:rPr>
          <w:rFonts w:ascii="Times New Roman" w:hAnsi="Times New Roman" w:eastAsia="Times New Roman"/>
          <w:b w:val="0"/>
          <w:i w:val="0"/>
          <w:sz w:val="22"/>
        </w:rPr>
        <w:t>4. 2023年中国居民消费价格指数(CPI)同比变化幅度是多少？</w:t>
      </w:r>
    </w:p>
    <w:p>
      <w:r>
        <w:rPr>
          <w:rFonts w:ascii="Times New Roman" w:hAnsi="Times New Roman" w:eastAsia="Times New Roman"/>
          <w:b w:val="0"/>
          <w:i w:val="0"/>
          <w:sz w:val="22"/>
        </w:rPr>
        <w:t>5. 2023年中国出口总额占GDP比重是多少？</w:t>
      </w:r>
    </w:p>
    <w:p>
      <w:r>
        <w:rPr>
          <w:rFonts w:ascii="Times New Roman" w:hAnsi="Times New Roman" w:eastAsia="Times New Roman"/>
          <w:b w:val="0"/>
          <w:i w:val="0"/>
          <w:sz w:val="22"/>
        </w:rPr>
        <w:t>6. 2023年中国净出口额占GDP比重是多少？</w:t>
      </w:r>
    </w:p>
    <w:p>
      <w:r>
        <w:rPr>
          <w:rFonts w:ascii="Times New Roman" w:hAnsi="Times New Roman" w:eastAsia="Times New Roman"/>
          <w:b w:val="0"/>
          <w:i w:val="0"/>
          <w:sz w:val="22"/>
        </w:rPr>
        <w:t>7. 2023年中国人均GDP增长速度是多少？</w:t>
      </w:r>
    </w:p>
    <w:p>
      <w:r>
        <w:rPr>
          <w:rFonts w:ascii="Times New Roman" w:hAnsi="Times New Roman" w:eastAsia="Times New Roman"/>
          <w:b w:val="0"/>
          <w:i w:val="0"/>
          <w:sz w:val="22"/>
        </w:rPr>
        <w:t>8. 2023年中国人均GDP增长速度是世界平均增速的多少倍？</w:t>
      </w:r>
    </w:p>
    <w:p>
      <w:r>
        <w:rPr>
          <w:rFonts w:ascii="Times New Roman" w:hAnsi="Times New Roman" w:eastAsia="Times New Roman"/>
          <w:b w:val="0"/>
          <w:i w:val="0"/>
          <w:sz w:val="22"/>
        </w:rPr>
        <w:t>9. 2023年中国人均GDP增长速度是世界平均增速的多少倍？</w:t>
      </w:r>
    </w:p>
    <w:p>
      <w:r>
        <w:rPr>
          <w:rFonts w:ascii="Times New Roman" w:hAnsi="Times New Roman" w:eastAsia="Times New Roman"/>
          <w:b w:val="0"/>
          <w:i w:val="0"/>
          <w:sz w:val="22"/>
        </w:rPr>
        <w:t>10. 2023年中国人均GDP增长速度是世界平均增速的多少倍？ which the defendant shall be liable to pay a sum of Rs.300/- as damages in respect of each plot and per month of delay”.</w:t>
      </w:r>
    </w:p>
    <w:p>
      <w:r>
        <w:rPr>
          <w:rFonts w:ascii="Times New Roman" w:hAnsi="Times New Roman" w:eastAsia="Times New Roman"/>
          <w:b w:val="0"/>
          <w:i w:val="0"/>
          <w:sz w:val="22"/>
        </w:rPr>
        <w:t>27. The said amount of Rs.300/- is stated to be as damages in default to handover the plots, however, it also mentions that the said plots to be handed over within 36 months and time being essence of contract. Admittedly the said time has already lapsed for the Defendants to comply with the Consent Decree and hence it cannot be said that there is no irreparable loss being caused to the Plaintiff as the compensation is stated in the Consent Decree. Damages are different from the words compensation. Damages are on account of failure which is in one way a sort of penalty and hence cannot be equivalent to saying that it will compensate the Plaintiff.</w:t>
      </w:r>
    </w:p>
    <w:p>
      <w:r>
        <w:rPr>
          <w:rFonts w:ascii="Times New Roman" w:hAnsi="Times New Roman" w:eastAsia="Times New Roman"/>
          <w:b w:val="0"/>
          <w:i w:val="0"/>
          <w:sz w:val="22"/>
        </w:rPr>
        <w:t>28. The contention of Learned Advocate Shri. R. Rao for the Defendant that if at all the Court is inclined to allow the present Application than it has to be only in respect of the 5 plots and not the entire property as in the Consent Decree the Plaintiff are to be allotted with only 5 plots and remaining 40 plots are allotted to the Gaunkars. This contention also in my considered opinion devoid of merits, I say so because, the Consent Decree itself is under challenge and the subject matter of the present suit is part of the Consent Decree and the title to the Defendants are based on the Consent Decree only and</w:t>
      </w:r>
    </w:p>
    <w:p/>
    <w:p>
      <w:r>
        <w:rPr>
          <w:rFonts w:ascii="Times New Roman" w:hAnsi="Times New Roman" w:eastAsia="Times New Roman"/>
          <w:b w:val="0"/>
          <w:i w:val="0"/>
          <w:sz w:val="22"/>
        </w:rPr>
        <w:t>1. 已知 $a, b, c$ 为实数，且 $a^2 + b^2 = c^2$，求证 $\frac{1}{a} + \frac{1}{b} = \frac{1}{c}$。 hence the present Temporary Injunction cannot be restricted only to the 5 plots supposed to be allotted to the Plaintiff which was condition precedent which otherwise has not been done within the stipulated time frame as reflected in condition No.7 of the Consent Decree passed in Special Civil Suit No.222/94/B.</w:t>
      </w:r>
    </w:p>
    <w:p>
      <w:r>
        <w:rPr>
          <w:rFonts w:ascii="Times New Roman" w:hAnsi="Times New Roman" w:eastAsia="Times New Roman"/>
          <w:b w:val="0"/>
          <w:i w:val="0"/>
          <w:sz w:val="22"/>
        </w:rPr>
        <w:t>29. If the present Temporary Injunction is not granted the definitely irreparable loss and injury will be caused to the Plaintiff as the property is under constant development and the nature of suit property gets changed. Hence Point No.2 of determination stands answered in Affirmative.</w:t>
      </w:r>
    </w:p>
    <w:p>
      <w:r>
        <w:rPr>
          <w:rFonts w:ascii="Times New Roman" w:hAnsi="Times New Roman" w:eastAsia="Times New Roman"/>
          <w:b/>
          <w:i w:val="0"/>
          <w:color w:val="8B2E2E"/>
          <w:sz w:val="26"/>
        </w:rPr>
        <w:t>POINT NO.3:-</w:t>
      </w:r>
    </w:p>
    <w:p>
      <w:r>
        <w:rPr>
          <w:rFonts w:ascii="Times New Roman" w:hAnsi="Times New Roman" w:eastAsia="Times New Roman"/>
          <w:b w:val="0"/>
          <w:i w:val="0"/>
          <w:sz w:val="22"/>
        </w:rPr>
        <w:t>30. In order to prove this point of determination it is necessary to verify in whose favour the balance of convenience tilts. In the instant case admittedly, the Consent terms and Decree is not fulfilled in toto and there are some aspects where time was essence of contract was not followed and which affected the Plaintiff and hence the balance of convenience tilts in favour of the Plaintiff.</w:t>
      </w:r>
    </w:p>
    <w:p>
      <w:r>
        <w:rPr>
          <w:rFonts w:ascii="Times New Roman" w:hAnsi="Times New Roman" w:eastAsia="Times New Roman"/>
          <w:b/>
          <w:i w:val="0"/>
          <w:color w:val="8B2E2E"/>
          <w:sz w:val="26"/>
        </w:rPr>
        <w:t>31. In view of above, I am inclined to pass the following:</w:t>
      </w:r>
    </w:p>
    <w:p>
      <w:r>
        <w:rPr>
          <w:rFonts w:ascii="Times New Roman" w:hAnsi="Times New Roman" w:eastAsia="Times New Roman"/>
          <w:b/>
          <w:i w:val="0"/>
          <w:color w:val="8B2E2E"/>
          <w:sz w:val="26"/>
        </w:rPr>
        <w:t>ORDER</w:t>
      </w:r>
    </w:p>
    <w:p>
      <w:r>
        <w:rPr>
          <w:rFonts w:ascii="Times New Roman" w:hAnsi="Times New Roman" w:eastAsia="Times New Roman"/>
          <w:b w:val="0"/>
          <w:i w:val="0"/>
          <w:sz w:val="22"/>
        </w:rPr>
        <w:t>Defendant no. 1 and 2, their agents, servants or any other persons acting through them are restrained by way of</w:t>
      </w:r>
    </w:p>
    <w:p/>
    <w:p>
      <w:r>
        <w:rPr>
          <w:rFonts w:ascii="Times New Roman" w:hAnsi="Times New Roman" w:eastAsia="Times New Roman"/>
          <w:b w:val="0"/>
          <w:i w:val="0"/>
          <w:sz w:val="22"/>
        </w:rPr>
        <w:t>1. 已知 $a, b, c$ 为实数，且 $a^2 + b^2 = c^2$，求 $a, b, c$ 的大小关系。</w:t>
      </w:r>
    </w:p>
    <w:p>
      <w:r>
        <w:rPr>
          <w:rFonts w:ascii="Times New Roman" w:hAnsi="Times New Roman" w:eastAsia="Times New Roman"/>
          <w:b w:val="0"/>
          <w:i w:val="0"/>
          <w:sz w:val="22"/>
        </w:rPr>
        <w:t>2. 已知 $a, b, c$ 为实数，且 $a^2 + b^2 = c^2$，求 $a, b, c$ 的最小值。</w:t>
      </w:r>
    </w:p>
    <w:p>
      <w:r>
        <w:rPr>
          <w:rFonts w:ascii="Times New Roman" w:hAnsi="Times New Roman" w:eastAsia="Times New Roman"/>
          <w:b w:val="0"/>
          <w:i w:val="0"/>
          <w:sz w:val="22"/>
        </w:rPr>
        <w:t>解：</w:t>
      </w:r>
    </w:p>
    <w:p>
      <w:r>
        <w:rPr>
          <w:rFonts w:ascii="Times New Roman" w:hAnsi="Times New Roman" w:eastAsia="Times New Roman"/>
          <w:b w:val="0"/>
          <w:i w:val="0"/>
          <w:sz w:val="22"/>
        </w:rPr>
        <w:t>1. 由 $a^2 + b^2 = c^2$ 可得 $|a - b| = |c - a|$。因为 $a, b, c$ 为实数，所以 $a, b, c$ 的大小关系为 $a \geq b \geq c$。</w:t>
      </w:r>
    </w:p>
    <w:p>
      <w:r>
        <w:rPr>
          <w:rFonts w:ascii="Times New Roman" w:hAnsi="Times New Roman" w:eastAsia="Times New Roman"/>
          <w:b w:val="0"/>
          <w:i w:val="0"/>
          <w:sz w:val="22"/>
        </w:rPr>
        <w:t>2. 将 $a^2 + b^2 = c^2$ 展开得到 $(a - b)^2 + (c - a)^2 = c^2$。整理后得 $(a - b)^2 + (c - a)^2 = c^2$，即 $(a - b)^2 + (c - a)^2 = c^2$。将等式两边同时乘以 $2$，得到 $2(a - b)^2 + 2(c - a)^2 = 2c^2$。再将等式两边同时除以 $2$，得到 $(a - b)^2 + (c - a)^2 = c^2$。将等式两边同时加上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c^2 - 1$。将等式两边同时减去 $1$，得到 $(a - b)^2 + (c - a)^2 = c^2 - 1$。将等式两边同时加上 $1$，得到 $(a - b)^2 + (c - a)^2 = c^2 - 1$。将等式两边同时加上 $1$，得到 $(a - b)^2 + (c - a)^2 = c^2 - 1$。将等式两边同时减去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c^2 - 1$。将等式两边同时加上 $1$，得到 $(a - b)^2 + (c - a)^2 = c^ temporary injunction from starting any development and construction activities or changing the nature of the suit property and alienating, transferring the suit property under survey no.93/2, 3, 4 of Village Bambolim in any manner till the disposal of the suit.</w:t>
      </w:r>
    </w:p>
    <w:p>
      <w:r>
        <w:rPr>
          <w:rFonts w:ascii="Times New Roman" w:hAnsi="Times New Roman" w:eastAsia="Times New Roman"/>
          <w:b w:val="0"/>
          <w:i w:val="0"/>
          <w:sz w:val="22"/>
        </w:rPr>
        <w:t>Pronounced in open court.</w:t>
      </w:r>
    </w:p>
    <w:p>
      <w:r>
        <w:rPr>
          <w:rFonts w:ascii="Times New Roman" w:hAnsi="Times New Roman" w:eastAsia="Times New Roman"/>
          <w:b w:val="0"/>
          <w:i w:val="0"/>
          <w:sz w:val="22"/>
        </w:rPr>
        <w:t>(Artikumari N. Naik)</w:t>
      </w:r>
    </w:p>
    <w:p>
      <w:r>
        <w:rPr>
          <w:rFonts w:ascii="Times New Roman" w:hAnsi="Times New Roman" w:eastAsia="Times New Roman"/>
          <w:b w:val="0"/>
          <w:i w:val="0"/>
          <w:sz w:val="22"/>
        </w:rPr>
        <w:t>Ad-hoc Senior Civil Judge,</w:t>
      </w:r>
    </w:p>
    <w:p>
      <w:r>
        <w:rPr>
          <w:rFonts w:ascii="Times New Roman" w:hAnsi="Times New Roman" w:eastAsia="Times New Roman"/>
          <w:b w:val="0"/>
          <w:i w:val="0"/>
          <w:sz w:val="22"/>
        </w:rPr>
        <w:t>'A' Court, Panaji</w:t>
      </w:r>
    </w:p>
    <w:p>
      <w:r>
        <w:rPr>
          <w:rFonts w:ascii="Times New Roman" w:hAnsi="Times New Roman" w:eastAsia="Times New Roman"/>
          <w:b w:val="0"/>
          <w:i w:val="0"/>
          <w:sz w:val="22"/>
        </w:rPr>
        <w:t>Panaji.</w:t>
      </w:r>
    </w:p>
    <w:p>
      <w:r>
        <w:rPr>
          <w:rFonts w:ascii="Times New Roman" w:hAnsi="Times New Roman" w:eastAsia="Times New Roman"/>
          <w:b w:val="0"/>
          <w:i w:val="0"/>
          <w:sz w:val="22"/>
        </w:rPr>
        <w:t>Dated:13.03.2020</w:t>
      </w:r>
    </w:p>
    <w:p>
      <w:r>
        <w:rPr>
          <w:rFonts w:ascii="Times New Roman" w:hAnsi="Times New Roman" w:eastAsia="Times New Roman"/>
          <w:b w:val="0"/>
          <w:i w:val="0"/>
          <w:sz w:val="22"/>
        </w:rPr>
        <w:t>ys</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