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17.01.22 Pascoal Trindade Death Certificate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17.01.22 Pascoal Trindade Death Certificate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17.01.22 Pascoal Trindade Death Certificate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mixed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1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Civil Suit/Consent Terms/17.01.22 Pascoal Trindade Death Certificate.pdf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`ff23734f9cf3b720f1e5835f360a8ff2a67b48ec75bf542341a38ac937be86b6`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17.01.22 Pascoal Trindade Death Certificate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1 --&gt;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Clerk note: continuous OCR for a 1-page paper. Open Original scans for page boundaries. Figures are as printed.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Annexure 'B'</w:t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GOVERNMENT OF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Corporation of the City of Panaji</w:t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DEATH CERTIFICATE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This is to certify that the following information has been taken from the original record of death which is in the Register for Village Panchavat, Taleigao of taluk/block Tiswadi of District North Goa of State of Goa.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Name/Name: PASCOAL IRINEU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Sex/Sex: MALE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 of Death/Date of Death: 17/01/2022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Place of Death/Place of Death: H.NO. 21/23/A PALBRIKA NIO DONA PAULA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Name of Mother/Name of Mother: BERNANDINA SOUTO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Name of Father/Name of Father: AGOSTINHO FRANCISCO XAVIER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Name of Husband/Wife/Name of Husband/Wife: ALBERTINA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Address of the deceased at the time of death: H.NO. 21/23/A PALBRIKA NIO DONA PAULA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Permanent address of the deceased: H.NO. 21/23/A PALBRIKA NIO DONA PAULA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Registration No./Registration No.: D/10/2022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 of Registration/Date of Registration: 19/01/2022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Remarks (if any) Remarks (if any)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 of issue/Date of issue: 12/12/2022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Regina M. Vaz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Sub Registrar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Corporation Of The City Of Panaji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Signature of Issuing Authority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Address of the issuing authority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Note: (1) Information as to "Permanent Address" and "Deceased Address at the time of death" reflected above were not recorded prior to 30-05-2008.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(2) Information as to Name of husband/wife was not recorded prior to 2015.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