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26.06.24 Application for Appointment of Arbitrator under S.11(4), AAR No.13 of 2024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26.06.24 Application for Appointment of Arbitrator under S.11(4), AAR No.13 of 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26.06.24 Application for Appointment of Arbitrator under S.11(4), AAR No.13 of 2024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order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27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HC Order wrt Arbitration/26.06.24 Application for Appointment of Arbitrator under S.11(4), AAR No.13 of 2024.pdf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`164b1677311635bcc449235457a9a16f59811c5ead971b4dcd1ef6006b10a74e`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Page 1 of 27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</w:tr>
      <w:tr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</w:t>
            </w:r>
          </w:p>
        </w:tc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ANNEXURE A</w:t>
            </w:r>
          </w:p>
        </w:tc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ANNEXURE B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</w:t>
            </w:r>
          </w:p>
        </w:tc>
      </w:tr>
      <w:tr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</w:t>
            </w:r>
          </w:p>
        </w:tc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ANNEXURE C</w:t>
            </w:r>
          </w:p>
        </w:tc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4-27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page-1-of-27 | PDF pages 1 --&gt;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Arbitrati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HIGH COURT OF BOMBAY AT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PORVORIM-GOA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Vikram Shah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Riva Trindade &amp; Ors.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v/s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INDEX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A.A.R. No. 13 of 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...Applicant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SR.NO.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PARTICULARS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PAGE.NO.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MEMO OF APPLICATION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2-24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AFFIDAVIT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25-26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&lt;!-- SECTION: annexure-a | PDF pages 2 --&gt;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ANNEXURE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27-43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ARTICLES OF ASSOCIATION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DATED 01.04.2013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&lt;!-- SECTION: annexure-b | PDF pages 3 --&gt;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ANNEXURE B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44-57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NOTICE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ARBITRATION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28.02.2024 ALONG WITH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PROOF OF SERVICE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&lt;!-- SECTION: annexure-c | PDF pages 4-27 --&gt;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ANNEXURE 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58-120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NOTICE DATED 25.04.2024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Date:-26.06.2024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VAKALATNAMA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121-122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Place:-Porvorim-Goa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(Adv. for the Applicant)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HIGH COURT OF BOMBAY AT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AT PANAJI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 FALE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14220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30.10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NDIA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A.A.R.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2021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MATTER OF CLAUSE 35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ARTICLES OF ASSOCIATION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DATED 01.04.2013.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MATTER OF NOTICE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ARBITRATION DATED 28.02.2024.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VIKRAM SHAH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MATTER OF SECTION 11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ARBITRATION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CONCILIATION ACT, 1996.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Son of late Chinubhai Shah,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Aged 73 years, Indian,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Residing at 28, Capri, Manav Mandir Road,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Walkeshwar, Mumbai - 400 006.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&amp;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 Applicant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Versus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MR. RIVA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Major of age,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Resident of Palbrika Mansion, NIO Circle,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Dona Paula, Tiswadi, Goa - 403004;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M.M PHEN 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Rov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Atom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5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MRS. ALBERTINA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Major of age,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Resident of Palbrika Mansion, NIO Circle,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Dona Paula, Tiswadi. Cioa 403004: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MRS. KARITA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Major of age,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Resident of Palbrika Mansion, NIO Circle,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Dona Paula, Tiswadi, Goa - 403004;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MR. MURLIDHAR SADARANGANI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Son of Shamdas Jetaram Sadarangani,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Aged 54 years, Indian.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Resident of S-3, Eden llall, Dr. Annie Beasant Road,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Worli, Mumbai 400 018.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 Respondents.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(Above all are registered address)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-D220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Expiry Di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30-10-2024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INDIA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6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ΤΟ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HON'BLE CHIEF JUSTICE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HIS OTHER COMPANION JUDGES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THIS HUMBLE APPLICATION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APPLICANT ABOVE-NAMED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MAY IT PLEASE YOUR LORDSHIP:-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Must respectfully Sheweth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Applicant above-named most respectfully begs to state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submit as under:-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The Applicant by way of this Application seeks to invoke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jurisdiction of this Hon'ble High Court vested in it in terms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 PAGAL 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INDIA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7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Section 11 (4) of the Arbitration &amp; Conciliation Act, 1996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(hereinafter referred to as 'the said Act'), seeking appointment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an Arbitrator.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The Applicant herein. Mr. Vikram Shah, is the son of late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Chinubhai Shah. aged 73 years, Indian, Residing at 28, Capri.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Manav Mandir Road, Walkeshwar, Mumbai - 400 006. 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The Respondent No. 1 herein is Mr. Riva Trindade, and is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resident of Palbrika Mansion, NIO Circle, Dona Paula.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Tiswadi, Goa - 403 004.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The Respondent No. 2 herein is Mrs. Albertina Trindade,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is a resident of Palbrika Mansion, NIO Circle, Dona Paula,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Tiswadi, Goa -403 004.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T.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8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The Respondent No.3 is Mrs. Karita Trindade and is a resident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Palbrika Mansion, NIO Circle, Dona Paula, Tiswadi, Goa-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403 004.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 The Respondent No. 4 is Mr. Murlidhar Sadarangani, and is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resident of S-3, Eden Hall, Dr. Annie Beasant Road, Worli,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Mumbai 400 018.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7. It is respectfully submitted that for the purpose of a convenient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disposal of the present application the facts circumscribing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dispute inter se the parties hereto. can be briefly stated thus:-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a. The Applicant. Respondent No. 4 and late Pascoal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Trindade had entered into an agreement viz. Articles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Association of Persons dated 01.04.2013 (hereinafter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referred to as "the said Agreement").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Reci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ruc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9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b. That in terms of the said Agreement, two properties viz.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property bearing Survey No. 93/3 and 93/4 of Village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Bambolim, Tiswadi, Goa were made working assets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business.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c. That subsequently a Joint Venture Agreement (JVA)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dated 25th April 2014 was entered into with a company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namely. Kuval Projects Pvt. Ltd., for the purpose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development and construction on the said property more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particularly described in the schedule to the said JVA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upon the terms and conditions set out in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agreement.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d. In terms of the said JVA, Kuval Projects Pvt. Ltd., has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paid an amount of Rs. 2.21,00,000/- (Rupees Two Crores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Twenty One Lakhs Only) to PVM Associates as by way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non-interest bearing refundable deposit.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M.M. PARALS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Exu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30-11-20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INDIA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10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e. After certain modifications in the plans and upon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obtaining approval from the concerned authorities,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construction on the said properties commenced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later part of the year 2015 and continued the same till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2020 by which time 80% of the construction was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completed.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f. However, all construction activities had to be abandoned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due to an "injunction order" dated 13/03/2020 issued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Hon'ble Civil Court at Panaji. (joa in the Civil Suit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52/2013/A.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g. In accordance with clause 4f of the said Agreement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25th April 2014, it was the responsibility of Late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Pascoal Trindade and Mr. Vikram Shah to resolve any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M.M PABALE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Mumba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Manarashtra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 15220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Expiry Di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30-10-2024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INDIA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11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°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interferences/dispute by the Villagers in respect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said property at their own cost.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h. Upon and after much persuasion from the Applicant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herein, Mr. Vikram Shah, Late Mr. Pascoal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agreed to settle the disputes raised by Communidade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Bambolim amicably and requested Mr. Vikram Shah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negotiate the settlement terms with the Communidade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Bambolim which terms were finally and mutually agreed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by the parties concerned and accordingly a consent term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draft was prepared and both the parties in the said suit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viz. Communidade of Bambolim and Late Mr. Pascoal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Trindade alongwith Mrs. Albertina Trindade put their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signatures of approval on the same.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M.M. PABA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Mee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Rey 5220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Excir, Dt.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30-10-2024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12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i. Mr. Pascoal Trindade expired on 17.01.2022 leaving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behind him, his widow, the Respondent No. 2 and 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legatecs, the Respondent No. 2 and 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j. Prior to his demise, Mr Pascoal Trindade had forwarded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draft of approved consent terms to us. However due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intervening Covid pandemic and due to the untimely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demise of Mr Pascoal Trindade the same could not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pursued further viz. obtaining various approvals from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Administrator of Communidade. Tribunal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Communidade and Revenue Dept. Govt. of Goa.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consent terms remained yet to be filed before the Hon'ble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Court.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k. After untimely demise of Late Mr. Pascoal Trindade,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Applicant solicited the support of the Respondents I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 as legal representatives of i ate Mr. Pascoal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13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order to defend the said suit / filing of consent terms.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However, in spite of repeated request and plea by all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concerned the said Respondents choose not to respond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and/or come forward to co-operate and to attend or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pursue the proceedings pending before the Hon'ble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Courts and also to sign various documents as required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intending purchaser without assigning any reason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whatsoever.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After the demise of Late Pascoal Trindade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Respondents Nos. 1 and 3 have been arraigned as parties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the said suit as his legal representatives/ heirs.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m. In October 2020. Mr. Vikram Shah along with Late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Pascoal Trindade approached the Communidade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Bambolim for the amicable settlement of all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litigations and even finalised the draft Consent Terms.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14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This fact is to your knowledge as Mr. Riva Trindade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his deposition before the Civil Court in the said Civil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Suit has admitted the above facts.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n. That vide Letter dated 20.11.2020 addressed by Late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Pascoal Trindade and Mrs. Albertina Trindade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Managing Committee of the Communidade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Bambolim, a proposal of settlement was offered in order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compromise all pending litigation and disputes with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Communidade of Bambolim.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o. On the basis of the representations made by Late Pascoal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Trindade along with us to Loonkar Developers Pvt. Ltd.,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said Loonkar Developers Pvt. Ltd. carmarked an area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5,000 sq. mts., for allotment to the Communidade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Bambolim for construction of certain facilities to be used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 a recreational and welfare centre for the villagers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M.M. PABALE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Mc.rbei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Mahastra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 No. 15220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Expiry Dt.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30-10-2024,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15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mutually agreed terms by and between M/s. Loonkar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Developers Pvt Ltd and us.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p. Thereafter vide Letter dated 27.11.2020 addressed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legal representative of the Communidade of Bambolim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certain clarifications were sought in respect of the terms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settlement, and the Communidade had informally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accepted the same.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q. That in response thereto. we through our legal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representative vide Letter dated 02.12.2020 provided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clarification as sought by the Communidade, specifically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stating on instructions received by you, that Late Pascoal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Trindade and Mrs Albertina Trindade were ready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willing to execute Consent Terms based on the terms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settlement offered.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31-10-200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INDIA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16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r. As the terms of settlement with the Communidade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Bambolim involves financial implications Late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Pascoal Trindade and the Applicant had mutually agreed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sell the property bearing survey no. 93:4 to intending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purchaser to generate the funding required to meet with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commitments made vide the consent terms viz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payment to Communidade of Bambolim. payment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M/s. Loonkar Developers Pvt. Ltd for and towards their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allotment of part of their property and towards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construction cost of the football ground/welfare centre 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time of execution of consent terms and accordingly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all the members of the consortium, were taken into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confidence and their consent was taken in respect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execution of Consent Terms and allotment of areas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required by the Communidade of Bambolim, at a very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reasonable valuation.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M.M. PARALE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Munan-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Maharadre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 N: 13220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Expert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30-12024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INDIA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17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s. In pursuance of the above draft consent terms were sent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 the approval from the Administrative Tribunal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thereafter the Revenue Department. However, due to ill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health of Late Pascoal Trindade in the later part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year 2021 and thereafter his demise, the entire process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was stalled.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t. That despite various communications addressed by late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Pascoal Trindade to the Communidade of Bambolim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well as to the various authorities and further, despite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specific admissions made by the Respondent No. 1,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in his deposition before the Hon'ble Civil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Court in the suit viz. SCS/52/2013/A, he has failed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come forth and render any co-operation for the closure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the proceedings and/or to execute the required 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documentation etc., which has all resulted in delay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 15220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-10-2024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18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has jeopardised the investment made by us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purchase and development of the said properties.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u. The Respondents Nos. 1, 2 and 3 have also failed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defend the interests of Mr. Pascoal Trindade in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Civil Suit No. 52/2013/A pending before the Civil Judge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Senior Division at Panaji and on account of the above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there is likelihood of an adverse order being passed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affecting interest/ interest of M/s. 1.oonkar Developers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Pvt. Ltd. and M/s. Kuval Projects Pvt. Ltd.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v. It is borne out from the records that the 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Nos. 1 to 3 have failed to defend the interests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Association of Persons in Case No. CRVA/43/2019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Case No. CRVA/3/2020 by which the Comunidade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Bambolim had challenged the grant of development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permissions in the properties bearing Survey No. 93/2.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M.M. PALE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19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93/3 and 93/4 of Village Bambolim, and on account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their default the Hon'ble District Court vide Order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30.10.2023 set aside the Order dated 28.11.2019 passed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by the Director of Panchayats, Panaji, Goa thereby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occasioning huge loss of Rs. 20,00,00,000/- (Rupees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Twenty Crores) and further losses to M/s. Kuval Projects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Pvt. Ltd. who had been given development rights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respect of the said property and is in all likelihood going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institute proceedings against the Applicant and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 No. 4 for not diligently defending the above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cases.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w. Further, the Respondents Nos. 1 to 3 have failed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defend the Civil Revision Application No. 41/2018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which was instituted before this Hon'ble High Court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against the Order dated 23.10.2018 passed by the Civil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Judge Senior Division at Panaji in Case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5220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20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CRA/2/2016/B directing the holding of an inquiry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respect of the Consent Terms arrived in Case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SCS/222/1994, which consent terms are the very basis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the title to the said properties. Due to the non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appearance, this Hon'ble High Court dismissed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Civil Revision Application as abated as the 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Nos. 1 to 3 failed to co-operate and get themselves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impleaded as the legal heir of late Pascoal Trindade.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x. That all the efforts for amicable resolution of pending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litigations have been stalled on account of the non co-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operation of the Respondents Nos. 1 to 2 and the same 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all likelihood going to result into a negative verdict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being pronounced in respect of the said properties.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8. It is submitted that the Respondents Nos. 1 to 3 are therefore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a fundamental breach of the contractual obligations under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M.M. FACALE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Mura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Mah.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Rey 157.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7-29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INDI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21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said Agreement and as such disputes have arisen inter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!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 the Applicant and the Respondents.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9. It is submitted that in terms of Clause 35 of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Agreement the Applicant and the Respondent have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mutually agreed to resolve any and all disputes arising out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the said Agreement by referring the same to Arbitration.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10.It is submitted that owing to the conduct of the 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Nos. 1 to 3, the Applicant was constrained to raise a dispute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invoked Clause 35 of the said Agreement vide Notice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Arbitration dated 28.02.2024 seeking reference of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dispute to arbitrator.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11. However. the Respondents vide their reply dated 11.03.2024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refused to accept to refer the disputes to arbitration.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حد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31-10 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INDIA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22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12.It is stated that in having failed to co-operate in the appointment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the arbitrator, within the period prescribed under Section 11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(4) (a) of the Arbitration and Conciliation Act. 1996,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Respondents have forfeited/ waived his right to participate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process.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13. In such circumstances the Applicant is per force compelled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approach this Hon'ble High Court by way of the present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 in terms of the mandate of Section 11 (4)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Arbitration and Conciliation Act, 1996.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14. The Applicant submits that it is entitled to an order under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Section 11 (4) of the Arbitration and Conciliation Act, 1996.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15. The Applicant has not filed any other Application either in this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Hon'ble Court or in the Supreme Court of India, regarding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subject matter of this Application.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ན་མ་ན ོ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23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16. The present proceedings are within limitation.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17. This Hon'ble Court has jurisdiction to hear and decide this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 in terms of Section 11 (4) of the Arbitration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Conciliation Act, 1996.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18. The Applicant has paid the prescribed Court Fees herewith.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19. The Applicant is not in receipt of any Notice of Caveat from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Respondent.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PRAYERS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Applicant therefore pray as under:-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a. That this Hon'ble Court be pleased to appoint a suitable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Sole Arbitrator to resolve the dispute(s) inter se the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24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Applicant and the Respondent in accordance with Clause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35 of the Articles of Association dated 01.04.2013: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b. For such other and further relief that this Ilon'ble Court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deems fit and proper.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 Porvorim, Goa.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:-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Date: 12.04.2024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VERIFICATION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(APPLICANT)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1, Vikram Shah, son of Chinubhai Shah, aged 73 years. Indian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national and resident of 28. Capri. Manav Mandir Road,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Walkeshwar, Mumbai, the Applicant herein. do hereby on solemn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oath verify the contents of the foregoing paragraphs 1 to 19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present Application to be true and conect to my knowledge.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OTARA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R-9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GOVT.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25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Solemnly verified at Panaji, Tiswadi, Goa on this 15th day of April,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2024.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Identified by:-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DEPONENT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ME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Advocates for the Applicant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ID/Aad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Seen Org..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714563821307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MANISH M. PABALE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B.Sc. LL.M.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ADVOCATE &amp; NOTARY (GOVT. OF INDIA)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04, Natwar Chambers,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94 Magindas Master Road,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Fort, Mumbai - 400 001.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NOTED &amp; REGISTERED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Page No 71/71 Sr. No. 840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16-APR-2024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$220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11-2024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INOU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26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AFFIDAVIT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I, Vikram Shah, son of Chinubhai Shah, aged 73 years, Indian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national and resident of 28, Capri, Manav Mandir Road,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Walkeshwar. Mumbai, the Applicant herein, do hereby on solemn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oath and affirmation state and submit as under:-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I state that I have read and understood the contents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accompanying Application and the contents of the foregoing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paragraphs to 19 of the Application for Appointment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Arbirator are true to my own knowledge and belief and nothing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material has been concealed therefrom and I accordingly affirm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same.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1 state that the contents of the foregoing paragraphs 1 and 2 are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true to my knowledge.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PACALE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p3+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Mahuu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Rug. No 22.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Expiry L.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30-10-2024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27 of 27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Solemnly verified at Porvorim, Goa on this 15th day of April, 2024.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Identified by:-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DEPONENT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ME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Advocates for the Applican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ID/Aadhar P714563829307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Seen Org.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MPAS PL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INDI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PLEALE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MANISH M. PABALE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11.Sc. LL.M.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ADVOCATE HOTARY (GOVT. OF INDIA)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04. Natwar Chambers,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94 Nagindas Master Road,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Fort, Mumbai - 400 001.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NOTED &amp; REGISTERED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Page No. 21/7 S No. 891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Dal 11-5 APR 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INDIA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