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Annexures - SBI &amp; HDFC Bank Statements, Pascoal &amp; Albertina Trindade (2013-2025)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Annexures - SBI &amp; HDFC Bank Statements, Pascoal &amp; Albertina Trindade (2013-2025)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Annexures - SBI &amp; HDFC Bank Statements, Pascoal &amp; Albertina Trindade (2013-2025)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7  </w:t>
      </w:r>
    </w:p>
    <w:p>
      <w:r>
        <w:rPr>
          <w:rFonts w:ascii="Times New Roman" w:hAnsi="Times New Roman" w:eastAsia="Times New Roman"/>
          <w:b w:val="0"/>
          <w:i w:val="0"/>
          <w:sz w:val="22"/>
        </w:rPr>
        <w:t xml:space="preserve">Source file: Financial Documents/Pascoal/Annexures - SBI &amp; HDFC Bank Statements, Pascoal &amp; Albertina Trindade (2013-2025).pdf  </w:t>
      </w:r>
    </w:p>
    <w:p>
      <w:r>
        <w:rPr>
          <w:rFonts w:ascii="Times New Roman" w:hAnsi="Times New Roman" w:eastAsia="Times New Roman"/>
          <w:b w:val="0"/>
          <w:i w:val="0"/>
          <w:sz w:val="22"/>
        </w:rPr>
        <w:t>SHA-256: `7b69d53c871327dc9f14d9366e46fe292e20ce3a839bd2ba1f1208b433fd47dd`</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Annexures - SBI &amp; HDFC Bank Statements, Pascoal &amp; Albertina Trindade (2013-2025)</w:t>
            </w:r>
          </w:p>
        </w:tc>
        <w:tc>
          <w:tcPr>
            <w:tcW w:type="dxa" w:w="3137"/>
            <w:shd w:fill="FFFFFF" w:val="clear"/>
          </w:tcPr>
          <w:p>
            <w:r>
              <w:rPr>
                <w:rFonts w:ascii="Times New Roman" w:hAnsi="Times New Roman" w:eastAsia="Times New Roman"/>
                <w:b w:val="0"/>
                <w:i w:val="0"/>
                <w:color w:val="1C1612"/>
                <w:sz w:val="20"/>
              </w:rPr>
              <w:t>1-7</w:t>
            </w:r>
          </w:p>
        </w:tc>
      </w:tr>
    </w:tbl>
    <w:p>
      <w:r>
        <w:rPr>
          <w:rFonts w:ascii="Times New Roman" w:hAnsi="Times New Roman" w:eastAsia="Times New Roman"/>
          <w:b w:val="0"/>
          <w:i w:val="0"/>
          <w:sz w:val="22"/>
        </w:rPr>
        <w:t>&lt;!-- SECTION: full | PDF pages 1-7 --&gt;</w:t>
      </w:r>
    </w:p>
    <w:p>
      <w:r>
        <w:rPr>
          <w:rFonts w:ascii="Times New Roman" w:hAnsi="Times New Roman" w:eastAsia="Times New Roman"/>
          <w:b w:val="0"/>
          <w:i/>
          <w:color w:val="8B2E2E"/>
          <w:sz w:val="22"/>
        </w:rPr>
        <w:t>Clerk note: continuous OCR for a 7-page paper. Open Original scans for page boundaries. Figures are as printed.</w:t>
      </w:r>
    </w:p>
    <w:p>
      <w:r>
        <w:rPr>
          <w:rFonts w:ascii="Times New Roman" w:hAnsi="Times New Roman" w:eastAsia="Times New Roman"/>
          <w:b w:val="0"/>
          <w:i w:val="0"/>
          <w:sz w:val="22"/>
        </w:rPr>
        <w:t>सेहुमी वापरली जागारी संख्यान्त करे / सामान्तरित: प्रयोग किए जाने वाले संख्यान्तरित / Generally Used Abbreviations</w:t>
      </w:r>
    </w:p>
    <w:p>
      <w:r>
        <w:rPr>
          <w:rFonts w:ascii="Times New Roman" w:hAnsi="Times New Roman" w:eastAsia="Times New Roman"/>
          <w:b w:val="0"/>
          <w:i w:val="0"/>
          <w:sz w:val="22"/>
        </w:rPr>
        <w:t>a/c = धारा / जाता / Account</w:t>
      </w:r>
    </w:p>
    <w:p>
      <w:r>
        <w:rPr>
          <w:rFonts w:ascii="Times New Roman" w:hAnsi="Times New Roman" w:eastAsia="Times New Roman"/>
          <w:b w:val="0"/>
          <w:i w:val="0"/>
          <w:sz w:val="22"/>
        </w:rPr>
        <w:t>adj = समन्तरित / चमकान्त / Adjustment</w:t>
      </w:r>
    </w:p>
    <w:p>
      <w:r>
        <w:rPr>
          <w:rFonts w:ascii="Times New Roman" w:hAnsi="Times New Roman" w:eastAsia="Times New Roman"/>
          <w:b w:val="0"/>
          <w:i w:val="0"/>
          <w:sz w:val="22"/>
        </w:rPr>
        <w:t>Amt = तककम / हीता / Amount</w:t>
      </w:r>
    </w:p>
    <w:p>
      <w:r>
        <w:rPr>
          <w:rFonts w:ascii="Times New Roman" w:hAnsi="Times New Roman" w:eastAsia="Times New Roman"/>
          <w:b w:val="0"/>
          <w:i w:val="0"/>
          <w:sz w:val="22"/>
        </w:rPr>
        <w:t>Ar = पकबक़ि / भकबक़ि राता / Arrear</w:t>
      </w:r>
    </w:p>
    <w:p>
      <w:r>
        <w:rPr>
          <w:rFonts w:ascii="Times New Roman" w:hAnsi="Times New Roman" w:eastAsia="Times New Roman"/>
          <w:b w:val="0"/>
          <w:i w:val="0"/>
          <w:sz w:val="22"/>
        </w:rPr>
        <w:t>bal = बाकी / शेष / Balance</w:t>
      </w:r>
    </w:p>
    <w:p>
      <w:r>
        <w:rPr>
          <w:rFonts w:ascii="Times New Roman" w:hAnsi="Times New Roman" w:eastAsia="Times New Roman"/>
          <w:b w:val="0"/>
          <w:i w:val="0"/>
          <w:sz w:val="22"/>
        </w:rPr>
        <w:t>Capn = पूर्णीकार्त / पूर्णीकार्त / Capitalization</w:t>
      </w:r>
    </w:p>
    <w:p>
      <w:r>
        <w:rPr>
          <w:rFonts w:ascii="Times New Roman" w:hAnsi="Times New Roman" w:eastAsia="Times New Roman"/>
          <w:b w:val="0"/>
          <w:i w:val="0"/>
          <w:sz w:val="22"/>
        </w:rPr>
        <w:t>chg/ch = चमक / शेष / Charge</w:t>
      </w:r>
    </w:p>
    <w:p>
      <w:r>
        <w:rPr>
          <w:rFonts w:ascii="Times New Roman" w:hAnsi="Times New Roman" w:eastAsia="Times New Roman"/>
          <w:b w:val="0"/>
          <w:i w:val="0"/>
          <w:sz w:val="22"/>
        </w:rPr>
        <w:t>chq = देक / थेक / Cheque</w:t>
      </w:r>
    </w:p>
    <w:p>
      <w:r>
        <w:rPr>
          <w:rFonts w:ascii="Times New Roman" w:hAnsi="Times New Roman" w:eastAsia="Times New Roman"/>
          <w:b w:val="0"/>
          <w:i w:val="0"/>
          <w:sz w:val="22"/>
        </w:rPr>
        <w:t>clos = देक / थेक / Closure</w:t>
      </w:r>
    </w:p>
    <w:p>
      <w:r>
        <w:rPr>
          <w:rFonts w:ascii="Times New Roman" w:hAnsi="Times New Roman" w:eastAsia="Times New Roman"/>
          <w:b w:val="0"/>
          <w:i w:val="0"/>
          <w:sz w:val="22"/>
        </w:rPr>
        <w:t>coll = वसुती / समन्तरित / Collection</w:t>
      </w:r>
    </w:p>
    <w:p>
      <w:r>
        <w:rPr>
          <w:rFonts w:ascii="Times New Roman" w:hAnsi="Times New Roman" w:eastAsia="Times New Roman"/>
          <w:b w:val="0"/>
          <w:i w:val="0"/>
          <w:sz w:val="22"/>
        </w:rPr>
        <w:t>comm = आदत / आदत / Commission</w:t>
      </w:r>
    </w:p>
    <w:p>
      <w:r>
        <w:rPr>
          <w:rFonts w:ascii="Times New Roman" w:hAnsi="Times New Roman" w:eastAsia="Times New Roman"/>
          <w:b w:val="0"/>
          <w:i w:val="0"/>
          <w:sz w:val="22"/>
        </w:rPr>
        <w:t>COR/CORR = सुसर्वी / सुसर्वी / Correction</w:t>
      </w:r>
    </w:p>
    <w:p>
      <w:r>
        <w:rPr>
          <w:rFonts w:ascii="Times New Roman" w:hAnsi="Times New Roman" w:eastAsia="Times New Roman"/>
          <w:b w:val="0"/>
          <w:i w:val="0"/>
          <w:sz w:val="22"/>
        </w:rPr>
        <w:t>CR = जमा / जमा / Credit</w:t>
      </w:r>
    </w:p>
    <w:p>
      <w:r>
        <w:rPr>
          <w:rFonts w:ascii="Times New Roman" w:hAnsi="Times New Roman" w:eastAsia="Times New Roman"/>
          <w:b w:val="0"/>
          <w:i w:val="0"/>
          <w:sz w:val="22"/>
        </w:rPr>
        <w:t>csh = देक़ि / देक़ि / Cash</w:t>
      </w:r>
    </w:p>
    <w:p>
      <w:r>
        <w:rPr>
          <w:rFonts w:ascii="Times New Roman" w:hAnsi="Times New Roman" w:eastAsia="Times New Roman"/>
          <w:b w:val="0"/>
          <w:i w:val="0"/>
          <w:sz w:val="22"/>
        </w:rPr>
        <w:t>dep = जमा / जमा / Deposit</w:t>
      </w:r>
    </w:p>
    <w:p>
      <w:r>
        <w:rPr>
          <w:rFonts w:ascii="Times New Roman" w:hAnsi="Times New Roman" w:eastAsia="Times New Roman"/>
          <w:b w:val="0"/>
          <w:i w:val="0"/>
          <w:sz w:val="22"/>
        </w:rPr>
        <w:t>dft = मसुती / द्वारा / Draft</w:t>
      </w:r>
    </w:p>
    <w:p>
      <w:r>
        <w:rPr>
          <w:rFonts w:ascii="Times New Roman" w:hAnsi="Times New Roman" w:eastAsia="Times New Roman"/>
          <w:b w:val="0"/>
          <w:i w:val="0"/>
          <w:sz w:val="22"/>
        </w:rPr>
        <w:t>dish/dsh = नकरर / अपिकार / Dishonour</w:t>
      </w:r>
    </w:p>
    <w:p>
      <w:r>
        <w:rPr>
          <w:rFonts w:ascii="Times New Roman" w:hAnsi="Times New Roman" w:eastAsia="Times New Roman"/>
          <w:b w:val="0"/>
          <w:i w:val="0"/>
          <w:sz w:val="22"/>
        </w:rPr>
        <w:t>DR = नाइज / नाइज / Debit</w:t>
      </w:r>
    </w:p>
    <w:p>
      <w:r>
        <w:rPr>
          <w:rFonts w:ascii="Times New Roman" w:hAnsi="Times New Roman" w:eastAsia="Times New Roman"/>
          <w:b w:val="0"/>
          <w:i w:val="0"/>
          <w:sz w:val="22"/>
        </w:rPr>
        <w:t>DoB = जनमतीयारित / जनमतीयारित / Date of Birth</w:t>
      </w:r>
    </w:p>
    <w:p>
      <w:r>
        <w:rPr>
          <w:rFonts w:ascii="Times New Roman" w:hAnsi="Times New Roman" w:eastAsia="Times New Roman"/>
          <w:b w:val="0"/>
          <w:i w:val="0"/>
          <w:sz w:val="22"/>
        </w:rPr>
        <w:t>eft = देक़ियारित सिमी आदत / देक़ियारित सिमी आदत /</w:t>
      </w:r>
    </w:p>
    <w:p>
      <w:r>
        <w:rPr>
          <w:rFonts w:ascii="Times New Roman" w:hAnsi="Times New Roman" w:eastAsia="Times New Roman"/>
          <w:b w:val="0"/>
          <w:i w:val="0"/>
          <w:sz w:val="22"/>
        </w:rPr>
        <w:t>Electronic fund transfer</w:t>
      </w:r>
    </w:p>
    <w:p>
      <w:r>
        <w:rPr>
          <w:rFonts w:ascii="Times New Roman" w:hAnsi="Times New Roman" w:eastAsia="Times New Roman"/>
          <w:b w:val="0"/>
          <w:i w:val="0"/>
          <w:sz w:val="22"/>
        </w:rPr>
        <w:t>Inop = अधिपद्धति सिमी आदत / Inoperative</w:t>
      </w:r>
    </w:p>
    <w:p>
      <w:r>
        <w:rPr>
          <w:rFonts w:ascii="Times New Roman" w:hAnsi="Times New Roman" w:eastAsia="Times New Roman"/>
          <w:b w:val="0"/>
          <w:i w:val="0"/>
          <w:sz w:val="22"/>
        </w:rPr>
        <w:t>ins = बिमा / बिमा / Insurance</w:t>
      </w:r>
    </w:p>
    <w:p>
      <w:r>
        <w:rPr>
          <w:rFonts w:ascii="Times New Roman" w:hAnsi="Times New Roman" w:eastAsia="Times New Roman"/>
          <w:b w:val="0"/>
          <w:i w:val="0"/>
          <w:sz w:val="22"/>
        </w:rPr>
        <w:t>int/ln = बिमा / बिमा / Interest</w:t>
      </w:r>
    </w:p>
    <w:p>
      <w:r>
        <w:rPr>
          <w:rFonts w:ascii="Times New Roman" w:hAnsi="Times New Roman" w:eastAsia="Times New Roman"/>
          <w:b w:val="0"/>
          <w:i w:val="0"/>
          <w:sz w:val="22"/>
        </w:rPr>
        <w:t>Lon/ln = बिमा / बिमा / Loan</w:t>
      </w:r>
    </w:p>
    <w:p>
      <w:r>
        <w:rPr>
          <w:rFonts w:ascii="Times New Roman" w:hAnsi="Times New Roman" w:eastAsia="Times New Roman"/>
          <w:b w:val="0"/>
          <w:i w:val="0"/>
          <w:sz w:val="22"/>
        </w:rPr>
        <w:t>min = बिमा / नयतारित / Minimum</w:t>
      </w:r>
    </w:p>
    <w:p>
      <w:r>
        <w:rPr>
          <w:rFonts w:ascii="Times New Roman" w:hAnsi="Times New Roman" w:eastAsia="Times New Roman"/>
          <w:b w:val="0"/>
          <w:i w:val="0"/>
          <w:sz w:val="22"/>
        </w:rPr>
        <w:t>os = बिमा / बिमा / Outstanding</w:t>
      </w:r>
    </w:p>
    <w:p>
      <w:r>
        <w:rPr>
          <w:rFonts w:ascii="Times New Roman" w:hAnsi="Times New Roman" w:eastAsia="Times New Roman"/>
          <w:b w:val="0"/>
          <w:i w:val="0"/>
          <w:sz w:val="22"/>
        </w:rPr>
        <w:t>P &amp; T = टापल ब ठेक़ि सिमी / ठेक़ि सिमी /</w:t>
      </w:r>
    </w:p>
    <w:p>
      <w:r>
        <w:rPr>
          <w:rFonts w:ascii="Times New Roman" w:hAnsi="Times New Roman" w:eastAsia="Times New Roman"/>
          <w:b w:val="0"/>
          <w:i w:val="0"/>
          <w:sz w:val="22"/>
        </w:rPr>
        <w:t>Postage &amp; Telegram</w:t>
      </w:r>
    </w:p>
    <w:p>
      <w:r>
        <w:rPr>
          <w:rFonts w:ascii="Times New Roman" w:hAnsi="Times New Roman" w:eastAsia="Times New Roman"/>
          <w:b w:val="0"/>
          <w:i w:val="0"/>
          <w:sz w:val="22"/>
        </w:rPr>
        <w:t>Pos = बिमार्शित सिमी / बिमार्शित सिमी / Point of sale</w:t>
      </w:r>
    </w:p>
    <w:p>
      <w:r>
        <w:rPr>
          <w:rFonts w:ascii="Times New Roman" w:hAnsi="Times New Roman" w:eastAsia="Times New Roman"/>
          <w:b w:val="0"/>
          <w:i w:val="0"/>
          <w:sz w:val="22"/>
        </w:rPr>
        <w:t>Pr = सुसर्वी / सुसर्वी / Principal</w:t>
      </w:r>
    </w:p>
    <w:p>
      <w:r>
        <w:rPr>
          <w:rFonts w:ascii="Times New Roman" w:hAnsi="Times New Roman" w:eastAsia="Times New Roman"/>
          <w:b w:val="0"/>
          <w:i w:val="0"/>
          <w:sz w:val="22"/>
        </w:rPr>
        <w:t>proc = समन्तरित सुसर्वी / सुसर्वी / Processing Charge</w:t>
      </w:r>
    </w:p>
    <w:p>
      <w:r>
        <w:rPr>
          <w:rFonts w:ascii="Times New Roman" w:hAnsi="Times New Roman" w:eastAsia="Times New Roman"/>
          <w:b w:val="0"/>
          <w:i w:val="0"/>
          <w:sz w:val="22"/>
        </w:rPr>
        <w:t>rd = अधिपद्धति सिमी / अधिपद्धति सिमी / Recurring Deposit</w:t>
      </w:r>
    </w:p>
    <w:p>
      <w:r>
        <w:rPr>
          <w:rFonts w:ascii="Times New Roman" w:hAnsi="Times New Roman" w:eastAsia="Times New Roman"/>
          <w:b w:val="0"/>
          <w:i w:val="0"/>
          <w:sz w:val="22"/>
        </w:rPr>
        <w:t>ret/rtn = परततारित / वापरली / Return</w:t>
      </w:r>
    </w:p>
    <w:p>
      <w:r>
        <w:rPr>
          <w:rFonts w:ascii="Times New Roman" w:hAnsi="Times New Roman" w:eastAsia="Times New Roman"/>
          <w:b w:val="0"/>
          <w:i w:val="0"/>
          <w:sz w:val="22"/>
        </w:rPr>
        <w:t>Rnd = पूर्णीकार्त / पूर्णीकार्त / Round of</w:t>
      </w:r>
    </w:p>
    <w:p>
      <w:r>
        <w:rPr>
          <w:rFonts w:ascii="Times New Roman" w:hAnsi="Times New Roman" w:eastAsia="Times New Roman"/>
          <w:b w:val="0"/>
          <w:i w:val="0"/>
          <w:sz w:val="22"/>
        </w:rPr>
        <w:t>sb = बसते बक़ि / बसते बक़ि / Savings Bank</w:t>
      </w:r>
    </w:p>
    <w:p>
      <w:r>
        <w:rPr>
          <w:rFonts w:ascii="Times New Roman" w:hAnsi="Times New Roman" w:eastAsia="Times New Roman"/>
          <w:b w:val="0"/>
          <w:i w:val="0"/>
          <w:sz w:val="22"/>
        </w:rPr>
        <w:t>SC = बसते बक़ि सिमी आदत / बसते बक़ि सिमी / Short Credit</w:t>
      </w:r>
    </w:p>
    <w:p>
      <w:r>
        <w:rPr>
          <w:rFonts w:ascii="Times New Roman" w:hAnsi="Times New Roman" w:eastAsia="Times New Roman"/>
          <w:b w:val="0"/>
          <w:i w:val="0"/>
          <w:sz w:val="22"/>
        </w:rPr>
        <w:t>SI/So/SORD = समन्तरित सिमी आदत / समन्तरित सिमी /</w:t>
      </w:r>
    </w:p>
    <w:p>
      <w:r>
        <w:rPr>
          <w:rFonts w:ascii="Times New Roman" w:hAnsi="Times New Roman" w:eastAsia="Times New Roman"/>
          <w:b w:val="0"/>
          <w:i w:val="0"/>
          <w:sz w:val="22"/>
        </w:rPr>
        <w:t>Standing Instruction</w:t>
      </w:r>
    </w:p>
    <w:p>
      <w:r>
        <w:rPr>
          <w:rFonts w:ascii="Times New Roman" w:hAnsi="Times New Roman" w:eastAsia="Times New Roman"/>
          <w:b w:val="0"/>
          <w:i w:val="0"/>
          <w:sz w:val="22"/>
        </w:rPr>
        <w:t>S/D/W/H/o = समन्तरित सिमी-बाकी-पती / समन्तरित-लेक़ि</w:t>
      </w:r>
    </w:p>
    <w:p>
      <w:r>
        <w:rPr>
          <w:rFonts w:ascii="Times New Roman" w:hAnsi="Times New Roman" w:eastAsia="Times New Roman"/>
          <w:b w:val="0"/>
          <w:i w:val="0"/>
          <w:sz w:val="22"/>
        </w:rPr>
        <w:t>Pati-पती / Son/Daughter/Wife/Husband of</w:t>
      </w:r>
    </w:p>
    <w:p>
      <w:r>
        <w:rPr>
          <w:rFonts w:ascii="Times New Roman" w:hAnsi="Times New Roman" w:eastAsia="Times New Roman"/>
          <w:b w:val="0"/>
          <w:i w:val="0"/>
          <w:sz w:val="22"/>
        </w:rPr>
        <w:t>tr/trl/xfer = अधिपद्धति सिमी / अधिपद्धति / Transfer</w:t>
      </w:r>
    </w:p>
    <w:p>
      <w:r>
        <w:rPr>
          <w:rFonts w:ascii="Times New Roman" w:hAnsi="Times New Roman" w:eastAsia="Times New Roman"/>
          <w:b w:val="0"/>
          <w:i w:val="0"/>
          <w:sz w:val="22"/>
        </w:rPr>
        <w:t>TT = तर-अधिपद्धति / तर-अधिपद्धति / Telegraphic Transfer</w:t>
      </w:r>
    </w:p>
    <w:p>
      <w:r>
        <w:rPr>
          <w:rFonts w:ascii="Times New Roman" w:hAnsi="Times New Roman" w:eastAsia="Times New Roman"/>
          <w:b w:val="0"/>
          <w:i w:val="0"/>
          <w:sz w:val="22"/>
        </w:rPr>
        <w:t>txn = वसुती / वसुती / Transaction</w:t>
      </w:r>
    </w:p>
    <w:p>
      <w:r>
        <w:rPr>
          <w:rFonts w:ascii="Times New Roman" w:hAnsi="Times New Roman" w:eastAsia="Times New Roman"/>
          <w:b w:val="0"/>
          <w:i w:val="0"/>
          <w:sz w:val="22"/>
        </w:rPr>
        <w:t>Wdl = अधिपद्धति / अधिपद्धति / Withdrawal</w:t>
      </w:r>
    </w:p>
    <w:p>
      <w:r>
        <w:rPr>
          <w:rFonts w:ascii="Times New Roman" w:hAnsi="Times New Roman" w:eastAsia="Times New Roman"/>
          <w:b w:val="0"/>
          <w:i w:val="0"/>
          <w:sz w:val="22"/>
        </w:rPr>
        <w:t>+MOD bal = बसते बक़ि (ब.स. + समन्तरित बाकी) / बसते बक़ि (ब.स. + समन्तरित बाकी) / Total Balance</w:t>
      </w:r>
    </w:p>
    <w:p>
      <w:r>
        <w:rPr>
          <w:rFonts w:ascii="Times New Roman" w:hAnsi="Times New Roman" w:eastAsia="Times New Roman"/>
          <w:b w:val="0"/>
          <w:i w:val="0"/>
          <w:sz w:val="22"/>
        </w:rPr>
        <w:t>(SB + linked MOD a/c.)</w:t>
      </w:r>
    </w:p>
    <w:p>
      <w:r>
        <w:rPr>
          <w:rFonts w:ascii="Times New Roman" w:hAnsi="Times New Roman" w:eastAsia="Times New Roman"/>
          <w:b w:val="0"/>
          <w:i w:val="0"/>
          <w:sz w:val="22"/>
        </w:rPr>
        <w:t>पारतीय सेत्र बेक • भारतीय सेत्र बेक • State Bank of India</w:t>
      </w:r>
    </w:p>
    <w:p>
      <w:r>
        <w:rPr>
          <w:rFonts w:ascii="Times New Roman" w:hAnsi="Times New Roman" w:eastAsia="Times New Roman"/>
          <w:b/>
          <w:i w:val="0"/>
          <w:color w:val="8B2E2E"/>
          <w:sz w:val="26"/>
        </w:rPr>
        <w:t>Savings Bank Account</w:t>
      </w:r>
    </w:p>
    <w:p>
      <w:r>
        <w:rPr>
          <w:rFonts w:ascii="Times New Roman" w:hAnsi="Times New Roman" w:eastAsia="Times New Roman"/>
          <w:b w:val="0"/>
          <w:i w:val="0"/>
          <w:sz w:val="22"/>
        </w:rPr>
        <w:t>CIF No :</w:t>
      </w:r>
    </w:p>
    <w:p>
      <w:r>
        <w:rPr>
          <w:rFonts w:ascii="Times New Roman" w:hAnsi="Times New Roman" w:eastAsia="Times New Roman"/>
          <w:b w:val="0"/>
          <w:i w:val="0"/>
          <w:sz w:val="22"/>
        </w:rPr>
        <w:t>Account No :</w:t>
      </w:r>
    </w:p>
    <w:p>
      <w:r>
        <w:rPr>
          <w:rFonts w:ascii="Times New Roman" w:hAnsi="Times New Roman" w:eastAsia="Times New Roman"/>
          <w:b w:val="0"/>
          <w:i w:val="0"/>
          <w:sz w:val="22"/>
        </w:rPr>
        <w:t>Customer Name: TRINDADE PASCOAL</w:t>
      </w:r>
    </w:p>
    <w:p>
      <w:r>
        <w:rPr>
          <w:rFonts w:ascii="Times New Roman" w:hAnsi="Times New Roman" w:eastAsia="Times New Roman"/>
          <w:b w:val="0"/>
          <w:i w:val="0"/>
          <w:sz w:val="22"/>
        </w:rPr>
        <w:t>&amp; ALBERTINA</w:t>
      </w:r>
    </w:p>
    <w:p>
      <w:r>
        <w:rPr>
          <w:rFonts w:ascii="Times New Roman" w:hAnsi="Times New Roman" w:eastAsia="Times New Roman"/>
          <w:b w:val="0"/>
          <w:i w:val="0"/>
          <w:sz w:val="22"/>
        </w:rPr>
        <w:t>S/D/W/H/o:AGOSTINHO TRINDADE</w:t>
      </w:r>
    </w:p>
    <w:p>
      <w:r>
        <w:rPr>
          <w:rFonts w:ascii="Times New Roman" w:hAnsi="Times New Roman" w:eastAsia="Times New Roman"/>
          <w:b w:val="0"/>
          <w:i w:val="0"/>
          <w:sz w:val="22"/>
        </w:rPr>
        <w:t>Address:VILLA PASTINA.</w:t>
      </w:r>
    </w:p>
    <w:p>
      <w:r>
        <w:rPr>
          <w:rFonts w:ascii="Times New Roman" w:hAnsi="Times New Roman" w:eastAsia="Times New Roman"/>
          <w:b w:val="0"/>
          <w:i w:val="0"/>
          <w:sz w:val="22"/>
        </w:rPr>
        <w:t>PD NID</w:t>
      </w:r>
    </w:p>
    <w:p>
      <w:r>
        <w:rPr>
          <w:rFonts w:ascii="Times New Roman" w:hAnsi="Times New Roman" w:eastAsia="Times New Roman"/>
          <w:b w:val="0"/>
          <w:i w:val="0"/>
          <w:sz w:val="22"/>
        </w:rPr>
        <w:t>DONA PAULA</w:t>
      </w:r>
    </w:p>
    <w:p>
      <w:r>
        <w:rPr>
          <w:rFonts w:ascii="Times New Roman" w:hAnsi="Times New Roman" w:eastAsia="Times New Roman"/>
          <w:b w:val="0"/>
          <w:i w:val="0"/>
          <w:sz w:val="22"/>
        </w:rPr>
        <w:t>Phone:2453379</w:t>
      </w:r>
    </w:p>
    <w:p>
      <w:r>
        <w:rPr>
          <w:rFonts w:ascii="Times New Roman" w:hAnsi="Times New Roman" w:eastAsia="Times New Roman"/>
          <w:b w:val="0"/>
          <w:i w:val="0"/>
          <w:sz w:val="22"/>
        </w:rPr>
        <w:t>Email:pascoaltrindade@rediffmail.com</w:t>
      </w:r>
    </w:p>
    <w:p>
      <w:r>
        <w:rPr>
          <w:rFonts w:ascii="Times New Roman" w:hAnsi="Times New Roman" w:eastAsia="Times New Roman"/>
          <w:b w:val="0"/>
          <w:i w:val="0"/>
          <w:sz w:val="22"/>
        </w:rPr>
        <w:t>D/O.B. (If Minor):</w:t>
      </w:r>
    </w:p>
    <w:p>
      <w:r>
        <w:rPr>
          <w:rFonts w:ascii="Times New Roman" w:hAnsi="Times New Roman" w:eastAsia="Times New Roman"/>
          <w:b w:val="0"/>
          <w:i w:val="0"/>
          <w:sz w:val="22"/>
        </w:rPr>
        <w:t>MOP.:EITHER OR SURVIVOR</w:t>
      </w:r>
    </w:p>
    <w:p>
      <w:r>
        <w:rPr>
          <w:rFonts w:ascii="Times New Roman" w:hAnsi="Times New Roman" w:eastAsia="Times New Roman"/>
          <w:b w:val="0"/>
          <w:i w:val="0"/>
          <w:sz w:val="22"/>
        </w:rPr>
        <w:t>Nom. Reg. No.:</w:t>
      </w:r>
    </w:p>
    <w:p>
      <w:r>
        <w:rPr>
          <w:rFonts w:ascii="Times New Roman" w:hAnsi="Times New Roman" w:eastAsia="Times New Roman"/>
          <w:b w:val="0"/>
          <w:i w:val="0"/>
          <w:sz w:val="22"/>
        </w:rPr>
        <w:t>Toll Free Help Line - 1800) 112211 / 1800)425 3800</w:t>
      </w:r>
    </w:p>
    <w:p>
      <w:r>
        <w:rPr>
          <w:rFonts w:ascii="Times New Roman" w:hAnsi="Times New Roman" w:eastAsia="Times New Roman"/>
          <w:b w:val="0"/>
          <w:i w:val="0"/>
          <w:sz w:val="22"/>
        </w:rPr>
        <w:t>DONA PAULA (GOA)</w:t>
      </w:r>
    </w:p>
    <w:p>
      <w:r>
        <w:rPr>
          <w:rFonts w:ascii="Times New Roman" w:hAnsi="Times New Roman" w:eastAsia="Times New Roman"/>
          <w:b w:val="0"/>
          <w:i w:val="0"/>
          <w:sz w:val="22"/>
        </w:rPr>
        <w:t>NIO CAMPUS</w:t>
      </w:r>
    </w:p>
    <w:p>
      <w:r>
        <w:rPr>
          <w:rFonts w:ascii="Times New Roman" w:hAnsi="Times New Roman" w:eastAsia="Times New Roman"/>
          <w:b w:val="0"/>
          <w:i w:val="0"/>
          <w:sz w:val="22"/>
        </w:rPr>
        <w:t>Phone:2452868,3588</w:t>
      </w:r>
    </w:p>
    <w:p>
      <w:r>
        <w:rPr>
          <w:rFonts w:ascii="Times New Roman" w:hAnsi="Times New Roman" w:eastAsia="Times New Roman"/>
          <w:b w:val="0"/>
          <w:i w:val="0"/>
          <w:sz w:val="22"/>
        </w:rPr>
        <w:t>Email:sbi.03566@sbi</w:t>
      </w:r>
    </w:p>
    <w:p>
      <w:r>
        <w:rPr>
          <w:rFonts w:ascii="Times New Roman" w:hAnsi="Times New Roman" w:eastAsia="Times New Roman"/>
          <w:b w:val="0"/>
          <w:i w:val="0"/>
          <w:sz w:val="22"/>
        </w:rPr>
        <w:t>Branch Code:3566</w:t>
      </w:r>
    </w:p>
    <w:p>
      <w:r>
        <w:rPr>
          <w:rFonts w:ascii="Times New Roman" w:hAnsi="Times New Roman" w:eastAsia="Times New Roman"/>
          <w:b w:val="0"/>
          <w:i w:val="0"/>
          <w:sz w:val="22"/>
        </w:rPr>
        <w:t>Date of Issue:30/05/2017 4181123</w:t>
      </w:r>
    </w:p>
    <w:p>
      <w:r>
        <w:rPr>
          <w:rFonts w:ascii="Times New Roman" w:hAnsi="Times New Roman" w:eastAsia="Times New Roman"/>
          <w:b w:val="0"/>
          <w:i w:val="0"/>
          <w:sz w:val="22"/>
        </w:rPr>
        <w:t>IFSC:SBIN0003566</w:t>
      </w:r>
    </w:p>
    <w:p>
      <w:r>
        <w:rPr>
          <w:rFonts w:ascii="Times New Roman" w:hAnsi="Times New Roman" w:eastAsia="Times New Roman"/>
          <w:b w:val="0"/>
          <w:i w:val="0"/>
          <w:sz w:val="22"/>
        </w:rPr>
        <w:t>MICR:403002004</w:t>
      </w:r>
    </w:p>
    <w:p>
      <w:r>
        <w:rPr>
          <w:rFonts w:ascii="Times New Roman" w:hAnsi="Times New Roman" w:eastAsia="Times New Roman"/>
          <w:b w:val="0"/>
          <w:i w:val="0"/>
          <w:sz w:val="22"/>
        </w:rPr>
        <w:t>CONTINUATION</w:t>
      </w:r>
    </w:p>
    <w:p/>
    <w:p>
      <w:r>
        <w:rPr>
          <w:rFonts w:ascii="Times New Roman" w:hAnsi="Times New Roman" w:eastAsia="Times New Roman"/>
          <w:b/>
          <w:i w:val="0"/>
          <w:color w:val="8B2E2E"/>
          <w:sz w:val="26"/>
        </w:rPr>
        <w:t>1</w:t>
      </w:r>
    </w:p>
    <w:p>
      <w:r>
        <w:rPr>
          <w:rFonts w:ascii="Times New Roman" w:hAnsi="Times New Roman" w:eastAsia="Times New Roman"/>
          <w:b/>
          <w:i w:val="0"/>
          <w:color w:val="8B2E2E"/>
          <w:sz w:val="26"/>
        </w:rPr>
        <w:t>1</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DATE</w:t>
            </w:r>
          </w:p>
        </w:tc>
        <w:tc>
          <w:tcPr>
            <w:tcW w:type="dxa" w:w="1176"/>
            <w:shd w:fill="8B2E2E" w:val="clear"/>
          </w:tcPr>
          <w:p>
            <w:r>
              <w:rPr>
                <w:rFonts w:ascii="Times New Roman" w:hAnsi="Times New Roman" w:eastAsia="Times New Roman"/>
                <w:b/>
                <w:i w:val="0"/>
                <w:color w:val="FFFFFF"/>
                <w:sz w:val="20"/>
              </w:rPr>
              <w:t>PARTICULARS</w:t>
            </w:r>
          </w:p>
        </w:tc>
        <w:tc>
          <w:tcPr>
            <w:tcW w:type="dxa" w:w="1176"/>
            <w:shd w:fill="8B2E2E" w:val="clear"/>
          </w:tcPr>
          <w:p>
            <w:r>
              <w:rPr>
                <w:rFonts w:ascii="Times New Roman" w:hAnsi="Times New Roman" w:eastAsia="Times New Roman"/>
                <w:b/>
                <w:i w:val="0"/>
                <w:color w:val="FFFFFF"/>
                <w:sz w:val="20"/>
              </w:rPr>
            </w:r>
          </w:p>
        </w:tc>
        <w:tc>
          <w:tcPr>
            <w:tcW w:type="dxa" w:w="1176"/>
            <w:shd w:fill="8B2E2E" w:val="clear"/>
          </w:tcPr>
          <w:p>
            <w:r>
              <w:rPr>
                <w:rFonts w:ascii="Times New Roman" w:hAnsi="Times New Roman" w:eastAsia="Times New Roman"/>
                <w:b/>
                <w:i w:val="0"/>
                <w:color w:val="FFFFFF"/>
                <w:sz w:val="20"/>
              </w:rPr>
              <w:t>CHEQUE NO.</w:t>
            </w:r>
          </w:p>
        </w:tc>
        <w:tc>
          <w:tcPr>
            <w:tcW w:type="dxa" w:w="1176"/>
            <w:shd w:fill="8B2E2E" w:val="clear"/>
          </w:tcPr>
          <w:p>
            <w:r>
              <w:rPr>
                <w:rFonts w:ascii="Times New Roman" w:hAnsi="Times New Roman" w:eastAsia="Times New Roman"/>
                <w:b/>
                <w:i w:val="0"/>
                <w:color w:val="FFFFFF"/>
                <w:sz w:val="20"/>
              </w:rPr>
              <w:t>DEBIT</w:t>
            </w:r>
          </w:p>
        </w:tc>
        <w:tc>
          <w:tcPr>
            <w:tcW w:type="dxa" w:w="1176"/>
            <w:shd w:fill="8B2E2E" w:val="clear"/>
          </w:tcPr>
          <w:p>
            <w:r>
              <w:rPr>
                <w:rFonts w:ascii="Times New Roman" w:hAnsi="Times New Roman" w:eastAsia="Times New Roman"/>
                <w:b/>
                <w:i w:val="0"/>
                <w:color w:val="FFFFFF"/>
                <w:sz w:val="20"/>
              </w:rPr>
              <w:t>CREDIT</w:t>
            </w:r>
          </w:p>
        </w:tc>
        <w:tc>
          <w:tcPr>
            <w:tcW w:type="dxa" w:w="1176"/>
            <w:shd w:fill="8B2E2E" w:val="clear"/>
          </w:tcPr>
          <w:p>
            <w:r>
              <w:rPr>
                <w:rFonts w:ascii="Times New Roman" w:hAnsi="Times New Roman" w:eastAsia="Times New Roman"/>
                <w:b/>
                <w:i w:val="0"/>
                <w:color w:val="FFFFFF"/>
                <w:sz w:val="20"/>
              </w:rPr>
              <w:t>BAL</w:t>
            </w:r>
          </w:p>
        </w:tc>
        <w:tc>
          <w:tcPr>
            <w:tcW w:type="dxa" w:w="1176"/>
            <w:shd w:fill="8B2E2E" w:val="clear"/>
          </w:tcPr>
          <w:p>
            <w:r>
              <w:rPr>
                <w:rFonts w:ascii="Times New Roman" w:hAnsi="Times New Roman" w:eastAsia="Times New Roman"/>
                <w:b/>
                <w:i w:val="0"/>
                <w:color w:val="FFFFFF"/>
                <w:sz w:val="20"/>
              </w:rPr>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Brought Forward</w:t>
            </w:r>
          </w:p>
        </w:tc>
        <w:tc>
          <w:tcPr>
            <w:tcW w:type="dxa" w:w="1176"/>
            <w:shd w:fill="FFFFFF" w:val="clear"/>
          </w:tcPr>
          <w:p>
            <w:r>
              <w:rPr>
                <w:rFonts w:ascii="Times New Roman" w:hAnsi="Times New Roman" w:eastAsia="Times New Roman"/>
                <w:b w:val="0"/>
                <w:i w:val="0"/>
                <w:color w:val="1C1612"/>
                <w:sz w:val="20"/>
              </w:rPr>
              <w:t>2325449.</w:t>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21.03.17</w:t>
            </w:r>
          </w:p>
        </w:tc>
        <w:tc>
          <w:tcPr>
            <w:tcW w:type="dxa" w:w="1176"/>
            <w:shd w:fill="F4EEE4" w:val="clear"/>
          </w:tcPr>
          <w:p>
            <w:r>
              <w:rPr>
                <w:rFonts w:ascii="Times New Roman" w:hAnsi="Times New Roman" w:eastAsia="Times New Roman"/>
                <w:b w:val="0"/>
                <w:i w:val="0"/>
                <w:color w:val="1C1612"/>
                <w:sz w:val="20"/>
              </w:rPr>
              <w:t>00000000SBIDIY</w:t>
            </w:r>
          </w:p>
        </w:tc>
        <w:tc>
          <w:tcPr>
            <w:tcW w:type="dxa" w:w="1176"/>
            <w:shd w:fill="F4EEE4" w:val="clear"/>
          </w:tcPr>
          <w:p>
            <w:r>
              <w:rPr>
                <w:rFonts w:ascii="Times New Roman" w:hAnsi="Times New Roman" w:eastAsia="Times New Roman"/>
                <w:b w:val="0"/>
                <w:i w:val="0"/>
                <w:color w:val="1C1612"/>
                <w:sz w:val="20"/>
              </w:rPr>
              <w:t>11675131- 018SBIDIY</w:t>
            </w:r>
          </w:p>
        </w:tc>
        <w:tc>
          <w:tcPr>
            <w:tcW w:type="dxa" w:w="1176"/>
            <w:shd w:fill="F4EEE4" w:val="clear"/>
          </w:tcPr>
          <w:p>
            <w:r>
              <w:rPr>
                <w:rFonts w:ascii="Times New Roman" w:hAnsi="Times New Roman" w:eastAsia="Times New Roman"/>
                <w:b w:val="0"/>
                <w:i w:val="0"/>
                <w:color w:val="1C1612"/>
                <w:sz w:val="20"/>
              </w:rPr>
              <w:t>116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4629.63</w:t>
            </w:r>
          </w:p>
        </w:tc>
        <w:tc>
          <w:tcPr>
            <w:tcW w:type="dxa" w:w="1176"/>
            <w:shd w:fill="F4EEE4" w:val="clear"/>
          </w:tcPr>
          <w:p>
            <w:r>
              <w:rPr>
                <w:rFonts w:ascii="Times New Roman" w:hAnsi="Times New Roman" w:eastAsia="Times New Roman"/>
                <w:b w:val="0"/>
                <w:i w:val="0"/>
                <w:color w:val="1C1612"/>
                <w:sz w:val="20"/>
              </w:rPr>
              <w:t>2330079.</w:t>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21.03.17</w:t>
            </w:r>
          </w:p>
        </w:tc>
        <w:tc>
          <w:tcPr>
            <w:tcW w:type="dxa" w:w="1176"/>
            <w:shd w:fill="FFFFFF" w:val="clear"/>
          </w:tcPr>
          <w:p>
            <w:r>
              <w:rPr>
                <w:rFonts w:ascii="Times New Roman" w:hAnsi="Times New Roman" w:eastAsia="Times New Roman"/>
                <w:b w:val="0"/>
                <w:i w:val="0"/>
                <w:color w:val="1C1612"/>
                <w:sz w:val="20"/>
              </w:rPr>
              <w:t>00000000SBIDIV</w:t>
            </w:r>
          </w:p>
        </w:tc>
        <w:tc>
          <w:tcPr>
            <w:tcW w:type="dxa" w:w="1176"/>
            <w:shd w:fill="FFFFFF" w:val="clear"/>
          </w:tcPr>
          <w:p>
            <w:r>
              <w:rPr>
                <w:rFonts w:ascii="Times New Roman" w:hAnsi="Times New Roman" w:eastAsia="Times New Roman"/>
                <w:b w:val="0"/>
                <w:i w:val="0"/>
                <w:color w:val="1C1612"/>
                <w:sz w:val="20"/>
              </w:rPr>
              <w:t>11675131-018SBIDIV</w:t>
            </w:r>
          </w:p>
        </w:tc>
        <w:tc>
          <w:tcPr>
            <w:tcW w:type="dxa" w:w="1176"/>
            <w:shd w:fill="FFFFFF" w:val="clear"/>
          </w:tcPr>
          <w:p>
            <w:r>
              <w:rPr>
                <w:rFonts w:ascii="Times New Roman" w:hAnsi="Times New Roman" w:eastAsia="Times New Roman"/>
                <w:b w:val="0"/>
                <w:i w:val="0"/>
                <w:color w:val="1C1612"/>
                <w:sz w:val="20"/>
              </w:rPr>
              <w:t>116</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4629.63</w:t>
            </w:r>
          </w:p>
        </w:tc>
        <w:tc>
          <w:tcPr>
            <w:tcW w:type="dxa" w:w="1176"/>
            <w:shd w:fill="FFFFFF" w:val="clear"/>
          </w:tcPr>
          <w:p>
            <w:r>
              <w:rPr>
                <w:rFonts w:ascii="Times New Roman" w:hAnsi="Times New Roman" w:eastAsia="Times New Roman"/>
                <w:b w:val="0"/>
                <w:i w:val="0"/>
                <w:color w:val="1C1612"/>
                <w:sz w:val="20"/>
              </w:rPr>
              <w:t>2330079.</w:t>
            </w:r>
          </w:p>
        </w:tc>
      </w:tr>
      <w:tr>
        <w:tc>
          <w:tcPr>
            <w:tcW w:type="dxa" w:w="1176"/>
            <w:shd w:fill="F4EEE4" w:val="clear"/>
          </w:tcPr>
          <w:p>
            <w:r>
              <w:rPr>
                <w:rFonts w:ascii="Times New Roman" w:hAnsi="Times New Roman" w:eastAsia="Times New Roman"/>
                <w:b w:val="0"/>
                <w:i w:val="0"/>
                <w:color w:val="1C1612"/>
                <w:sz w:val="20"/>
              </w:rPr>
              <w:t>21.03.17</w:t>
            </w:r>
          </w:p>
        </w:tc>
        <w:tc>
          <w:tcPr>
            <w:tcW w:type="dxa" w:w="1176"/>
            <w:shd w:fill="F4EEE4" w:val="clear"/>
          </w:tcPr>
          <w:p>
            <w:r>
              <w:rPr>
                <w:rFonts w:ascii="Times New Roman" w:hAnsi="Times New Roman" w:eastAsia="Times New Roman"/>
                <w:b w:val="0"/>
                <w:i w:val="0"/>
                <w:color w:val="1C1612"/>
                <w:sz w:val="20"/>
              </w:rPr>
              <w:t>00000000SBIDIV</w:t>
            </w:r>
          </w:p>
        </w:tc>
        <w:tc>
          <w:tcPr>
            <w:tcW w:type="dxa" w:w="1176"/>
            <w:shd w:fill="F4EEE4" w:val="clear"/>
          </w:tcPr>
          <w:p>
            <w:r>
              <w:rPr>
                <w:rFonts w:ascii="Times New Roman" w:hAnsi="Times New Roman" w:eastAsia="Times New Roman"/>
                <w:b w:val="0"/>
                <w:i w:val="0"/>
                <w:color w:val="1C1612"/>
                <w:sz w:val="20"/>
              </w:rPr>
              <w:t>10720437-018SBIDIV</w:t>
            </w:r>
          </w:p>
        </w:tc>
        <w:tc>
          <w:tcPr>
            <w:tcW w:type="dxa" w:w="1176"/>
            <w:shd w:fill="F4EEE4" w:val="clear"/>
          </w:tcPr>
          <w:p>
            <w:r>
              <w:rPr>
                <w:rFonts w:ascii="Times New Roman" w:hAnsi="Times New Roman" w:eastAsia="Times New Roman"/>
                <w:b w:val="0"/>
                <w:i w:val="0"/>
                <w:color w:val="1C1612"/>
                <w:sz w:val="20"/>
              </w:rPr>
              <w:t>107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2982.45</w:t>
            </w:r>
          </w:p>
        </w:tc>
        <w:tc>
          <w:tcPr>
            <w:tcW w:type="dxa" w:w="1176"/>
            <w:shd w:fill="F4EEE4" w:val="clear"/>
          </w:tcPr>
          <w:p>
            <w:r>
              <w:rPr>
                <w:rFonts w:ascii="Times New Roman" w:hAnsi="Times New Roman" w:eastAsia="Times New Roman"/>
                <w:b w:val="0"/>
                <w:i w:val="0"/>
                <w:color w:val="1C1612"/>
                <w:sz w:val="20"/>
              </w:rPr>
              <w:t>2333061.</w:t>
            </w:r>
          </w:p>
        </w:tc>
      </w:tr>
      <w:tr>
        <w:tc>
          <w:tcPr>
            <w:tcW w:type="dxa" w:w="1176"/>
            <w:shd w:fill="FFFFFF" w:val="clear"/>
          </w:tcPr>
          <w:p>
            <w:r>
              <w:rPr>
                <w:rFonts w:ascii="Times New Roman" w:hAnsi="Times New Roman" w:eastAsia="Times New Roman"/>
                <w:b w:val="0"/>
                <w:i w:val="0"/>
                <w:color w:val="1C1612"/>
                <w:sz w:val="20"/>
              </w:rPr>
              <w:t>21.03.17</w:t>
            </w:r>
          </w:p>
        </w:tc>
        <w:tc>
          <w:tcPr>
            <w:tcW w:type="dxa" w:w="1176"/>
            <w:shd w:fill="FFFFFF" w:val="clear"/>
          </w:tcPr>
          <w:p>
            <w:r>
              <w:rPr>
                <w:rFonts w:ascii="Times New Roman" w:hAnsi="Times New Roman" w:eastAsia="Times New Roman"/>
                <w:b w:val="0"/>
                <w:i w:val="0"/>
                <w:color w:val="1C1612"/>
                <w:sz w:val="20"/>
              </w:rPr>
              <w:t>00000000SBIDIV</w:t>
            </w:r>
          </w:p>
        </w:tc>
        <w:tc>
          <w:tcPr>
            <w:tcW w:type="dxa" w:w="1176"/>
            <w:shd w:fill="FFFFFF" w:val="clear"/>
          </w:tcPr>
          <w:p>
            <w:r>
              <w:rPr>
                <w:rFonts w:ascii="Times New Roman" w:hAnsi="Times New Roman" w:eastAsia="Times New Roman"/>
                <w:b w:val="0"/>
                <w:i w:val="0"/>
                <w:color w:val="1C1612"/>
                <w:sz w:val="20"/>
              </w:rPr>
              <w:t>10720438-018SBIDIV</w:t>
            </w:r>
          </w:p>
        </w:tc>
        <w:tc>
          <w:tcPr>
            <w:tcW w:type="dxa" w:w="1176"/>
            <w:shd w:fill="FFFFFF" w:val="clear"/>
          </w:tcPr>
          <w:p>
            <w:r>
              <w:rPr>
                <w:rFonts w:ascii="Times New Roman" w:hAnsi="Times New Roman" w:eastAsia="Times New Roman"/>
                <w:b w:val="0"/>
                <w:i w:val="0"/>
                <w:color w:val="1C1612"/>
                <w:sz w:val="20"/>
              </w:rPr>
              <w:t>107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2982.45</w:t>
            </w:r>
          </w:p>
        </w:tc>
        <w:tc>
          <w:tcPr>
            <w:tcW w:type="dxa" w:w="1176"/>
            <w:shd w:fill="FFFFFF" w:val="clear"/>
          </w:tcPr>
          <w:p>
            <w:r>
              <w:rPr>
                <w:rFonts w:ascii="Times New Roman" w:hAnsi="Times New Roman" w:eastAsia="Times New Roman"/>
                <w:b w:val="0"/>
                <w:i w:val="0"/>
                <w:color w:val="1C1612"/>
                <w:sz w:val="20"/>
              </w:rPr>
              <w:t>2336044.</w:t>
            </w:r>
          </w:p>
        </w:tc>
      </w:tr>
      <w:tr>
        <w:tc>
          <w:tcPr>
            <w:tcW w:type="dxa" w:w="1176"/>
            <w:shd w:fill="F4EEE4" w:val="clear"/>
          </w:tcPr>
          <w:p>
            <w:r>
              <w:rPr>
                <w:rFonts w:ascii="Times New Roman" w:hAnsi="Times New Roman" w:eastAsia="Times New Roman"/>
                <w:b w:val="0"/>
                <w:i w:val="0"/>
                <w:color w:val="1C1612"/>
                <w:sz w:val="20"/>
              </w:rPr>
              <w:t>21.03.17</w:t>
            </w:r>
          </w:p>
        </w:tc>
        <w:tc>
          <w:tcPr>
            <w:tcW w:type="dxa" w:w="1176"/>
            <w:shd w:fill="F4EEE4" w:val="clear"/>
          </w:tcPr>
          <w:p>
            <w:r>
              <w:rPr>
                <w:rFonts w:ascii="Times New Roman" w:hAnsi="Times New Roman" w:eastAsia="Times New Roman"/>
                <w:b w:val="0"/>
                <w:i w:val="0"/>
                <w:color w:val="1C1612"/>
                <w:sz w:val="20"/>
              </w:rPr>
              <w:t>00000000SBIDIV</w:t>
            </w:r>
          </w:p>
        </w:tc>
        <w:tc>
          <w:tcPr>
            <w:tcW w:type="dxa" w:w="1176"/>
            <w:shd w:fill="F4EEE4" w:val="clear"/>
          </w:tcPr>
          <w:p>
            <w:r>
              <w:rPr>
                <w:rFonts w:ascii="Times New Roman" w:hAnsi="Times New Roman" w:eastAsia="Times New Roman"/>
                <w:b w:val="0"/>
                <w:i w:val="0"/>
                <w:color w:val="1C1612"/>
                <w:sz w:val="20"/>
              </w:rPr>
              <w:t>12321259-018SBIDIV</w:t>
            </w:r>
          </w:p>
        </w:tc>
        <w:tc>
          <w:tcPr>
            <w:tcW w:type="dxa" w:w="1176"/>
            <w:shd w:fill="F4EEE4" w:val="clear"/>
          </w:tcPr>
          <w:p>
            <w:r>
              <w:rPr>
                <w:rFonts w:ascii="Times New Roman" w:hAnsi="Times New Roman" w:eastAsia="Times New Roman"/>
                <w:b w:val="0"/>
                <w:i w:val="0"/>
                <w:color w:val="1C1612"/>
                <w:sz w:val="20"/>
              </w:rPr>
              <w:t>123</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3059.66</w:t>
            </w:r>
          </w:p>
        </w:tc>
        <w:tc>
          <w:tcPr>
            <w:tcW w:type="dxa" w:w="1176"/>
            <w:shd w:fill="F4EEE4" w:val="clear"/>
          </w:tcPr>
          <w:p>
            <w:r>
              <w:rPr>
                <w:rFonts w:ascii="Times New Roman" w:hAnsi="Times New Roman" w:eastAsia="Times New Roman"/>
                <w:b w:val="0"/>
                <w:i w:val="0"/>
                <w:color w:val="1C1612"/>
                <w:sz w:val="20"/>
              </w:rPr>
              <w:t>2339103.</w:t>
            </w:r>
          </w:p>
        </w:tc>
      </w:tr>
      <w:tr>
        <w:tc>
          <w:tcPr>
            <w:tcW w:type="dxa" w:w="1176"/>
            <w:shd w:fill="FFFFFF" w:val="clear"/>
          </w:tcPr>
          <w:p>
            <w:r>
              <w:rPr>
                <w:rFonts w:ascii="Times New Roman" w:hAnsi="Times New Roman" w:eastAsia="Times New Roman"/>
                <w:b w:val="0"/>
                <w:i w:val="0"/>
                <w:color w:val="1C1612"/>
                <w:sz w:val="20"/>
              </w:rPr>
              <w:t>21.03.17</w:t>
            </w:r>
          </w:p>
        </w:tc>
        <w:tc>
          <w:tcPr>
            <w:tcW w:type="dxa" w:w="1176"/>
            <w:shd w:fill="FFFFFF" w:val="clear"/>
          </w:tcPr>
          <w:p>
            <w:r>
              <w:rPr>
                <w:rFonts w:ascii="Times New Roman" w:hAnsi="Times New Roman" w:eastAsia="Times New Roman"/>
                <w:b w:val="0"/>
                <w:i w:val="0"/>
                <w:color w:val="1C1612"/>
                <w:sz w:val="20"/>
              </w:rPr>
              <w:t>00000000SBIDIV</w:t>
            </w:r>
          </w:p>
        </w:tc>
        <w:tc>
          <w:tcPr>
            <w:tcW w:type="dxa" w:w="1176"/>
            <w:shd w:fill="FFFFFF" w:val="clear"/>
          </w:tcPr>
          <w:p>
            <w:r>
              <w:rPr>
                <w:rFonts w:ascii="Times New Roman" w:hAnsi="Times New Roman" w:eastAsia="Times New Roman"/>
                <w:b w:val="0"/>
                <w:i w:val="0"/>
                <w:color w:val="1C1612"/>
                <w:sz w:val="20"/>
              </w:rPr>
              <w:t>12321257-018SBIDIV</w:t>
            </w:r>
          </w:p>
        </w:tc>
        <w:tc>
          <w:tcPr>
            <w:tcW w:type="dxa" w:w="1176"/>
            <w:shd w:fill="FFFFFF" w:val="clear"/>
          </w:tcPr>
          <w:p>
            <w:r>
              <w:rPr>
                <w:rFonts w:ascii="Times New Roman" w:hAnsi="Times New Roman" w:eastAsia="Times New Roman"/>
                <w:b w:val="0"/>
                <w:i w:val="0"/>
                <w:color w:val="1C1612"/>
                <w:sz w:val="20"/>
              </w:rPr>
              <w:t>123</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3059.66</w:t>
            </w:r>
          </w:p>
        </w:tc>
        <w:tc>
          <w:tcPr>
            <w:tcW w:type="dxa" w:w="1176"/>
            <w:shd w:fill="FFFFFF" w:val="clear"/>
          </w:tcPr>
          <w:p>
            <w:r>
              <w:rPr>
                <w:rFonts w:ascii="Times New Roman" w:hAnsi="Times New Roman" w:eastAsia="Times New Roman"/>
                <w:b w:val="0"/>
                <w:i w:val="0"/>
                <w:color w:val="1C1612"/>
                <w:sz w:val="20"/>
              </w:rPr>
              <w:t>2342163.</w:t>
            </w:r>
          </w:p>
        </w:tc>
      </w:tr>
      <w:tr>
        <w:tc>
          <w:tcPr>
            <w:tcW w:type="dxa" w:w="1176"/>
            <w:shd w:fill="F4EEE4" w:val="clear"/>
          </w:tcPr>
          <w:p>
            <w:r>
              <w:rPr>
                <w:rFonts w:ascii="Times New Roman" w:hAnsi="Times New Roman" w:eastAsia="Times New Roman"/>
                <w:b w:val="0"/>
                <w:i w:val="0"/>
                <w:color w:val="1C1612"/>
                <w:sz w:val="20"/>
              </w:rPr>
              <w:t>21.03.17</w:t>
            </w:r>
          </w:p>
        </w:tc>
        <w:tc>
          <w:tcPr>
            <w:tcW w:type="dxa" w:w="1176"/>
            <w:shd w:fill="F4EEE4" w:val="clear"/>
          </w:tcPr>
          <w:p>
            <w:r>
              <w:rPr>
                <w:rFonts w:ascii="Times New Roman" w:hAnsi="Times New Roman" w:eastAsia="Times New Roman"/>
                <w:b w:val="0"/>
                <w:i w:val="0"/>
                <w:color w:val="1C1612"/>
                <w:sz w:val="20"/>
              </w:rPr>
              <w:t>00000000SBIDIV</w:t>
            </w:r>
          </w:p>
        </w:tc>
        <w:tc>
          <w:tcPr>
            <w:tcW w:type="dxa" w:w="1176"/>
            <w:shd w:fill="F4EEE4" w:val="clear"/>
          </w:tcPr>
          <w:p>
            <w:r>
              <w:rPr>
                <w:rFonts w:ascii="Times New Roman" w:hAnsi="Times New Roman" w:eastAsia="Times New Roman"/>
                <w:b w:val="0"/>
                <w:i w:val="0"/>
                <w:color w:val="1C1612"/>
                <w:sz w:val="20"/>
              </w:rPr>
              <w:t>12953772-018SBIDIV</w:t>
            </w:r>
          </w:p>
        </w:tc>
        <w:tc>
          <w:tcPr>
            <w:tcW w:type="dxa" w:w="1176"/>
            <w:shd w:fill="F4EEE4" w:val="clear"/>
          </w:tcPr>
          <w:p>
            <w:r>
              <w:rPr>
                <w:rFonts w:ascii="Times New Roman" w:hAnsi="Times New Roman" w:eastAsia="Times New Roman"/>
                <w:b w:val="0"/>
                <w:i w:val="0"/>
                <w:color w:val="1C1612"/>
                <w:sz w:val="20"/>
              </w:rPr>
              <w:t>129</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3443.33</w:t>
            </w:r>
          </w:p>
        </w:tc>
        <w:tc>
          <w:tcPr>
            <w:tcW w:type="dxa" w:w="1176"/>
            <w:shd w:fill="F4EEE4" w:val="clear"/>
          </w:tcPr>
          <w:p>
            <w:r>
              <w:rPr>
                <w:rFonts w:ascii="Times New Roman" w:hAnsi="Times New Roman" w:eastAsia="Times New Roman"/>
                <w:b w:val="0"/>
                <w:i w:val="0"/>
                <w:color w:val="1C1612"/>
                <w:sz w:val="20"/>
              </w:rPr>
              <w:t>2345606.</w:t>
            </w:r>
          </w:p>
        </w:tc>
      </w:tr>
      <w:tr>
        <w:tc>
          <w:tcPr>
            <w:tcW w:type="dxa" w:w="1176"/>
            <w:shd w:fill="FFFFFF" w:val="clear"/>
          </w:tcPr>
          <w:p>
            <w:r>
              <w:rPr>
                <w:rFonts w:ascii="Times New Roman" w:hAnsi="Times New Roman" w:eastAsia="Times New Roman"/>
                <w:b w:val="0"/>
                <w:i w:val="0"/>
                <w:color w:val="1C1612"/>
                <w:sz w:val="20"/>
              </w:rPr>
              <w:t>24.03.17</w:t>
            </w:r>
          </w:p>
        </w:tc>
        <w:tc>
          <w:tcPr>
            <w:tcW w:type="dxa" w:w="1176"/>
            <w:shd w:fill="FFFFFF" w:val="clear"/>
          </w:tcPr>
          <w:p>
            <w:r>
              <w:rPr>
                <w:rFonts w:ascii="Times New Roman" w:hAnsi="Times New Roman" w:eastAsia="Times New Roman"/>
                <w:b w:val="0"/>
                <w:i w:val="0"/>
                <w:color w:val="1C1612"/>
                <w:sz w:val="20"/>
              </w:rPr>
              <w:t>CR PPF11199806205</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206547</w:t>
            </w:r>
          </w:p>
        </w:tc>
        <w:tc>
          <w:tcPr>
            <w:tcW w:type="dxa" w:w="1176"/>
            <w:shd w:fill="FFFFFF" w:val="clear"/>
          </w:tcPr>
          <w:p>
            <w:r>
              <w:rPr>
                <w:rFonts w:ascii="Times New Roman" w:hAnsi="Times New Roman" w:eastAsia="Times New Roman"/>
                <w:b w:val="0"/>
                <w:i w:val="0"/>
                <w:color w:val="1C1612"/>
                <w:sz w:val="20"/>
              </w:rPr>
              <w:t>150000.00</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2195606.</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TRANSFER TO 011199806205</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TRANSFER TO 011199806205</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24.03.17</w:t>
            </w:r>
          </w:p>
        </w:tc>
        <w:tc>
          <w:tcPr>
            <w:tcW w:type="dxa" w:w="1176"/>
            <w:shd w:fill="F4EEE4" w:val="clear"/>
          </w:tcPr>
          <w:p>
            <w:r>
              <w:rPr>
                <w:rFonts w:ascii="Times New Roman" w:hAnsi="Times New Roman" w:eastAsia="Times New Roman"/>
                <w:b w:val="0"/>
                <w:i w:val="0"/>
                <w:color w:val="1C1612"/>
                <w:sz w:val="20"/>
              </w:rPr>
              <w:t>CR PPF11199806216 TRANSFER TO 011199806216</w:t>
            </w:r>
          </w:p>
        </w:tc>
        <w:tc>
          <w:tcPr>
            <w:tcW w:type="dxa" w:w="1176"/>
            <w:shd w:fill="F4EEE4" w:val="clear"/>
          </w:tcPr>
          <w:p>
            <w:r>
              <w:rPr>
                <w:rFonts w:ascii="Times New Roman" w:hAnsi="Times New Roman" w:eastAsia="Times New Roman"/>
                <w:b w:val="0"/>
                <w:i w:val="0"/>
                <w:color w:val="1C1612"/>
                <w:sz w:val="20"/>
              </w:rPr>
              <w:t>206546</w:t>
            </w:r>
          </w:p>
        </w:tc>
        <w:tc>
          <w:tcPr>
            <w:tcW w:type="dxa" w:w="1176"/>
            <w:shd w:fill="F4EEE4" w:val="clear"/>
          </w:tcPr>
          <w:p>
            <w:r>
              <w:rPr>
                <w:rFonts w:ascii="Times New Roman" w:hAnsi="Times New Roman" w:eastAsia="Times New Roman"/>
                <w:b w:val="0"/>
                <w:i w:val="0"/>
                <w:color w:val="1C1612"/>
                <w:sz w:val="20"/>
              </w:rPr>
              <w:t>150000.00</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2045606.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25.03.17</w:t>
            </w:r>
          </w:p>
        </w:tc>
        <w:tc>
          <w:tcPr>
            <w:tcW w:type="dxa" w:w="1176"/>
            <w:shd w:fill="FFFFFF" w:val="clear"/>
          </w:tcPr>
          <w:p>
            <w:r>
              <w:rPr>
                <w:rFonts w:ascii="Times New Roman" w:hAnsi="Times New Roman" w:eastAsia="Times New Roman"/>
                <w:b w:val="0"/>
                <w:i w:val="0"/>
                <w:color w:val="1C1612"/>
                <w:sz w:val="20"/>
              </w:rPr>
              <w:t>INTEREST CREDIT</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20416.00</w:t>
            </w:r>
          </w:p>
        </w:tc>
        <w:tc>
          <w:tcPr>
            <w:tcW w:type="dxa" w:w="1176"/>
            <w:shd w:fill="FFFFFF" w:val="clear"/>
          </w:tcPr>
          <w:p>
            <w:r>
              <w:rPr>
                <w:rFonts w:ascii="Times New Roman" w:hAnsi="Times New Roman" w:eastAsia="Times New Roman"/>
                <w:b w:val="0"/>
                <w:i w:val="0"/>
                <w:color w:val="1C1612"/>
                <w:sz w:val="20"/>
              </w:rPr>
              <w:t>2066022.</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28.03.17</w:t>
            </w:r>
          </w:p>
        </w:tc>
        <w:tc>
          <w:tcPr>
            <w:tcW w:type="dxa" w:w="1176"/>
            <w:shd w:fill="F4EEE4" w:val="clear"/>
          </w:tcPr>
          <w:p>
            <w:r>
              <w:rPr>
                <w:rFonts w:ascii="Times New Roman" w:hAnsi="Times New Roman" w:eastAsia="Times New Roman"/>
                <w:b w:val="0"/>
                <w:i w:val="0"/>
                <w:color w:val="1C1612"/>
                <w:sz w:val="20"/>
              </w:rPr>
              <w:t>HDF 0000000000000000000000000000ByClea</w:t>
            </w:r>
          </w:p>
        </w:tc>
        <w:tc>
          <w:tcPr>
            <w:tcW w:type="dxa" w:w="1176"/>
            <w:shd w:fill="F4EEE4" w:val="clear"/>
          </w:tcPr>
          <w:p>
            <w:r>
              <w:rPr>
                <w:rFonts w:ascii="Times New Roman" w:hAnsi="Times New Roman" w:eastAsia="Times New Roman"/>
                <w:b w:val="0"/>
                <w:i w:val="0"/>
                <w:color w:val="1C1612"/>
                <w:sz w:val="20"/>
              </w:rPr>
              <w:t>18</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25000.00</w:t>
            </w:r>
          </w:p>
        </w:tc>
        <w:tc>
          <w:tcPr>
            <w:tcW w:type="dxa" w:w="1176"/>
            <w:shd w:fill="F4EEE4" w:val="clear"/>
          </w:tcPr>
          <w:p>
            <w:r>
              <w:rPr>
                <w:rFonts w:ascii="Times New Roman" w:hAnsi="Times New Roman" w:eastAsia="Times New Roman"/>
                <w:b w:val="0"/>
                <w:i w:val="0"/>
                <w:color w:val="1C1612"/>
                <w:sz w:val="20"/>
              </w:rPr>
              <w:t>2091022.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TRANSFER TO 098324035664</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03.04.17</w:t>
            </w:r>
          </w:p>
        </w:tc>
        <w:tc>
          <w:tcPr>
            <w:tcW w:type="dxa" w:w="1176"/>
            <w:shd w:fill="F4EEE4" w:val="clear"/>
          </w:tcPr>
          <w:p>
            <w:r>
              <w:rPr>
                <w:rFonts w:ascii="Times New Roman" w:hAnsi="Times New Roman" w:eastAsia="Times New Roman"/>
                <w:b w:val="0"/>
                <w:i w:val="0"/>
                <w:color w:val="1C1612"/>
                <w:sz w:val="20"/>
              </w:rPr>
              <w:t>NEFT*HDFC0000240*4441U17093154010*LIC OF</w:t>
            </w:r>
          </w:p>
        </w:tc>
        <w:tc>
          <w:tcPr>
            <w:tcW w:type="dxa" w:w="1176"/>
            <w:shd w:fill="F4EEE4" w:val="clear"/>
          </w:tcPr>
          <w:p>
            <w:r>
              <w:rPr>
                <w:rFonts w:ascii="Times New Roman" w:hAnsi="Times New Roman" w:eastAsia="Times New Roman"/>
                <w:b w:val="0"/>
                <w:i w:val="0"/>
                <w:color w:val="1C1612"/>
                <w:sz w:val="20"/>
              </w:rPr>
              <w:t>449.00</w:t>
            </w:r>
          </w:p>
        </w:tc>
        <w:tc>
          <w:tcPr>
            <w:tcW w:type="dxa" w:w="1176"/>
            <w:shd w:fill="F4EEE4" w:val="clear"/>
          </w:tcPr>
          <w:p>
            <w:r>
              <w:rPr>
                <w:rFonts w:ascii="Times New Roman" w:hAnsi="Times New Roman" w:eastAsia="Times New Roman"/>
                <w:b w:val="0"/>
                <w:i w:val="0"/>
                <w:color w:val="1C1612"/>
                <w:sz w:val="20"/>
              </w:rPr>
              <w:t>2890321.</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03.04.17</w:t>
            </w:r>
          </w:p>
        </w:tc>
        <w:tc>
          <w:tcPr>
            <w:tcW w:type="dxa" w:w="1176"/>
            <w:shd w:fill="FFFFFF" w:val="clear"/>
          </w:tcPr>
          <w:p>
            <w:r>
              <w:rPr>
                <w:rFonts w:ascii="Times New Roman" w:hAnsi="Times New Roman" w:eastAsia="Times New Roman"/>
                <w:b w:val="0"/>
                <w:i w:val="0"/>
                <w:color w:val="1C1612"/>
                <w:sz w:val="20"/>
              </w:rPr>
              <w:t>NEFT*HDFC0000240*4441U17093154009*LIC OF</w:t>
            </w:r>
          </w:p>
        </w:tc>
        <w:tc>
          <w:tcPr>
            <w:tcW w:type="dxa" w:w="1176"/>
            <w:shd w:fill="FFFFFF" w:val="clear"/>
          </w:tcPr>
          <w:p>
            <w:r>
              <w:rPr>
                <w:rFonts w:ascii="Times New Roman" w:hAnsi="Times New Roman" w:eastAsia="Times New Roman"/>
                <w:b w:val="0"/>
                <w:i w:val="0"/>
                <w:color w:val="1C1612"/>
                <w:sz w:val="20"/>
              </w:rPr>
              <w:t>447.00</w:t>
            </w:r>
          </w:p>
        </w:tc>
        <w:tc>
          <w:tcPr>
            <w:tcW w:type="dxa" w:w="1176"/>
            <w:shd w:fill="FFFFFF" w:val="clear"/>
          </w:tcPr>
          <w:p>
            <w:r>
              <w:rPr>
                <w:rFonts w:ascii="Times New Roman" w:hAnsi="Times New Roman" w:eastAsia="Times New Roman"/>
                <w:b w:val="0"/>
                <w:i w:val="0"/>
                <w:color w:val="1C1612"/>
                <w:sz w:val="20"/>
              </w:rPr>
              <w:t>2890768.</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04.04.17</w:t>
            </w:r>
          </w:p>
        </w:tc>
        <w:tc>
          <w:tcPr>
            <w:tcW w:type="dxa" w:w="1176"/>
            <w:shd w:fill="F4EEE4" w:val="clear"/>
          </w:tcPr>
          <w:p>
            <w:r>
              <w:rPr>
                <w:rFonts w:ascii="Times New Roman" w:hAnsi="Times New Roman" w:eastAsia="Times New Roman"/>
                <w:b w:val="0"/>
                <w:i w:val="0"/>
                <w:color w:val="1C1612"/>
                <w:sz w:val="20"/>
              </w:rPr>
              <w:t>HDF 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04.04.17</w:t>
            </w:r>
          </w:p>
        </w:tc>
        <w:tc>
          <w:tcPr>
            <w:tcW w:type="dxa" w:w="1176"/>
            <w:shd w:fill="FFFFFF" w:val="clear"/>
          </w:tcPr>
          <w:p>
            <w:r>
              <w:rPr>
                <w:rFonts w:ascii="Times New Roman" w:hAnsi="Times New Roman" w:eastAsia="Times New Roman"/>
                <w:b w:val="0"/>
                <w:i w:val="0"/>
                <w:color w:val="1C1612"/>
                <w:sz w:val="20"/>
              </w:rPr>
              <w:t>HDF 0000000000000000000000000000ByClea</w:t>
            </w:r>
          </w:p>
        </w:tc>
        <w:tc>
          <w:tcPr>
            <w:tcW w:type="dxa" w:w="1176"/>
            <w:shd w:fill="FFFFFF" w:val="clear"/>
          </w:tcPr>
          <w:p>
            <w:r>
              <w:rPr>
                <w:rFonts w:ascii="Times New Roman" w:hAnsi="Times New Roman" w:eastAsia="Times New Roman"/>
                <w:b w:val="0"/>
                <w:i w:val="0"/>
                <w:color w:val="1C1612"/>
                <w:sz w:val="20"/>
              </w:rPr>
              <w:t>693925</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1689.49</w:t>
            </w:r>
          </w:p>
        </w:tc>
        <w:tc>
          <w:tcPr>
            <w:tcW w:type="dxa" w:w="1176"/>
            <w:shd w:fill="FFFFFF" w:val="clear"/>
          </w:tcPr>
          <w:p>
            <w:r>
              <w:rPr>
                <w:rFonts w:ascii="Times New Roman" w:hAnsi="Times New Roman" w:eastAsia="Times New Roman"/>
                <w:b w:val="0"/>
                <w:i w:val="0"/>
                <w:color w:val="1C1612"/>
                <w:sz w:val="20"/>
              </w:rPr>
              <w:t>2092458.</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04.04.17</w:t>
            </w:r>
          </w:p>
        </w:tc>
        <w:tc>
          <w:tcPr>
            <w:tcW w:type="dxa" w:w="1176"/>
            <w:shd w:fill="F4EEE4" w:val="clear"/>
          </w:tcPr>
          <w:p>
            <w:r>
              <w:rPr>
                <w:rFonts w:ascii="Times New Roman" w:hAnsi="Times New Roman" w:eastAsia="Times New Roman"/>
                <w:b w:val="0"/>
                <w:i w:val="0"/>
                <w:color w:val="1C1612"/>
                <w:sz w:val="20"/>
              </w:rPr>
              <w:t>HDF 0000000000000000000000000000ByClea</w:t>
            </w:r>
          </w:p>
        </w:tc>
        <w:tc>
          <w:tcPr>
            <w:tcW w:type="dxa" w:w="1176"/>
            <w:shd w:fill="F4EEE4" w:val="clear"/>
          </w:tcPr>
          <w:p>
            <w:r>
              <w:rPr>
                <w:rFonts w:ascii="Times New Roman" w:hAnsi="Times New Roman" w:eastAsia="Times New Roman"/>
                <w:b w:val="0"/>
                <w:i w:val="0"/>
                <w:color w:val="1C1612"/>
                <w:sz w:val="20"/>
              </w:rPr>
              <w:t>693926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1055.93</w:t>
            </w:r>
          </w:p>
        </w:tc>
        <w:tc>
          <w:tcPr>
            <w:tcW w:type="dxa" w:w="1176"/>
            <w:shd w:fill="F4EEE4" w:val="clear"/>
          </w:tcPr>
          <w:p>
            <w:r>
              <w:rPr>
                <w:rFonts w:ascii="Times New Roman" w:hAnsi="Times New Roman" w:eastAsia="Times New Roman"/>
                <w:b w:val="0"/>
                <w:i w:val="0"/>
                <w:color w:val="1C1612"/>
                <w:sz w:val="20"/>
              </w:rPr>
              <w:t>2093514.</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13.04.17</w:t>
            </w:r>
          </w:p>
        </w:tc>
        <w:tc>
          <w:tcPr>
            <w:tcW w:type="dxa" w:w="1176"/>
            <w:shd w:fill="FFFFFF" w:val="clear"/>
          </w:tcPr>
          <w:p>
            <w:r>
              <w:rPr>
                <w:rFonts w:ascii="Times New Roman" w:hAnsi="Times New Roman" w:eastAsia="Times New Roman"/>
                <w:b w:val="0"/>
                <w:i w:val="0"/>
                <w:color w:val="1C1612"/>
                <w:sz w:val="20"/>
              </w:rPr>
              <w:t>HDF 0000000000000000000000000000ByClea</w:t>
            </w:r>
          </w:p>
        </w:tc>
        <w:tc>
          <w:tcPr>
            <w:tcW w:type="dxa" w:w="1176"/>
            <w:shd w:fill="FFFFFF" w:val="clear"/>
          </w:tcPr>
          <w:p>
            <w:r>
              <w:rPr>
                <w:rFonts w:ascii="Times New Roman" w:hAnsi="Times New Roman" w:eastAsia="Times New Roman"/>
                <w:b w:val="0"/>
                <w:i w:val="0"/>
                <w:color w:val="1C1612"/>
                <w:sz w:val="20"/>
              </w:rPr>
              <w:t>9</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2548750.00</w:t>
            </w:r>
          </w:p>
        </w:tc>
        <w:tc>
          <w:tcPr>
            <w:tcW w:type="dxa" w:w="1176"/>
            <w:shd w:fill="FFFFFF" w:val="clear"/>
          </w:tcPr>
          <w:p>
            <w:r>
              <w:rPr>
                <w:rFonts w:ascii="Times New Roman" w:hAnsi="Times New Roman" w:eastAsia="Times New Roman"/>
                <w:b w:val="0"/>
                <w:i w:val="0"/>
                <w:color w:val="1C1612"/>
                <w:sz w:val="20"/>
              </w:rPr>
              <w:t>4642264.</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15.04.17</w:t>
            </w:r>
          </w:p>
        </w:tc>
        <w:tc>
          <w:tcPr>
            <w:tcW w:type="dxa" w:w="1176"/>
            <w:shd w:fill="F4EEE4" w:val="clear"/>
          </w:tcPr>
          <w:p>
            <w:r>
              <w:rPr>
                <w:rFonts w:ascii="Times New Roman" w:hAnsi="Times New Roman" w:eastAsia="Times New Roman"/>
                <w:b w:val="0"/>
                <w:i w:val="0"/>
                <w:color w:val="1C1612"/>
                <w:sz w:val="20"/>
              </w:rPr>
              <w:t>RTGS UTR NO:SBINR52017041500010389</w:t>
            </w:r>
          </w:p>
        </w:tc>
        <w:tc>
          <w:tcPr>
            <w:tcW w:type="dxa" w:w="1176"/>
            <w:shd w:fill="F4EEE4" w:val="clear"/>
          </w:tcPr>
          <w:p>
            <w:r>
              <w:rPr>
                <w:rFonts w:ascii="Times New Roman" w:hAnsi="Times New Roman" w:eastAsia="Times New Roman"/>
                <w:b w:val="0"/>
                <w:i w:val="0"/>
                <w:color w:val="1C1612"/>
                <w:sz w:val="20"/>
              </w:rPr>
              <w:t>206549</w:t>
            </w:r>
          </w:p>
        </w:tc>
        <w:tc>
          <w:tcPr>
            <w:tcW w:type="dxa" w:w="1176"/>
            <w:shd w:fill="F4EEE4" w:val="clear"/>
          </w:tcPr>
          <w:p>
            <w:r>
              <w:rPr>
                <w:rFonts w:ascii="Times New Roman" w:hAnsi="Times New Roman" w:eastAsia="Times New Roman"/>
                <w:b w:val="0"/>
                <w:i w:val="0"/>
                <w:color w:val="1C1612"/>
                <w:sz w:val="20"/>
              </w:rPr>
              <w:t>2500057.50</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2142206.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MURLIDHAR RADARANGANL</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01.05.17</w:t>
            </w:r>
          </w:p>
        </w:tc>
        <w:tc>
          <w:tcPr>
            <w:tcW w:type="dxa" w:w="1176"/>
            <w:shd w:fill="F4EEE4" w:val="clear"/>
          </w:tcPr>
          <w:p>
            <w:r>
              <w:rPr>
                <w:rFonts w:ascii="Times New Roman" w:hAnsi="Times New Roman" w:eastAsia="Times New Roman"/>
                <w:b w:val="0"/>
                <w:i w:val="0"/>
                <w:color w:val="1C1612"/>
                <w:sz w:val="20"/>
              </w:rPr>
              <w:t>NEFT*HDFC0000240*N121170284568179*LIC OF</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449.00</w:t>
            </w:r>
          </w:p>
        </w:tc>
        <w:tc>
          <w:tcPr>
            <w:tcW w:type="dxa" w:w="1176"/>
            <w:shd w:fill="F4EEE4" w:val="clear"/>
          </w:tcPr>
          <w:p>
            <w:r>
              <w:rPr>
                <w:rFonts w:ascii="Times New Roman" w:hAnsi="Times New Roman" w:eastAsia="Times New Roman"/>
                <w:b w:val="0"/>
                <w:i w:val="0"/>
                <w:color w:val="1C1612"/>
                <w:sz w:val="20"/>
              </w:rPr>
              <w:t>2142655.</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01.05.17</w:t>
            </w:r>
          </w:p>
        </w:tc>
        <w:tc>
          <w:tcPr>
            <w:tcW w:type="dxa" w:w="1176"/>
            <w:shd w:fill="FFFFFF" w:val="clear"/>
          </w:tcPr>
          <w:p>
            <w:r>
              <w:rPr>
                <w:rFonts w:ascii="Times New Roman" w:hAnsi="Times New Roman" w:eastAsia="Times New Roman"/>
                <w:b w:val="0"/>
                <w:i w:val="0"/>
                <w:color w:val="1C1612"/>
                <w:sz w:val="20"/>
              </w:rPr>
              <w:t>NEFT*HDFC0000240*N121170284563577*LIC OF</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447.00</w:t>
            </w:r>
          </w:p>
        </w:tc>
        <w:tc>
          <w:tcPr>
            <w:tcW w:type="dxa" w:w="1176"/>
            <w:shd w:fill="FFFFFF" w:val="clear"/>
          </w:tcPr>
          <w:p>
            <w:r>
              <w:rPr>
                <w:rFonts w:ascii="Times New Roman" w:hAnsi="Times New Roman" w:eastAsia="Times New Roman"/>
                <w:b w:val="0"/>
                <w:i w:val="0"/>
                <w:color w:val="1C1612"/>
                <w:sz w:val="20"/>
              </w:rPr>
              <w:t>2143102.</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01.05.17</w:t>
            </w:r>
          </w:p>
        </w:tc>
        <w:tc>
          <w:tcPr>
            <w:tcW w:type="dxa" w:w="1176"/>
            <w:shd w:fill="F4EEE4" w:val="clear"/>
          </w:tcPr>
          <w:p>
            <w:r>
              <w:rPr>
                <w:rFonts w:ascii="Times New Roman" w:hAnsi="Times New Roman" w:eastAsia="Times New Roman"/>
                <w:b w:val="0"/>
                <w:i w:val="0"/>
                <w:color w:val="1C1612"/>
                <w:sz w:val="20"/>
              </w:rPr>
              <w:t>REF*HUFC0000240*N121170284563577*LIC OF</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447.00</w:t>
            </w:r>
          </w:p>
        </w:tc>
        <w:tc>
          <w:tcPr>
            <w:tcW w:type="dxa" w:w="1176"/>
            <w:shd w:fill="F4EEE4" w:val="clear"/>
          </w:tcPr>
          <w:p>
            <w:r>
              <w:rPr>
                <w:rFonts w:ascii="Times New Roman" w:hAnsi="Times New Roman" w:eastAsia="Times New Roman"/>
                <w:b w:val="0"/>
                <w:i w:val="0"/>
                <w:color w:val="1C1612"/>
                <w:sz w:val="20"/>
              </w:rPr>
              <w:t>2143102.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04.05.17</w:t>
            </w:r>
          </w:p>
        </w:tc>
        <w:tc>
          <w:tcPr>
            <w:tcW w:type="dxa" w:w="1176"/>
            <w:shd w:fill="FFFFFF" w:val="clear"/>
          </w:tcPr>
          <w:p>
            <w:r>
              <w:rPr>
                <w:rFonts w:ascii="Times New Roman" w:hAnsi="Times New Roman" w:eastAsia="Times New Roman"/>
                <w:b w:val="0"/>
                <w:i w:val="0"/>
                <w:color w:val="1C1612"/>
                <w:sz w:val="20"/>
              </w:rPr>
              <w:t>TRF FR PASCOAL TRINDADE TO RIYA TRINDAD TRANSFER TO 030006304498</w:t>
            </w:r>
          </w:p>
        </w:tc>
        <w:tc>
          <w:tcPr>
            <w:tcW w:type="dxa" w:w="1176"/>
            <w:shd w:fill="FFFFFF" w:val="clear"/>
          </w:tcPr>
          <w:p>
            <w:r>
              <w:rPr>
                <w:rFonts w:ascii="Times New Roman" w:hAnsi="Times New Roman" w:eastAsia="Times New Roman"/>
                <w:b w:val="0"/>
                <w:i w:val="0"/>
                <w:color w:val="1C1612"/>
                <w:sz w:val="20"/>
              </w:rPr>
              <w:t>206550</w:t>
            </w:r>
          </w:p>
        </w:tc>
        <w:tc>
          <w:tcPr>
            <w:tcW w:type="dxa" w:w="1176"/>
            <w:shd w:fill="FFFFFF" w:val="clear"/>
          </w:tcPr>
          <w:p>
            <w:r>
              <w:rPr>
                <w:rFonts w:ascii="Times New Roman" w:hAnsi="Times New Roman" w:eastAsia="Times New Roman"/>
                <w:b w:val="0"/>
                <w:i w:val="0"/>
                <w:color w:val="1C1612"/>
                <w:sz w:val="20"/>
              </w:rPr>
              <w:t>325000.00</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1818102.</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08.05.17</w:t>
            </w:r>
          </w:p>
        </w:tc>
        <w:tc>
          <w:tcPr>
            <w:tcW w:type="dxa" w:w="1176"/>
            <w:shd w:fill="F4EEE4" w:val="clear"/>
          </w:tcPr>
          <w:p>
            <w:r>
              <w:rPr>
                <w:rFonts w:ascii="Times New Roman" w:hAnsi="Times New Roman" w:eastAsia="Times New Roman"/>
                <w:b w:val="0"/>
                <w:i w:val="0"/>
                <w:color w:val="1C1612"/>
                <w:sz w:val="20"/>
              </w:rPr>
              <w:t>OWN CHQ XFER DP</w:t>
            </w:r>
          </w:p>
        </w:tc>
        <w:tc>
          <w:tcPr>
            <w:tcW w:type="dxa" w:w="1176"/>
            <w:shd w:fill="F4EEE4" w:val="clear"/>
          </w:tcPr>
          <w:p>
            <w:r>
              <w:rPr>
                <w:rFonts w:ascii="Times New Roman" w:hAnsi="Times New Roman" w:eastAsia="Times New Roman"/>
                <w:b w:val="0"/>
                <w:i w:val="0"/>
                <w:color w:val="1C1612"/>
                <w:sz w:val="20"/>
              </w:rPr>
              <w:t>15782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300000.00</w:t>
            </w:r>
          </w:p>
        </w:tc>
        <w:tc>
          <w:tcPr>
            <w:tcW w:type="dxa" w:w="1176"/>
            <w:shd w:fill="F4EEE4" w:val="clear"/>
          </w:tcPr>
          <w:p>
            <w:r>
              <w:rPr>
                <w:rFonts w:ascii="Times New Roman" w:hAnsi="Times New Roman" w:eastAsia="Times New Roman"/>
                <w:b w:val="0"/>
                <w:i w:val="0"/>
                <w:color w:val="1C1612"/>
                <w:sz w:val="20"/>
              </w:rPr>
              <w:t>2118102.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11.05.17</w:t>
            </w:r>
          </w:p>
        </w:tc>
        <w:tc>
          <w:tcPr>
            <w:tcW w:type="dxa" w:w="1176"/>
            <w:shd w:fill="FFFFFF" w:val="clear"/>
          </w:tcPr>
          <w:p>
            <w:r>
              <w:rPr>
                <w:rFonts w:ascii="Times New Roman" w:hAnsi="Times New Roman" w:eastAsia="Times New Roman"/>
                <w:b w:val="0"/>
                <w:i w:val="0"/>
                <w:color w:val="1C1612"/>
                <w:sz w:val="20"/>
              </w:rPr>
              <w:t>'TJS 0000000000000000000000000000ByClea</w:t>
            </w:r>
          </w:p>
        </w:tc>
        <w:tc>
          <w:tcPr>
            <w:tcW w:type="dxa" w:w="1176"/>
            <w:shd w:fill="FFFFFF" w:val="clear"/>
          </w:tcPr>
          <w:p>
            <w:r>
              <w:rPr>
                <w:rFonts w:ascii="Times New Roman" w:hAnsi="Times New Roman" w:eastAsia="Times New Roman"/>
                <w:b w:val="0"/>
                <w:i w:val="0"/>
                <w:color w:val="1C1612"/>
                <w:sz w:val="20"/>
              </w:rPr>
              <w:t>8206</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600000.00</w:t>
            </w:r>
          </w:p>
        </w:tc>
        <w:tc>
          <w:tcPr>
            <w:tcW w:type="dxa" w:w="1176"/>
            <w:shd w:fill="FFFFFF" w:val="clear"/>
          </w:tcPr>
          <w:p>
            <w:r>
              <w:rPr>
                <w:rFonts w:ascii="Times New Roman" w:hAnsi="Times New Roman" w:eastAsia="Times New Roman"/>
                <w:b w:val="0"/>
                <w:i w:val="0"/>
                <w:color w:val="1C1612"/>
                <w:sz w:val="20"/>
              </w:rPr>
              <w:t>2718102.</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22.05.17</w:t>
            </w:r>
          </w:p>
        </w:tc>
        <w:tc>
          <w:tcPr>
            <w:tcW w:type="dxa" w:w="1176"/>
            <w:shd w:fill="F4EEE4" w:val="clear"/>
          </w:tcPr>
          <w:p>
            <w:r>
              <w:rPr>
                <w:rFonts w:ascii="Times New Roman" w:hAnsi="Times New Roman" w:eastAsia="Times New Roman"/>
                <w:b w:val="0"/>
                <w:i w:val="0"/>
                <w:color w:val="1C1612"/>
                <w:sz w:val="20"/>
              </w:rPr>
              <w:t>WITHDRAWAL TRANSFER BY CHEQUE</w:t>
            </w:r>
          </w:p>
        </w:tc>
        <w:tc>
          <w:tcPr>
            <w:tcW w:type="dxa" w:w="1176"/>
            <w:shd w:fill="F4EEE4" w:val="clear"/>
          </w:tcPr>
          <w:p>
            <w:r>
              <w:rPr>
                <w:rFonts w:ascii="Times New Roman" w:hAnsi="Times New Roman" w:eastAsia="Times New Roman"/>
                <w:b w:val="0"/>
                <w:i w:val="0"/>
                <w:color w:val="1C1612"/>
                <w:sz w:val="20"/>
              </w:rPr>
              <w:t>206551</w:t>
            </w:r>
          </w:p>
        </w:tc>
        <w:tc>
          <w:tcPr>
            <w:tcW w:type="dxa" w:w="1176"/>
            <w:shd w:fill="F4EEE4" w:val="clear"/>
          </w:tcPr>
          <w:p>
            <w:r>
              <w:rPr>
                <w:rFonts w:ascii="Times New Roman" w:hAnsi="Times New Roman" w:eastAsia="Times New Roman"/>
                <w:b w:val="0"/>
                <w:i w:val="0"/>
                <w:color w:val="1C1612"/>
                <w:sz w:val="20"/>
              </w:rPr>
              <w:t>185800.00</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2532302.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Carried Forward</w:t>
            </w:r>
          </w:p>
        </w:tc>
        <w:tc>
          <w:tcPr>
            <w:tcW w:type="dxa" w:w="1176"/>
            <w:shd w:fill="FFFFFF" w:val="clear"/>
          </w:tcPr>
          <w:p>
            <w:r>
              <w:rPr>
                <w:rFonts w:ascii="Times New Roman" w:hAnsi="Times New Roman" w:eastAsia="Times New Roman"/>
                <w:b w:val="0"/>
                <w:i w:val="0"/>
                <w:color w:val="1C1612"/>
                <w:sz w:val="20"/>
              </w:rPr>
              <w:t>2532302.</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DATE</w:t>
            </w:r>
          </w:p>
        </w:tc>
        <w:tc>
          <w:tcPr>
            <w:tcW w:type="dxa" w:w="1882"/>
            <w:shd w:fill="8B2E2E" w:val="clear"/>
          </w:tcPr>
          <w:p>
            <w:r>
              <w:rPr>
                <w:rFonts w:ascii="Times New Roman" w:hAnsi="Times New Roman" w:eastAsia="Times New Roman"/>
                <w:b/>
                <w:i w:val="0"/>
                <w:color w:val="FFFFFF"/>
                <w:sz w:val="20"/>
              </w:rPr>
              <w:t>PARTICULARS</w:t>
            </w:r>
          </w:p>
        </w:tc>
        <w:tc>
          <w:tcPr>
            <w:tcW w:type="dxa" w:w="1882"/>
            <w:shd w:fill="8B2E2E" w:val="clear"/>
          </w:tcPr>
          <w:p>
            <w:r>
              <w:rPr>
                <w:rFonts w:ascii="Times New Roman" w:hAnsi="Times New Roman" w:eastAsia="Times New Roman"/>
                <w:b/>
                <w:i w:val="0"/>
                <w:color w:val="FFFFFF"/>
                <w:sz w:val="20"/>
              </w:rPr>
              <w:t>CHEQUE NO.</w:t>
            </w:r>
          </w:p>
        </w:tc>
        <w:tc>
          <w:tcPr>
            <w:tcW w:type="dxa" w:w="1882"/>
            <w:shd w:fill="8B2E2E" w:val="clear"/>
          </w:tcPr>
          <w:p>
            <w:r>
              <w:rPr>
                <w:rFonts w:ascii="Times New Roman" w:hAnsi="Times New Roman" w:eastAsia="Times New Roman"/>
                <w:b/>
                <w:i w:val="0"/>
                <w:color w:val="FFFFFF"/>
                <w:sz w:val="20"/>
              </w:rPr>
              <w:t>DEBIT</w:t>
            </w:r>
          </w:p>
        </w:tc>
        <w:tc>
          <w:tcPr>
            <w:tcW w:type="dxa" w:w="1882"/>
            <w:shd w:fill="8B2E2E" w:val="clear"/>
          </w:tcPr>
          <w:p>
            <w:r>
              <w:rPr>
                <w:rFonts w:ascii="Times New Roman" w:hAnsi="Times New Roman" w:eastAsia="Times New Roman"/>
                <w:b/>
                <w:i w:val="0"/>
                <w:color w:val="FFFFFF"/>
                <w:sz w:val="20"/>
              </w:rPr>
              <w:t>CREDIT</w:t>
            </w:r>
          </w:p>
        </w:tc>
      </w:tr>
      <w:tr>
        <w:tc>
          <w:tcPr>
            <w:tcW w:type="dxa" w:w="1882"/>
            <w:shd w:fill="FFFFFF" w:val="clear"/>
          </w:tcPr>
          <w:p>
            <w:r>
              <w:rPr>
                <w:rFonts w:ascii="Times New Roman" w:hAnsi="Times New Roman" w:eastAsia="Times New Roman"/>
                <w:b w:val="0"/>
                <w:i w:val="0"/>
                <w:color w:val="1C1612"/>
                <w:sz w:val="20"/>
              </w:rPr>
              <w:t>Brought Forward</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TRANSFER FROM 599437105212</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01.07.17</w:t>
            </w:r>
          </w:p>
        </w:tc>
        <w:tc>
          <w:tcPr>
            <w:tcW w:type="dxa" w:w="1882"/>
            <w:shd w:fill="FFFFFF" w:val="clear"/>
          </w:tcPr>
          <w:p>
            <w:r>
              <w:rPr>
                <w:rFonts w:ascii="Times New Roman" w:hAnsi="Times New Roman" w:eastAsia="Times New Roman"/>
                <w:b w:val="0"/>
                <w:i w:val="0"/>
                <w:color w:val="1C1612"/>
                <w:sz w:val="20"/>
              </w:rPr>
              <w:t>NEFT*HDFC0000240*M182170222068655*LIC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447.00</w:t>
            </w:r>
          </w:p>
        </w:tc>
        <w:tc>
          <w:tcPr>
            <w:tcW w:type="dxa" w:w="1882"/>
            <w:shd w:fill="FFFFFF" w:val="clear"/>
          </w:tcPr>
          <w:p>
            <w:r>
              <w:rPr>
                <w:rFonts w:ascii="Times New Roman" w:hAnsi="Times New Roman" w:eastAsia="Times New Roman"/>
                <w:b w:val="0"/>
                <w:i w:val="0"/>
                <w:color w:val="1C1612"/>
                <w:sz w:val="20"/>
              </w:rPr>
              <w:t>185</w:t>
            </w:r>
          </w:p>
        </w:tc>
      </w:tr>
      <w:tr>
        <w:tc>
          <w:tcPr>
            <w:tcW w:type="dxa" w:w="1882"/>
            <w:shd w:fill="F4EEE4" w:val="clear"/>
          </w:tcPr>
          <w:p>
            <w:r>
              <w:rPr>
                <w:rFonts w:ascii="Times New Roman" w:hAnsi="Times New Roman" w:eastAsia="Times New Roman"/>
                <w:b w:val="0"/>
                <w:i w:val="0"/>
                <w:color w:val="1C1612"/>
                <w:sz w:val="20"/>
              </w:rPr>
              <w:t>01.07.17</w:t>
            </w:r>
          </w:p>
        </w:tc>
        <w:tc>
          <w:tcPr>
            <w:tcW w:type="dxa" w:w="1882"/>
            <w:shd w:fill="F4EEE4" w:val="clear"/>
          </w:tcPr>
          <w:p>
            <w:r>
              <w:rPr>
                <w:rFonts w:ascii="Times New Roman" w:hAnsi="Times New Roman" w:eastAsia="Times New Roman"/>
                <w:b w:val="0"/>
                <w:i w:val="0"/>
                <w:color w:val="1C1612"/>
                <w:sz w:val="20"/>
              </w:rPr>
              <w:t>NEFT*HDFC0000240*M182170322064943*LIC OF</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449.00</w:t>
            </w:r>
          </w:p>
        </w:tc>
        <w:tc>
          <w:tcPr>
            <w:tcW w:type="dxa" w:w="1882"/>
            <w:shd w:fill="F4EEE4" w:val="clear"/>
          </w:tcPr>
          <w:p>
            <w:r>
              <w:rPr>
                <w:rFonts w:ascii="Times New Roman" w:hAnsi="Times New Roman" w:eastAsia="Times New Roman"/>
                <w:b w:val="0"/>
                <w:i w:val="0"/>
                <w:color w:val="1C1612"/>
                <w:sz w:val="20"/>
              </w:rPr>
              <w:t>185</w:t>
            </w:r>
          </w:p>
        </w:tc>
      </w:tr>
      <w:tr>
        <w:tc>
          <w:tcPr>
            <w:tcW w:type="dxa" w:w="1882"/>
            <w:shd w:fill="FFFFFF" w:val="clear"/>
          </w:tcPr>
          <w:p>
            <w:r>
              <w:rPr>
                <w:rFonts w:ascii="Times New Roman" w:hAnsi="Times New Roman" w:eastAsia="Times New Roman"/>
                <w:b w:val="0"/>
                <w:i w:val="0"/>
                <w:color w:val="1C1612"/>
                <w:sz w:val="20"/>
              </w:rPr>
              <w:t>01.08.17</w:t>
            </w:r>
          </w:p>
        </w:tc>
        <w:tc>
          <w:tcPr>
            <w:tcW w:type="dxa" w:w="1882"/>
            <w:shd w:fill="FFFFFF" w:val="clear"/>
          </w:tcPr>
          <w:p>
            <w:r>
              <w:rPr>
                <w:rFonts w:ascii="Times New Roman" w:hAnsi="Times New Roman" w:eastAsia="Times New Roman"/>
                <w:b w:val="0"/>
                <w:i w:val="0"/>
                <w:color w:val="1C1612"/>
                <w:sz w:val="20"/>
              </w:rPr>
              <w:t>NEFT*HDFC0000240*M121170340881399*LIC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447.00</w:t>
            </w:r>
          </w:p>
        </w:tc>
        <w:tc>
          <w:tcPr>
            <w:tcW w:type="dxa" w:w="1882"/>
            <w:shd w:fill="FFFFFF" w:val="clear"/>
          </w:tcPr>
          <w:p>
            <w:r>
              <w:rPr>
                <w:rFonts w:ascii="Times New Roman" w:hAnsi="Times New Roman" w:eastAsia="Times New Roman"/>
                <w:b w:val="0"/>
                <w:i w:val="0"/>
                <w:color w:val="1C1612"/>
                <w:sz w:val="20"/>
              </w:rPr>
              <w:t>185</w:t>
            </w:r>
          </w:p>
        </w:tc>
      </w:tr>
      <w:tr>
        <w:tc>
          <w:tcPr>
            <w:tcW w:type="dxa" w:w="1882"/>
            <w:shd w:fill="F4EEE4" w:val="clear"/>
          </w:tcPr>
          <w:p>
            <w:r>
              <w:rPr>
                <w:rFonts w:ascii="Times New Roman" w:hAnsi="Times New Roman" w:eastAsia="Times New Roman"/>
                <w:b w:val="0"/>
                <w:i w:val="0"/>
                <w:color w:val="1C1612"/>
                <w:sz w:val="20"/>
              </w:rPr>
              <w:t>01.08.17</w:t>
            </w:r>
          </w:p>
        </w:tc>
        <w:tc>
          <w:tcPr>
            <w:tcW w:type="dxa" w:w="1882"/>
            <w:shd w:fill="F4EEE4" w:val="clear"/>
          </w:tcPr>
          <w:p>
            <w:r>
              <w:rPr>
                <w:rFonts w:ascii="Times New Roman" w:hAnsi="Times New Roman" w:eastAsia="Times New Roman"/>
                <w:b w:val="0"/>
                <w:i w:val="0"/>
                <w:color w:val="1C1612"/>
                <w:sz w:val="20"/>
              </w:rPr>
              <w:t>NEFT*HDFC0000240*M211170340881409*LIC OF</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449.00</w:t>
            </w:r>
          </w:p>
        </w:tc>
        <w:tc>
          <w:tcPr>
            <w:tcW w:type="dxa" w:w="1882"/>
            <w:shd w:fill="F4EEE4" w:val="clear"/>
          </w:tcPr>
          <w:p>
            <w:r>
              <w:rPr>
                <w:rFonts w:ascii="Times New Roman" w:hAnsi="Times New Roman" w:eastAsia="Times New Roman"/>
                <w:b w:val="0"/>
                <w:i w:val="0"/>
                <w:color w:val="1C1612"/>
                <w:sz w:val="20"/>
              </w:rPr>
              <w:t>185</w:t>
            </w:r>
          </w:p>
        </w:tc>
      </w:tr>
      <w:tr>
        <w:tc>
          <w:tcPr>
            <w:tcW w:type="dxa" w:w="1882"/>
            <w:shd w:fill="FFFFFF" w:val="clear"/>
          </w:tcPr>
          <w:p>
            <w:r>
              <w:rPr>
                <w:rFonts w:ascii="Times New Roman" w:hAnsi="Times New Roman" w:eastAsia="Times New Roman"/>
                <w:b w:val="0"/>
                <w:i w:val="0"/>
                <w:color w:val="1C1612"/>
                <w:sz w:val="20"/>
              </w:rPr>
              <w:t>01.09.17</w:t>
            </w:r>
          </w:p>
        </w:tc>
        <w:tc>
          <w:tcPr>
            <w:tcW w:type="dxa" w:w="1882"/>
            <w:shd w:fill="FFFFFF" w:val="clear"/>
          </w:tcPr>
          <w:p>
            <w:r>
              <w:rPr>
                <w:rFonts w:ascii="Times New Roman" w:hAnsi="Times New Roman" w:eastAsia="Times New Roman"/>
                <w:b w:val="0"/>
                <w:i w:val="0"/>
                <w:color w:val="1C1612"/>
                <w:sz w:val="20"/>
              </w:rPr>
              <w:t>NEFT*HDFC0000240*M24417039625157*LIC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449.00</w:t>
            </w:r>
          </w:p>
        </w:tc>
        <w:tc>
          <w:tcPr>
            <w:tcW w:type="dxa" w:w="1882"/>
            <w:shd w:fill="FFFFFF" w:val="clear"/>
          </w:tcPr>
          <w:p>
            <w:r>
              <w:rPr>
                <w:rFonts w:ascii="Times New Roman" w:hAnsi="Times New Roman" w:eastAsia="Times New Roman"/>
                <w:b w:val="0"/>
                <w:i w:val="0"/>
                <w:color w:val="1C1612"/>
                <w:sz w:val="20"/>
              </w:rPr>
              <w:t>185</w:t>
            </w:r>
          </w:p>
        </w:tc>
      </w:tr>
      <w:tr>
        <w:tc>
          <w:tcPr>
            <w:tcW w:type="dxa" w:w="1882"/>
            <w:shd w:fill="F4EEE4" w:val="clear"/>
          </w:tcPr>
          <w:p>
            <w:r>
              <w:rPr>
                <w:rFonts w:ascii="Times New Roman" w:hAnsi="Times New Roman" w:eastAsia="Times New Roman"/>
                <w:b w:val="0"/>
                <w:i w:val="0"/>
                <w:color w:val="1C1612"/>
                <w:sz w:val="20"/>
              </w:rPr>
              <w:t>01.09.17</w:t>
            </w:r>
          </w:p>
        </w:tc>
        <w:tc>
          <w:tcPr>
            <w:tcW w:type="dxa" w:w="1882"/>
            <w:shd w:fill="F4EEE4" w:val="clear"/>
          </w:tcPr>
          <w:p>
            <w:r>
              <w:rPr>
                <w:rFonts w:ascii="Times New Roman" w:hAnsi="Times New Roman" w:eastAsia="Times New Roman"/>
                <w:b w:val="0"/>
                <w:i w:val="0"/>
                <w:color w:val="1C1612"/>
                <w:sz w:val="20"/>
              </w:rPr>
              <w:t>NEFT*HDFC0000240*M24417039625157*LIC OF</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447.00</w:t>
            </w:r>
          </w:p>
        </w:tc>
        <w:tc>
          <w:tcPr>
            <w:tcW w:type="dxa" w:w="1882"/>
            <w:shd w:fill="F4EEE4" w:val="clear"/>
          </w:tcPr>
          <w:p>
            <w:r>
              <w:rPr>
                <w:rFonts w:ascii="Times New Roman" w:hAnsi="Times New Roman" w:eastAsia="Times New Roman"/>
                <w:b w:val="0"/>
                <w:i w:val="0"/>
                <w:color w:val="1C1612"/>
                <w:sz w:val="20"/>
              </w:rPr>
              <w:t>185</w:t>
            </w:r>
          </w:p>
        </w:tc>
      </w:tr>
      <w:tr>
        <w:tc>
          <w:tcPr>
            <w:tcW w:type="dxa" w:w="1882"/>
            <w:shd w:fill="FFFFFF" w:val="clear"/>
          </w:tcPr>
          <w:p>
            <w:r>
              <w:rPr>
                <w:rFonts w:ascii="Times New Roman" w:hAnsi="Times New Roman" w:eastAsia="Times New Roman"/>
                <w:b w:val="0"/>
                <w:i w:val="0"/>
                <w:color w:val="1C1612"/>
                <w:sz w:val="20"/>
              </w:rPr>
              <w:t>01.09.17</w:t>
            </w:r>
          </w:p>
        </w:tc>
        <w:tc>
          <w:tcPr>
            <w:tcW w:type="dxa" w:w="1882"/>
            <w:shd w:fill="FFFFFF" w:val="clear"/>
          </w:tcPr>
          <w:p>
            <w:r>
              <w:rPr>
                <w:rFonts w:ascii="Times New Roman" w:hAnsi="Times New Roman" w:eastAsia="Times New Roman"/>
                <w:b w:val="0"/>
                <w:i w:val="0"/>
                <w:color w:val="1C1612"/>
                <w:sz w:val="20"/>
              </w:rPr>
              <w:t>NEFT*HDFC0000240*M24417039625157*LIC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447.00</w:t>
            </w:r>
          </w:p>
        </w:tc>
        <w:tc>
          <w:tcPr>
            <w:tcW w:type="dxa" w:w="1882"/>
            <w:shd w:fill="FFFFFF" w:val="clear"/>
          </w:tcPr>
          <w:p>
            <w:r>
              <w:rPr>
                <w:rFonts w:ascii="Times New Roman" w:hAnsi="Times New Roman" w:eastAsia="Times New Roman"/>
                <w:b w:val="0"/>
                <w:i w:val="0"/>
                <w:color w:val="1C1612"/>
                <w:sz w:val="20"/>
              </w:rPr>
              <w:t>185</w:t>
            </w:r>
          </w:p>
        </w:tc>
      </w:tr>
      <w:tr>
        <w:tc>
          <w:tcPr>
            <w:tcW w:type="dxa" w:w="1882"/>
            <w:shd w:fill="F4EEE4" w:val="clear"/>
          </w:tcPr>
          <w:p>
            <w:r>
              <w:rPr>
                <w:rFonts w:ascii="Times New Roman" w:hAnsi="Times New Roman" w:eastAsia="Times New Roman"/>
                <w:b w:val="0"/>
                <w:i w:val="0"/>
                <w:color w:val="1C1612"/>
                <w:sz w:val="20"/>
              </w:rPr>
              <w:t>04.09.17</w:t>
            </w:r>
          </w:p>
        </w:tc>
        <w:tc>
          <w:tcPr>
            <w:tcW w:type="dxa" w:w="1882"/>
            <w:shd w:fill="F4EEE4" w:val="clear"/>
          </w:tcPr>
          <w:p>
            <w:r>
              <w:rPr>
                <w:rFonts w:ascii="Times New Roman" w:hAnsi="Times New Roman" w:eastAsia="Times New Roman"/>
                <w:b w:val="0"/>
                <w:i w:val="0"/>
                <w:color w:val="1C1612"/>
                <w:sz w:val="20"/>
              </w:rPr>
              <w:t>OWN CHQ XPER DF</w:t>
            </w:r>
          </w:p>
        </w:tc>
        <w:tc>
          <w:tcPr>
            <w:tcW w:type="dxa" w:w="1882"/>
            <w:shd w:fill="F4EEE4" w:val="clear"/>
          </w:tcPr>
          <w:p>
            <w:r>
              <w:rPr>
                <w:rFonts w:ascii="Times New Roman" w:hAnsi="Times New Roman" w:eastAsia="Times New Roman"/>
                <w:b w:val="0"/>
                <w:i w:val="0"/>
                <w:color w:val="1C1612"/>
                <w:sz w:val="20"/>
              </w:rPr>
              <w:t>815421</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2000000.00</w:t>
            </w:r>
          </w:p>
        </w:tc>
      </w:tr>
      <w:tr>
        <w:tc>
          <w:tcPr>
            <w:tcW w:type="dxa" w:w="1882"/>
            <w:shd w:fill="FFFFFF" w:val="clear"/>
          </w:tcPr>
          <w:p>
            <w:r>
              <w:rPr>
                <w:rFonts w:ascii="Times New Roman" w:hAnsi="Times New Roman" w:eastAsia="Times New Roman"/>
                <w:b w:val="0"/>
                <w:i w:val="0"/>
                <w:color w:val="1C1612"/>
                <w:sz w:val="20"/>
              </w:rPr>
              <w:t>07.09.17</w:t>
            </w:r>
          </w:p>
        </w:tc>
        <w:tc>
          <w:tcPr>
            <w:tcW w:type="dxa" w:w="1882"/>
            <w:shd w:fill="FFFFFF" w:val="clear"/>
          </w:tcPr>
          <w:p>
            <w:r>
              <w:rPr>
                <w:rFonts w:ascii="Times New Roman" w:hAnsi="Times New Roman" w:eastAsia="Times New Roman"/>
                <w:b w:val="0"/>
                <w:i w:val="0"/>
                <w:color w:val="1C1612"/>
                <w:sz w:val="20"/>
              </w:rPr>
              <w:t>RTOB UTR NO: BDPCK52017090753205620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5000000.00</w:t>
            </w:r>
          </w:p>
        </w:tc>
      </w:tr>
      <w:tr>
        <w:tc>
          <w:tcPr>
            <w:tcW w:type="dxa" w:w="1882"/>
            <w:shd w:fill="F4EEE4" w:val="clear"/>
          </w:tcPr>
          <w:p>
            <w:r>
              <w:rPr>
                <w:rFonts w:ascii="Times New Roman" w:hAnsi="Times New Roman" w:eastAsia="Times New Roman"/>
                <w:b w:val="0"/>
                <w:i w:val="0"/>
                <w:color w:val="1C1612"/>
                <w:sz w:val="20"/>
              </w:rPr>
              <w:t>PVN ASSOCIATES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07.09.17</w:t>
            </w:r>
          </w:p>
        </w:tc>
        <w:tc>
          <w:tcPr>
            <w:tcW w:type="dxa" w:w="1882"/>
            <w:shd w:fill="FFFFFF" w:val="clear"/>
          </w:tcPr>
          <w:p>
            <w:r>
              <w:rPr>
                <w:rFonts w:ascii="Times New Roman" w:hAnsi="Times New Roman" w:eastAsia="Times New Roman"/>
                <w:b w:val="0"/>
                <w:i w:val="0"/>
                <w:color w:val="1C1612"/>
                <w:sz w:val="20"/>
              </w:rPr>
              <w:t>RTOB UTR NO: SBINK52017090700051935</w:t>
            </w:r>
          </w:p>
        </w:tc>
        <w:tc>
          <w:tcPr>
            <w:tcW w:type="dxa" w:w="1882"/>
            <w:shd w:fill="FFFFFF" w:val="clear"/>
          </w:tcPr>
          <w:p>
            <w:r>
              <w:rPr>
                <w:rFonts w:ascii="Times New Roman" w:hAnsi="Times New Roman" w:eastAsia="Times New Roman"/>
                <w:b w:val="0"/>
                <w:i w:val="0"/>
                <w:color w:val="1C1612"/>
                <w:sz w:val="20"/>
              </w:rPr>
              <w:t>206556</w:t>
            </w:r>
          </w:p>
        </w:tc>
        <w:tc>
          <w:tcPr>
            <w:tcW w:type="dxa" w:w="1882"/>
            <w:shd w:fill="FFFFFF" w:val="clear"/>
          </w:tcPr>
          <w:p>
            <w:r>
              <w:rPr>
                <w:rFonts w:ascii="Times New Roman" w:hAnsi="Times New Roman" w:eastAsia="Times New Roman"/>
                <w:b w:val="0"/>
                <w:i w:val="0"/>
                <w:color w:val="1C1612"/>
                <w:sz w:val="20"/>
              </w:rPr>
              <w:t>7000059.00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LOOKKAR DEVELOPERS PVT LTD</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15.09.17</w:t>
            </w:r>
          </w:p>
        </w:tc>
        <w:tc>
          <w:tcPr>
            <w:tcW w:type="dxa" w:w="1882"/>
            <w:shd w:fill="FFFFFF" w:val="clear"/>
          </w:tcPr>
          <w:p>
            <w:r>
              <w:rPr>
                <w:rFonts w:ascii="Times New Roman" w:hAnsi="Times New Roman" w:eastAsia="Times New Roman"/>
                <w:b w:val="0"/>
                <w:i w:val="0"/>
                <w:color w:val="1C1612"/>
                <w:sz w:val="20"/>
              </w:rPr>
              <w:t>WKS - 0000400000000000000000000000ByClee</w:t>
            </w:r>
          </w:p>
        </w:tc>
        <w:tc>
          <w:tcPr>
            <w:tcW w:type="dxa" w:w="1882"/>
            <w:shd w:fill="FFFFFF" w:val="clear"/>
          </w:tcPr>
          <w:p>
            <w:r>
              <w:rPr>
                <w:rFonts w:ascii="Times New Roman" w:hAnsi="Times New Roman" w:eastAsia="Times New Roman"/>
                <w:b w:val="0"/>
                <w:i w:val="0"/>
                <w:color w:val="1C1612"/>
                <w:sz w:val="20"/>
              </w:rPr>
              <w:t>2882</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172.00</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25.09.17</w:t>
            </w:r>
          </w:p>
        </w:tc>
        <w:tc>
          <w:tcPr>
            <w:tcW w:type="dxa" w:w="1882"/>
            <w:shd w:fill="FFFFFF" w:val="clear"/>
          </w:tcPr>
          <w:p>
            <w:r>
              <w:rPr>
                <w:rFonts w:ascii="Times New Roman" w:hAnsi="Times New Roman" w:eastAsia="Times New Roman"/>
                <w:b w:val="0"/>
                <w:i w:val="0"/>
                <w:color w:val="1C1612"/>
                <w:sz w:val="20"/>
              </w:rPr>
              <w:t>INTEREST CREDIT</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17579.00</w:t>
            </w:r>
          </w:p>
        </w:tc>
      </w:tr>
      <w:tr>
        <w:tc>
          <w:tcPr>
            <w:tcW w:type="dxa" w:w="1882"/>
            <w:shd w:fill="F4EEE4" w:val="clear"/>
          </w:tcPr>
          <w:p>
            <w:r>
              <w:rPr>
                <w:rFonts w:ascii="Times New Roman" w:hAnsi="Times New Roman" w:eastAsia="Times New Roman"/>
                <w:b w:val="0"/>
                <w:i w:val="0"/>
                <w:color w:val="1C1612"/>
                <w:sz w:val="20"/>
              </w:rPr>
              <w:t>29.09.17</w:t>
            </w:r>
          </w:p>
        </w:tc>
        <w:tc>
          <w:tcPr>
            <w:tcW w:type="dxa" w:w="1882"/>
            <w:shd w:fill="F4EEE4" w:val="clear"/>
          </w:tcPr>
          <w:p>
            <w:r>
              <w:rPr>
                <w:rFonts w:ascii="Times New Roman" w:hAnsi="Times New Roman" w:eastAsia="Times New Roman"/>
                <w:b w:val="0"/>
                <w:i w:val="0"/>
                <w:color w:val="1C1612"/>
                <w:sz w:val="20"/>
              </w:rPr>
              <w:t>RTOB UTR NO: SBINK52017092900003773</w:t>
            </w:r>
          </w:p>
        </w:tc>
        <w:tc>
          <w:tcPr>
            <w:tcW w:type="dxa" w:w="1882"/>
            <w:shd w:fill="F4EEE4" w:val="clear"/>
          </w:tcPr>
          <w:p>
            <w:r>
              <w:rPr>
                <w:rFonts w:ascii="Times New Roman" w:hAnsi="Times New Roman" w:eastAsia="Times New Roman"/>
                <w:b w:val="0"/>
                <w:i w:val="0"/>
                <w:color w:val="1C1612"/>
                <w:sz w:val="20"/>
              </w:rPr>
              <w:t>206557</w:t>
            </w:r>
          </w:p>
        </w:tc>
        <w:tc>
          <w:tcPr>
            <w:tcW w:type="dxa" w:w="1882"/>
            <w:shd w:fill="F4EEE4" w:val="clear"/>
          </w:tcPr>
          <w:p>
            <w:r>
              <w:rPr>
                <w:rFonts w:ascii="Times New Roman" w:hAnsi="Times New Roman" w:eastAsia="Times New Roman"/>
                <w:b w:val="0"/>
                <w:i w:val="0"/>
                <w:color w:val="1C1612"/>
                <w:sz w:val="20"/>
              </w:rPr>
              <w:t>1100059.00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MINITREASURES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05.10.17</w:t>
            </w:r>
          </w:p>
        </w:tc>
        <w:tc>
          <w:tcPr>
            <w:tcW w:type="dxa" w:w="1882"/>
            <w:shd w:fill="F4EEE4" w:val="clear"/>
          </w:tcPr>
          <w:p>
            <w:r>
              <w:rPr>
                <w:rFonts w:ascii="Times New Roman" w:hAnsi="Times New Roman" w:eastAsia="Times New Roman"/>
                <w:b w:val="0"/>
                <w:i w:val="0"/>
                <w:color w:val="1C1612"/>
                <w:sz w:val="20"/>
              </w:rPr>
              <w:t>NEFT*HDFC0000240*M276170378191412*LIC OF</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449.00</w:t>
            </w:r>
          </w:p>
        </w:tc>
      </w:tr>
      <w:tr>
        <w:tc>
          <w:tcPr>
            <w:tcW w:type="dxa" w:w="1882"/>
            <w:shd w:fill="FFFFFF" w:val="clear"/>
          </w:tcPr>
          <w:p>
            <w:r>
              <w:rPr>
                <w:rFonts w:ascii="Times New Roman" w:hAnsi="Times New Roman" w:eastAsia="Times New Roman"/>
                <w:b w:val="0"/>
                <w:i w:val="0"/>
                <w:color w:val="1C1612"/>
                <w:sz w:val="20"/>
              </w:rPr>
              <w:t>03.10.17</w:t>
            </w:r>
          </w:p>
        </w:tc>
        <w:tc>
          <w:tcPr>
            <w:tcW w:type="dxa" w:w="1882"/>
            <w:shd w:fill="FFFFFF" w:val="clear"/>
          </w:tcPr>
          <w:p>
            <w:r>
              <w:rPr>
                <w:rFonts w:ascii="Times New Roman" w:hAnsi="Times New Roman" w:eastAsia="Times New Roman"/>
                <w:b w:val="0"/>
                <w:i w:val="0"/>
                <w:color w:val="1C1612"/>
                <w:sz w:val="20"/>
              </w:rPr>
              <w:t>NEFT*HDFC0000240*M276170378191412*LIC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447.00</w:t>
            </w:r>
          </w:p>
        </w:tc>
      </w:tr>
      <w:tr>
        <w:tc>
          <w:tcPr>
            <w:tcW w:type="dxa" w:w="1882"/>
            <w:shd w:fill="F4EEE4" w:val="clear"/>
          </w:tcPr>
          <w:p>
            <w:r>
              <w:rPr>
                <w:rFonts w:ascii="Times New Roman" w:hAnsi="Times New Roman" w:eastAsia="Times New Roman"/>
                <w:b w:val="0"/>
                <w:i w:val="0"/>
                <w:color w:val="1C1612"/>
                <w:sz w:val="20"/>
              </w:rPr>
              <w:t>03.10.17</w:t>
            </w:r>
          </w:p>
        </w:tc>
        <w:tc>
          <w:tcPr>
            <w:tcW w:type="dxa" w:w="1882"/>
            <w:shd w:fill="F4EEE4" w:val="clear"/>
          </w:tcPr>
          <w:p>
            <w:r>
              <w:rPr>
                <w:rFonts w:ascii="Times New Roman" w:hAnsi="Times New Roman" w:eastAsia="Times New Roman"/>
                <w:b w:val="0"/>
                <w:i w:val="0"/>
                <w:color w:val="1C1612"/>
                <w:sz w:val="20"/>
              </w:rPr>
              <w:t>NDF - 0000000000000000000000000000ByClea</w:t>
            </w:r>
          </w:p>
        </w:tc>
        <w:tc>
          <w:tcPr>
            <w:tcW w:type="dxa" w:w="1882"/>
            <w:shd w:fill="F4EEE4" w:val="clear"/>
          </w:tcPr>
          <w:p>
            <w:r>
              <w:rPr>
                <w:rFonts w:ascii="Times New Roman" w:hAnsi="Times New Roman" w:eastAsia="Times New Roman"/>
                <w:b w:val="0"/>
                <w:i w:val="0"/>
                <w:color w:val="1C1612"/>
                <w:sz w:val="20"/>
              </w:rPr>
              <w:t>40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1300000.00</w:t>
            </w:r>
          </w:p>
        </w:tc>
      </w:tr>
      <w:tr>
        <w:tc>
          <w:tcPr>
            <w:tcW w:type="dxa" w:w="1882"/>
            <w:shd w:fill="FFFFFF" w:val="clear"/>
          </w:tcPr>
          <w:p>
            <w:r>
              <w:rPr>
                <w:rFonts w:ascii="Times New Roman" w:hAnsi="Times New Roman" w:eastAsia="Times New Roman"/>
                <w:b w:val="0"/>
                <w:i w:val="0"/>
                <w:color w:val="1C1612"/>
                <w:sz w:val="20"/>
              </w:rPr>
              <w:t>25.10.17</w:t>
            </w:r>
          </w:p>
        </w:tc>
        <w:tc>
          <w:tcPr>
            <w:tcW w:type="dxa" w:w="1882"/>
            <w:shd w:fill="FFFFFF" w:val="clear"/>
          </w:tcPr>
          <w:p>
            <w:r>
              <w:rPr>
                <w:rFonts w:ascii="Times New Roman" w:hAnsi="Times New Roman" w:eastAsia="Times New Roman"/>
                <w:b w:val="0"/>
                <w:i w:val="0"/>
                <w:color w:val="1C1612"/>
                <w:sz w:val="20"/>
              </w:rPr>
              <w:t>TRP MR DISCOAL TRIMIDUE TO KIVA TRINDAD TRANSFER TO 030T1056965</w:t>
            </w:r>
          </w:p>
        </w:tc>
        <w:tc>
          <w:tcPr>
            <w:tcW w:type="dxa" w:w="1882"/>
            <w:shd w:fill="FFFFFF" w:val="clear"/>
          </w:tcPr>
          <w:p>
            <w:r>
              <w:rPr>
                <w:rFonts w:ascii="Times New Roman" w:hAnsi="Times New Roman" w:eastAsia="Times New Roman"/>
                <w:b w:val="0"/>
                <w:i w:val="0"/>
                <w:color w:val="1C1612"/>
                <w:sz w:val="20"/>
              </w:rPr>
              <w:t>206558</w:t>
            </w:r>
          </w:p>
        </w:tc>
        <w:tc>
          <w:tcPr>
            <w:tcW w:type="dxa" w:w="1882"/>
            <w:shd w:fill="FFFFFF" w:val="clear"/>
          </w:tcPr>
          <w:p>
            <w:r>
              <w:rPr>
                <w:rFonts w:ascii="Times New Roman" w:hAnsi="Times New Roman" w:eastAsia="Times New Roman"/>
                <w:b w:val="0"/>
                <w:i w:val="0"/>
                <w:color w:val="1C1612"/>
                <w:sz w:val="20"/>
              </w:rPr>
              <w:t>19632.00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01.11.17</w:t>
            </w:r>
          </w:p>
        </w:tc>
        <w:tc>
          <w:tcPr>
            <w:tcW w:type="dxa" w:w="1882"/>
            <w:shd w:fill="F4EEE4" w:val="clear"/>
          </w:tcPr>
          <w:p>
            <w:r>
              <w:rPr>
                <w:rFonts w:ascii="Times New Roman" w:hAnsi="Times New Roman" w:eastAsia="Times New Roman"/>
                <w:b w:val="0"/>
                <w:i w:val="0"/>
                <w:color w:val="1C1612"/>
                <w:sz w:val="20"/>
              </w:rPr>
              <w:t>NEFT*HDFC0000240*M305170399857768*LIC OF</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449.00</w:t>
            </w:r>
          </w:p>
        </w:tc>
      </w:tr>
      <w:tr>
        <w:tc>
          <w:tcPr>
            <w:tcW w:type="dxa" w:w="1882"/>
            <w:shd w:fill="FFFFFF" w:val="clear"/>
          </w:tcPr>
          <w:p>
            <w:r>
              <w:rPr>
                <w:rFonts w:ascii="Times New Roman" w:hAnsi="Times New Roman" w:eastAsia="Times New Roman"/>
                <w:b w:val="0"/>
                <w:i w:val="0"/>
                <w:color w:val="1C1612"/>
                <w:sz w:val="20"/>
              </w:rPr>
              <w:t>01.11.17</w:t>
            </w:r>
          </w:p>
        </w:tc>
        <w:tc>
          <w:tcPr>
            <w:tcW w:type="dxa" w:w="1882"/>
            <w:shd w:fill="FFFFFF" w:val="clear"/>
          </w:tcPr>
          <w:p>
            <w:r>
              <w:rPr>
                <w:rFonts w:ascii="Times New Roman" w:hAnsi="Times New Roman" w:eastAsia="Times New Roman"/>
                <w:b w:val="0"/>
                <w:i w:val="0"/>
                <w:color w:val="1C1612"/>
                <w:sz w:val="20"/>
              </w:rPr>
              <w:t>NEFT*HDFC0000240*M305170399857768*LIC OF</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447.00</w:t>
            </w:r>
          </w:p>
        </w:tc>
      </w:tr>
      <w:tr>
        <w:tc>
          <w:tcPr>
            <w:tcW w:type="dxa" w:w="1882"/>
            <w:shd w:fill="F4EEE4" w:val="clear"/>
          </w:tcPr>
          <w:p>
            <w:r>
              <w:rPr>
                <w:rFonts w:ascii="Times New Roman" w:hAnsi="Times New Roman" w:eastAsia="Times New Roman"/>
                <w:b w:val="0"/>
                <w:i w:val="0"/>
                <w:color w:val="1C1612"/>
                <w:sz w:val="20"/>
              </w:rPr>
              <w:t>27.11.17</w:t>
            </w:r>
          </w:p>
        </w:tc>
        <w:tc>
          <w:tcPr>
            <w:tcW w:type="dxa" w:w="1882"/>
            <w:shd w:fill="F4EEE4" w:val="clear"/>
          </w:tcPr>
          <w:p>
            <w:r>
              <w:rPr>
                <w:rFonts w:ascii="Times New Roman" w:hAnsi="Times New Roman" w:eastAsia="Times New Roman"/>
                <w:b w:val="0"/>
                <w:i w:val="0"/>
                <w:color w:val="1C1612"/>
                <w:sz w:val="20"/>
              </w:rPr>
              <w:t>NDF - 0000000000000000000000000000ByClea</w:t>
            </w:r>
          </w:p>
        </w:tc>
        <w:tc>
          <w:tcPr>
            <w:tcW w:type="dxa" w:w="1882"/>
            <w:shd w:fill="F4EEE4" w:val="clear"/>
          </w:tcPr>
          <w:p>
            <w:r>
              <w:rPr>
                <w:rFonts w:ascii="Times New Roman" w:hAnsi="Times New Roman" w:eastAsia="Times New Roman"/>
                <w:b w:val="0"/>
                <w:i w:val="0"/>
                <w:color w:val="1C1612"/>
                <w:sz w:val="20"/>
              </w:rPr>
              <w:t>41</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1000000.00</w:t>
            </w:r>
          </w:p>
        </w:tc>
      </w:tr>
      <w:tr>
        <w:tc>
          <w:tcPr>
            <w:tcW w:type="dxa" w:w="1882"/>
            <w:shd w:fill="FFFFFF" w:val="clear"/>
          </w:tcPr>
          <w:p>
            <w:r>
              <w:rPr>
                <w:rFonts w:ascii="Times New Roman" w:hAnsi="Times New Roman" w:eastAsia="Times New Roman"/>
                <w:b w:val="0"/>
                <w:i w:val="0"/>
                <w:color w:val="1C1612"/>
                <w:sz w:val="20"/>
              </w:rPr>
              <w:t>URCI BAL: 0.00 CLE BAL: 2855056.71 CRIMOD BAL: 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i w:val="0"/>
          <w:color w:val="8B2E2E"/>
          <w:sz w:val="26"/>
        </w:rPr>
        <w:t>बहनो वापरते जागारी संख्यास चले / सामान्यत : प्रयोग किए</w:t>
      </w:r>
    </w:p>
    <w:p>
      <w:r>
        <w:rPr>
          <w:rFonts w:ascii="Times New Roman" w:hAnsi="Times New Roman" w:eastAsia="Times New Roman"/>
          <w:b/>
          <w:i w:val="0"/>
          <w:color w:val="8B2E2E"/>
          <w:sz w:val="26"/>
        </w:rPr>
        <w:t>ने वाले संहेपाध्य / Generally Used Abbreviations :</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a/c = जाने / आला/Account</w:t>
            </w:r>
          </w:p>
        </w:tc>
        <w:tc>
          <w:tcPr>
            <w:tcW w:type="dxa" w:w="3137"/>
            <w:shd w:fill="8B2E2E" w:val="clear"/>
          </w:tcPr>
          <w:p>
            <w:r>
              <w:rPr>
                <w:rFonts w:ascii="Times New Roman" w:hAnsi="Times New Roman" w:eastAsia="Times New Roman"/>
                <w:b/>
                <w:i w:val="0"/>
                <w:color w:val="FFFFFF"/>
                <w:sz w:val="20"/>
              </w:rPr>
              <w:t>eft = रूपेंटुपीक लिखि मर्सूपुण / उत्तरेचाईनिक लिखि अर्टवल/</w:t>
            </w:r>
          </w:p>
        </w:tc>
        <w:tc>
          <w:tcPr>
            <w:tcW w:type="dxa" w:w="3137"/>
            <w:shd w:fill="8B2E2E" w:val="clear"/>
          </w:tcPr>
          <w:p>
            <w:r>
              <w:rPr>
                <w:rFonts w:ascii="Times New Roman" w:hAnsi="Times New Roman" w:eastAsia="Times New Roman"/>
                <w:b/>
                <w:i w:val="0"/>
                <w:color w:val="FFFFFF"/>
                <w:sz w:val="20"/>
              </w:rPr>
              <w:t>S/D/W/H/o = सुसागा-सुसली-बायको-पती/</w:t>
            </w:r>
          </w:p>
        </w:tc>
      </w:tr>
      <w:tr>
        <w:tc>
          <w:tcPr>
            <w:tcW w:type="dxa" w:w="3137"/>
            <w:shd w:fill="FFFFFF" w:val="clear"/>
          </w:tcPr>
          <w:p>
            <w:r>
              <w:rPr>
                <w:rFonts w:ascii="Times New Roman" w:hAnsi="Times New Roman" w:eastAsia="Times New Roman"/>
                <w:b w:val="0"/>
                <w:i w:val="0"/>
                <w:color w:val="1C1612"/>
                <w:sz w:val="20"/>
              </w:rPr>
              <w:t>adj = सदायोज्ञ / सदायोज्ञ/Adjustment</w:t>
            </w:r>
          </w:p>
        </w:tc>
        <w:tc>
          <w:tcPr>
            <w:tcW w:type="dxa" w:w="3137"/>
            <w:shd w:fill="FFFFFF" w:val="clear"/>
          </w:tcPr>
          <w:p>
            <w:r>
              <w:rPr>
                <w:rFonts w:ascii="Times New Roman" w:hAnsi="Times New Roman" w:eastAsia="Times New Roman"/>
                <w:b w:val="0"/>
                <w:i w:val="0"/>
                <w:color w:val="1C1612"/>
                <w:sz w:val="20"/>
              </w:rPr>
              <w:t>Electronic fund transfer</w:t>
            </w:r>
          </w:p>
        </w:tc>
        <w:tc>
          <w:tcPr>
            <w:tcW w:type="dxa" w:w="3137"/>
            <w:shd w:fill="FFFFFF" w:val="clear"/>
          </w:tcPr>
          <w:p>
            <w:r>
              <w:rPr>
                <w:rFonts w:ascii="Times New Roman" w:hAnsi="Times New Roman" w:eastAsia="Times New Roman"/>
                <w:b w:val="0"/>
                <w:i w:val="0"/>
                <w:color w:val="1C1612"/>
                <w:sz w:val="20"/>
              </w:rPr>
              <w:t>सदायोज्ञ-सदायोज्ञ-धली/</w:t>
            </w:r>
          </w:p>
        </w:tc>
      </w:tr>
      <w:tr>
        <w:tc>
          <w:tcPr>
            <w:tcW w:type="dxa" w:w="3137"/>
            <w:shd w:fill="F4EEE4" w:val="clear"/>
          </w:tcPr>
          <w:p>
            <w:r>
              <w:rPr>
                <w:rFonts w:ascii="Times New Roman" w:hAnsi="Times New Roman" w:eastAsia="Times New Roman"/>
                <w:b w:val="0"/>
                <w:i w:val="0"/>
                <w:color w:val="1C1612"/>
                <w:sz w:val="20"/>
              </w:rPr>
              <w:t>Amt = रहसम / राशी/Amount</w:t>
            </w:r>
          </w:p>
        </w:tc>
        <w:tc>
          <w:tcPr>
            <w:tcW w:type="dxa" w:w="3137"/>
            <w:shd w:fill="F4EEE4" w:val="clear"/>
          </w:tcPr>
          <w:p>
            <w:r>
              <w:rPr>
                <w:rFonts w:ascii="Times New Roman" w:hAnsi="Times New Roman" w:eastAsia="Times New Roman"/>
                <w:b w:val="0"/>
                <w:i w:val="0"/>
                <w:color w:val="1C1612"/>
                <w:sz w:val="20"/>
              </w:rPr>
              <w:t>Inop = अफकारितिप / लिखितप / Inoperative</w:t>
            </w:r>
          </w:p>
        </w:tc>
        <w:tc>
          <w:tcPr>
            <w:tcW w:type="dxa" w:w="3137"/>
            <w:shd w:fill="F4EEE4" w:val="clear"/>
          </w:tcPr>
          <w:p>
            <w:r>
              <w:rPr>
                <w:rFonts w:ascii="Times New Roman" w:hAnsi="Times New Roman" w:eastAsia="Times New Roman"/>
                <w:b w:val="0"/>
                <w:i w:val="0"/>
                <w:color w:val="1C1612"/>
                <w:sz w:val="20"/>
              </w:rPr>
              <w:t>Son/Daughter/Wife/Husband of</w:t>
            </w:r>
          </w:p>
        </w:tc>
      </w:tr>
      <w:tr>
        <w:tc>
          <w:tcPr>
            <w:tcW w:type="dxa" w:w="3137"/>
            <w:shd w:fill="FFFFFF" w:val="clear"/>
          </w:tcPr>
          <w:p>
            <w:r>
              <w:rPr>
                <w:rFonts w:ascii="Times New Roman" w:hAnsi="Times New Roman" w:eastAsia="Times New Roman"/>
                <w:b w:val="0"/>
                <w:i w:val="0"/>
                <w:color w:val="1C1612"/>
                <w:sz w:val="20"/>
              </w:rPr>
              <w:t>Ar = पाक्षाकी/इसकाना राशी/Arrear</w:t>
            </w:r>
          </w:p>
        </w:tc>
        <w:tc>
          <w:tcPr>
            <w:tcW w:type="dxa" w:w="3137"/>
            <w:shd w:fill="FFFFFF" w:val="clear"/>
          </w:tcPr>
          <w:p>
            <w:r>
              <w:rPr>
                <w:rFonts w:ascii="Times New Roman" w:hAnsi="Times New Roman" w:eastAsia="Times New Roman"/>
                <w:b w:val="0"/>
                <w:i w:val="0"/>
                <w:color w:val="1C1612"/>
                <w:sz w:val="20"/>
              </w:rPr>
              <w:t>ins = लिखित / रहसम / Insurance</w:t>
            </w:r>
          </w:p>
        </w:tc>
        <w:tc>
          <w:tcPr>
            <w:tcW w:type="dxa" w:w="3137"/>
            <w:shd w:fill="FFFFFF" w:val="clear"/>
          </w:tcPr>
          <w:p>
            <w:r>
              <w:rPr>
                <w:rFonts w:ascii="Times New Roman" w:hAnsi="Times New Roman" w:eastAsia="Times New Roman"/>
                <w:b w:val="0"/>
                <w:i w:val="0"/>
                <w:color w:val="1C1612"/>
                <w:sz w:val="20"/>
              </w:rPr>
              <w:t>tr/trf/xfer = अर्टवल/अर्टवल/Transfer</w:t>
            </w:r>
          </w:p>
        </w:tc>
      </w:tr>
      <w:tr>
        <w:tc>
          <w:tcPr>
            <w:tcW w:type="dxa" w:w="3137"/>
            <w:shd w:fill="F4EEE4" w:val="clear"/>
          </w:tcPr>
          <w:p>
            <w:r>
              <w:rPr>
                <w:rFonts w:ascii="Times New Roman" w:hAnsi="Times New Roman" w:eastAsia="Times New Roman"/>
                <w:b w:val="0"/>
                <w:i w:val="0"/>
                <w:color w:val="1C1612"/>
                <w:sz w:val="20"/>
              </w:rPr>
              <w:t>bal = साझी/रेश/Balance</w:t>
            </w:r>
          </w:p>
        </w:tc>
        <w:tc>
          <w:tcPr>
            <w:tcW w:type="dxa" w:w="3137"/>
            <w:shd w:fill="F4EEE4" w:val="clear"/>
          </w:tcPr>
          <w:p>
            <w:r>
              <w:rPr>
                <w:rFonts w:ascii="Times New Roman" w:hAnsi="Times New Roman" w:eastAsia="Times New Roman"/>
                <w:b w:val="0"/>
                <w:i w:val="0"/>
                <w:color w:val="1C1612"/>
                <w:sz w:val="20"/>
              </w:rPr>
              <w:t>Int/in = जाने / आला/Interest</w:t>
            </w:r>
          </w:p>
        </w:tc>
        <w:tc>
          <w:tcPr>
            <w:tcW w:type="dxa" w:w="3137"/>
            <w:shd w:fill="F4EEE4" w:val="clear"/>
          </w:tcPr>
          <w:p>
            <w:r>
              <w:rPr>
                <w:rFonts w:ascii="Times New Roman" w:hAnsi="Times New Roman" w:eastAsia="Times New Roman"/>
                <w:b w:val="0"/>
                <w:i w:val="0"/>
                <w:color w:val="1C1612"/>
                <w:sz w:val="20"/>
              </w:rPr>
              <w:t>TT = जाने-अर्टवल/लान-अर्टवल/Telegraphic Transfer</w:t>
            </w:r>
          </w:p>
        </w:tc>
      </w:tr>
      <w:tr>
        <w:tc>
          <w:tcPr>
            <w:tcW w:type="dxa" w:w="3137"/>
            <w:shd w:fill="FFFFFF" w:val="clear"/>
          </w:tcPr>
          <w:p>
            <w:r>
              <w:rPr>
                <w:rFonts w:ascii="Times New Roman" w:hAnsi="Times New Roman" w:eastAsia="Times New Roman"/>
                <w:b w:val="0"/>
                <w:i w:val="0"/>
                <w:color w:val="1C1612"/>
                <w:sz w:val="20"/>
              </w:rPr>
              <w:t>Capn = रूपेंटुपीकल / रूपेंटुपीकल/Capitalization</w:t>
            </w:r>
          </w:p>
        </w:tc>
        <w:tc>
          <w:tcPr>
            <w:tcW w:type="dxa" w:w="3137"/>
            <w:shd w:fill="FFFFFF" w:val="clear"/>
          </w:tcPr>
          <w:p>
            <w:r>
              <w:rPr>
                <w:rFonts w:ascii="Times New Roman" w:hAnsi="Times New Roman" w:eastAsia="Times New Roman"/>
                <w:b w:val="0"/>
                <w:i w:val="0"/>
                <w:color w:val="1C1612"/>
                <w:sz w:val="20"/>
              </w:rPr>
              <w:t>Lon/in = कजे / रहसम/Loan</w:t>
            </w:r>
          </w:p>
        </w:tc>
        <w:tc>
          <w:tcPr>
            <w:tcW w:type="dxa" w:w="3137"/>
            <w:shd w:fill="FFFFFF" w:val="clear"/>
          </w:tcPr>
          <w:p>
            <w:r>
              <w:rPr>
                <w:rFonts w:ascii="Times New Roman" w:hAnsi="Times New Roman" w:eastAsia="Times New Roman"/>
                <w:b w:val="0"/>
                <w:i w:val="0"/>
                <w:color w:val="1C1612"/>
                <w:sz w:val="20"/>
              </w:rPr>
              <w:t>txn = माकृषुर/तेसनेस/Transaction</w:t>
            </w:r>
          </w:p>
        </w:tc>
      </w:tr>
      <w:tr>
        <w:tc>
          <w:tcPr>
            <w:tcW w:type="dxa" w:w="3137"/>
            <w:shd w:fill="F4EEE4" w:val="clear"/>
          </w:tcPr>
          <w:p>
            <w:r>
              <w:rPr>
                <w:rFonts w:ascii="Times New Roman" w:hAnsi="Times New Roman" w:eastAsia="Times New Roman"/>
                <w:b w:val="0"/>
                <w:i w:val="0"/>
                <w:color w:val="1C1612"/>
                <w:sz w:val="20"/>
              </w:rPr>
              <w:t>chq/ch = जाने / पड़र/Charne</w:t>
            </w:r>
          </w:p>
        </w:tc>
        <w:tc>
          <w:tcPr>
            <w:tcW w:type="dxa" w:w="3137"/>
            <w:shd w:fill="F4EEE4" w:val="clear"/>
          </w:tcPr>
          <w:p>
            <w:r>
              <w:rPr>
                <w:rFonts w:ascii="Times New Roman" w:hAnsi="Times New Roman" w:eastAsia="Times New Roman"/>
                <w:b w:val="0"/>
                <w:i w:val="0"/>
                <w:color w:val="1C1612"/>
                <w:sz w:val="20"/>
              </w:rPr>
              <w:t>min = लिखित / रूपेंटुपीम/Minimum</w:t>
            </w:r>
          </w:p>
        </w:tc>
        <w:tc>
          <w:tcPr>
            <w:tcW w:type="dxa" w:w="3137"/>
            <w:shd w:fill="F4EEE4" w:val="clear"/>
          </w:tcPr>
          <w:p>
            <w:r>
              <w:rPr>
                <w:rFonts w:ascii="Times New Roman" w:hAnsi="Times New Roman" w:eastAsia="Times New Roman"/>
                <w:b w:val="0"/>
                <w:i w:val="0"/>
                <w:color w:val="1C1612"/>
                <w:sz w:val="20"/>
              </w:rPr>
              <w:t>Wdl = माकृषुर/तेसनेस/Transaction</w:t>
            </w:r>
          </w:p>
        </w:tc>
      </w:tr>
      <w:tr>
        <w:tc>
          <w:tcPr>
            <w:tcW w:type="dxa" w:w="3137"/>
            <w:shd w:fill="FFFFFF" w:val="clear"/>
          </w:tcPr>
          <w:p>
            <w:r>
              <w:rPr>
                <w:rFonts w:ascii="Times New Roman" w:hAnsi="Times New Roman" w:eastAsia="Times New Roman"/>
                <w:b w:val="0"/>
                <w:i w:val="0"/>
                <w:color w:val="1C1612"/>
                <w:sz w:val="20"/>
              </w:rPr>
              <w:t>Caph = কাপডেল/কাপডেল/Capitalization</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t>txn = মধ্যবুদ্ধ/সংখ্যান/Transaction</w:t>
            </w:r>
          </w:p>
        </w:tc>
      </w:tr>
      <w:tr>
        <w:tc>
          <w:tcPr>
            <w:tcW w:type="dxa" w:w="3137"/>
            <w:shd w:fill="F4EEE4" w:val="clear"/>
          </w:tcPr>
          <w:p>
            <w:r>
              <w:rPr>
                <w:rFonts w:ascii="Times New Roman" w:hAnsi="Times New Roman" w:eastAsia="Times New Roman"/>
                <w:b w:val="0"/>
                <w:i w:val="0"/>
                <w:color w:val="1C1612"/>
                <w:sz w:val="20"/>
              </w:rPr>
              <w:t>chg/ch = চই/মনের/Charge</w:t>
            </w:r>
          </w:p>
        </w:tc>
        <w:tc>
          <w:tcPr>
            <w:tcW w:type="dxa" w:w="3137"/>
            <w:shd w:fill="F4EEE4" w:val="clear"/>
          </w:tcPr>
          <w:p>
            <w:r>
              <w:rPr>
                <w:rFonts w:ascii="Times New Roman" w:hAnsi="Times New Roman" w:eastAsia="Times New Roman"/>
                <w:b w:val="0"/>
                <w:i w:val="0"/>
                <w:color w:val="1C1612"/>
                <w:sz w:val="20"/>
              </w:rPr>
              <w:t>min = মিনজার/মুদ্রবুদ্ধ/Minimum</w:t>
            </w:r>
          </w:p>
        </w:tc>
        <w:tc>
          <w:tcPr>
            <w:tcW w:type="dxa" w:w="3137"/>
            <w:shd w:fill="F4EEE4" w:val="clear"/>
          </w:tcPr>
          <w:p>
            <w:r>
              <w:rPr>
                <w:rFonts w:ascii="Times New Roman" w:hAnsi="Times New Roman" w:eastAsia="Times New Roman"/>
                <w:b w:val="0"/>
                <w:i w:val="0"/>
                <w:color w:val="1C1612"/>
                <w:sz w:val="20"/>
              </w:rPr>
              <w:t>Wdl = আহোল/অগাহোল/Withdrawal</w:t>
            </w:r>
          </w:p>
        </w:tc>
      </w:tr>
      <w:tr>
        <w:tc>
          <w:tcPr>
            <w:tcW w:type="dxa" w:w="3137"/>
            <w:shd w:fill="FFFFFF" w:val="clear"/>
          </w:tcPr>
          <w:p>
            <w:r>
              <w:rPr>
                <w:rFonts w:ascii="Times New Roman" w:hAnsi="Times New Roman" w:eastAsia="Times New Roman"/>
                <w:b w:val="0"/>
                <w:i w:val="0"/>
                <w:color w:val="1C1612"/>
                <w:sz w:val="20"/>
              </w:rPr>
              <w:t>chq = বেক/বেক/Cheque</w:t>
            </w:r>
          </w:p>
        </w:tc>
        <w:tc>
          <w:tcPr>
            <w:tcW w:type="dxa" w:w="3137"/>
            <w:shd w:fill="FFFFFF" w:val="clear"/>
          </w:tcPr>
          <w:p>
            <w:r>
              <w:rPr>
                <w:rFonts w:ascii="Times New Roman" w:hAnsi="Times New Roman" w:eastAsia="Times New Roman"/>
                <w:b w:val="0"/>
                <w:i w:val="0"/>
                <w:color w:val="1C1612"/>
                <w:sz w:val="20"/>
              </w:rPr>
              <w:t>os = জাকি/জাকা/Outstanding</w:t>
            </w:r>
          </w:p>
        </w:tc>
        <w:tc>
          <w:tcPr>
            <w:tcW w:type="dxa" w:w="3137"/>
            <w:shd w:fill="FFFFFF" w:val="clear"/>
          </w:tcPr>
          <w:p>
            <w:r>
              <w:rPr>
                <w:rFonts w:ascii="Times New Roman" w:hAnsi="Times New Roman" w:eastAsia="Times New Roman"/>
                <w:b w:val="0"/>
                <w:i w:val="0"/>
                <w:color w:val="1C1612"/>
                <w:sz w:val="20"/>
              </w:rPr>
              <w:t>+MOD bal = একুল জাকি (শ.ই.+নাহুবির ভালা)/ দুল বালায়(শ.ই.+নাহুবির ভালা)/ Total Balance(SB+linked MOD a/c.)</w:t>
            </w:r>
          </w:p>
        </w:tc>
      </w:tr>
      <w:tr>
        <w:tc>
          <w:tcPr>
            <w:tcW w:type="dxa" w:w="3137"/>
            <w:shd w:fill="F4EEE4" w:val="clear"/>
          </w:tcPr>
          <w:p>
            <w:r>
              <w:rPr>
                <w:rFonts w:ascii="Times New Roman" w:hAnsi="Times New Roman" w:eastAsia="Times New Roman"/>
                <w:b w:val="0"/>
                <w:i w:val="0"/>
                <w:color w:val="1C1612"/>
                <w:sz w:val="20"/>
              </w:rPr>
              <w:t>clos = মোক/রাসাত/Closure</w:t>
            </w:r>
          </w:p>
        </w:tc>
        <w:tc>
          <w:tcPr>
            <w:tcW w:type="dxa" w:w="3137"/>
            <w:shd w:fill="F4EEE4" w:val="clear"/>
          </w:tcPr>
          <w:p>
            <w:r>
              <w:rPr>
                <w:rFonts w:ascii="Times New Roman" w:hAnsi="Times New Roman" w:eastAsia="Times New Roman"/>
                <w:b w:val="0"/>
                <w:i w:val="0"/>
                <w:color w:val="1C1612"/>
                <w:sz w:val="20"/>
              </w:rPr>
              <w:t>P&amp;amp;T= ঘয়সার ন ইসেজাগার/ফেসেট দুল ইসেজাগার/Postage &amp;amp; Telegram</w:t>
            </w:r>
          </w:p>
        </w:tc>
        <w:tc>
          <w:tcPr>
            <w:tcW w:type="dxa" w:w="3137"/>
            <w:shd w:fill="F4EEE4" w:val="clear"/>
          </w:tcPr>
          <w:p>
            <w:r>
              <w:rPr>
                <w:rFonts w:ascii="Times New Roman" w:hAnsi="Times New Roman" w:eastAsia="Times New Roman"/>
                <w:b w:val="0"/>
                <w:i w:val="0"/>
                <w:color w:val="1C1612"/>
                <w:sz w:val="20"/>
              </w:rPr>
              <w:t>+MOD bal = একুল জাকি (শ.ই.+নাহুবির ভালা)/ দুল বালায়(শ.ই.+নাহুবির ভালা)/ Total Balance(SB+linked MOD a/c.)</w:t>
            </w:r>
          </w:p>
        </w:tc>
      </w:tr>
      <w:tr>
        <w:tc>
          <w:tcPr>
            <w:tcW w:type="dxa" w:w="3137"/>
            <w:shd w:fill="FFFFFF" w:val="clear"/>
          </w:tcPr>
          <w:p>
            <w:r>
              <w:rPr>
                <w:rFonts w:ascii="Times New Roman" w:hAnsi="Times New Roman" w:eastAsia="Times New Roman"/>
                <w:b w:val="0"/>
                <w:i w:val="0"/>
                <w:color w:val="1C1612"/>
                <w:sz w:val="20"/>
              </w:rPr>
              <w:t>coll = একুলির/রাসাত/Collection</w:t>
            </w:r>
          </w:p>
        </w:tc>
        <w:tc>
          <w:tcPr>
            <w:tcW w:type="dxa" w:w="3137"/>
            <w:shd w:fill="FFFFFF" w:val="clear"/>
          </w:tcPr>
          <w:p>
            <w:r>
              <w:rPr>
                <w:rFonts w:ascii="Times New Roman" w:hAnsi="Times New Roman" w:eastAsia="Times New Roman"/>
                <w:b w:val="0"/>
                <w:i w:val="0"/>
                <w:color w:val="1C1612"/>
                <w:sz w:val="20"/>
              </w:rPr>
              <w:t>Pos= মিনজিকাসার/মিনজিকাসার/Point of sale</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comm = মারসা/জাকণ/Commission</w:t>
            </w:r>
          </w:p>
        </w:tc>
        <w:tc>
          <w:tcPr>
            <w:tcW w:type="dxa" w:w="3137"/>
            <w:shd w:fill="F4EEE4" w:val="clear"/>
          </w:tcPr>
          <w:p>
            <w:r>
              <w:rPr>
                <w:rFonts w:ascii="Times New Roman" w:hAnsi="Times New Roman" w:eastAsia="Times New Roman"/>
                <w:b w:val="0"/>
                <w:i w:val="0"/>
                <w:color w:val="1C1612"/>
                <w:sz w:val="20"/>
              </w:rPr>
              <w:t>Pr= দুলুদে/দুলুদে/Principal</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COR/CORR= দুলুদে/রাসাত/Correction</w:t>
            </w:r>
          </w:p>
        </w:tc>
        <w:tc>
          <w:tcPr>
            <w:tcW w:type="dxa" w:w="3137"/>
            <w:shd w:fill="FFFFFF" w:val="clear"/>
          </w:tcPr>
          <w:p>
            <w:r>
              <w:rPr>
                <w:rFonts w:ascii="Times New Roman" w:hAnsi="Times New Roman" w:eastAsia="Times New Roman"/>
                <w:b w:val="0"/>
                <w:i w:val="0"/>
                <w:color w:val="1C1612"/>
                <w:sz w:val="20"/>
              </w:rPr>
              <w:t>proc= দীলাজিত দুলে/মিনজিত দুলে/Processing Charge</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CR= দুলা/উসা/Credit</w:t>
            </w:r>
          </w:p>
        </w:tc>
        <w:tc>
          <w:tcPr>
            <w:tcW w:type="dxa" w:w="3137"/>
            <w:shd w:fill="F4EEE4" w:val="clear"/>
          </w:tcPr>
          <w:p>
            <w:r>
              <w:rPr>
                <w:rFonts w:ascii="Times New Roman" w:hAnsi="Times New Roman" w:eastAsia="Times New Roman"/>
                <w:b w:val="0"/>
                <w:i w:val="0"/>
                <w:color w:val="1C1612"/>
                <w:sz w:val="20"/>
              </w:rPr>
              <w:t>rd= আকিনি সমা/অগাহোল সমা/Recurring Deposit</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colt= দেওয়া/উসা/Cash</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CR=संमा/वेना/Credit</w:t>
            </w:r>
          </w:p>
        </w:tc>
        <w:tc>
          <w:tcPr>
            <w:tcW w:type="dxa" w:w="3137"/>
            <w:shd w:fill="F4EEE4" w:val="clear"/>
          </w:tcPr>
          <w:p>
            <w:r>
              <w:rPr>
                <w:rFonts w:ascii="Times New Roman" w:hAnsi="Times New Roman" w:eastAsia="Times New Roman"/>
                <w:b w:val="0"/>
                <w:i w:val="0"/>
                <w:color w:val="1C1612"/>
                <w:sz w:val="20"/>
              </w:rPr>
              <w:t>rd=अजानी संमा/अजानी डला/Recurring Deposit</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csh=पोक्षर/रेक्शर/Cash</w:t>
            </w:r>
          </w:p>
        </w:tc>
        <w:tc>
          <w:tcPr>
            <w:tcW w:type="dxa" w:w="3137"/>
            <w:shd w:fill="FFFFFF" w:val="clear"/>
          </w:tcPr>
          <w:p>
            <w:r>
              <w:rPr>
                <w:rFonts w:ascii="Times New Roman" w:hAnsi="Times New Roman" w:eastAsia="Times New Roman"/>
                <w:b w:val="0"/>
                <w:i w:val="0"/>
                <w:color w:val="1C1612"/>
                <w:sz w:val="20"/>
              </w:rPr>
              <w:t>ret/rtn=धर्मास्था/धर्मास्था/Return</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dep=संमा/वेना/Deposit</w:t>
            </w:r>
          </w:p>
        </w:tc>
        <w:tc>
          <w:tcPr>
            <w:tcW w:type="dxa" w:w="3137"/>
            <w:shd w:fill="F4EEE4" w:val="clear"/>
          </w:tcPr>
          <w:p>
            <w:r>
              <w:rPr>
                <w:rFonts w:ascii="Times New Roman" w:hAnsi="Times New Roman" w:eastAsia="Times New Roman"/>
                <w:b w:val="0"/>
                <w:i w:val="0"/>
                <w:color w:val="1C1612"/>
                <w:sz w:val="20"/>
              </w:rPr>
              <w:t>Rnd=पूर्णास्था/पूर्णास्था/Round of</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dft=सायुबा/मारावव/Draft</w:t>
            </w:r>
          </w:p>
        </w:tc>
        <w:tc>
          <w:tcPr>
            <w:tcW w:type="dxa" w:w="3137"/>
            <w:shd w:fill="FFFFFF" w:val="clear"/>
          </w:tcPr>
          <w:p>
            <w:r>
              <w:rPr>
                <w:rFonts w:ascii="Times New Roman" w:hAnsi="Times New Roman" w:eastAsia="Times New Roman"/>
                <w:b w:val="0"/>
                <w:i w:val="0"/>
                <w:color w:val="1C1612"/>
                <w:sz w:val="20"/>
              </w:rPr>
              <w:t>sb=सभ्यता शैक्ष/सभ्यता शैक्ष/Savings Bank</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dish/dsh=संमार/अजिविकार/Dishonour</w:t>
            </w:r>
          </w:p>
        </w:tc>
        <w:tc>
          <w:tcPr>
            <w:tcW w:type="dxa" w:w="3137"/>
            <w:shd w:fill="F4EEE4" w:val="clear"/>
          </w:tcPr>
          <w:p>
            <w:r>
              <w:rPr>
                <w:rFonts w:ascii="Times New Roman" w:hAnsi="Times New Roman" w:eastAsia="Times New Roman"/>
                <w:b w:val="0"/>
                <w:i w:val="0"/>
                <w:color w:val="1C1612"/>
                <w:sz w:val="20"/>
              </w:rPr>
              <w:t>SC=बुझौसीगारी दिनिर्त/बुझौसी के दिन दिनस्था/Short credit</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DR=साये/साये/Debit</w:t>
            </w:r>
          </w:p>
        </w:tc>
        <w:tc>
          <w:tcPr>
            <w:tcW w:type="dxa" w:w="3137"/>
            <w:shd w:fill="FFFFFF" w:val="clear"/>
          </w:tcPr>
          <w:p>
            <w:r>
              <w:rPr>
                <w:rFonts w:ascii="Times New Roman" w:hAnsi="Times New Roman" w:eastAsia="Times New Roman"/>
                <w:b w:val="0"/>
                <w:i w:val="0"/>
                <w:color w:val="1C1612"/>
                <w:sz w:val="20"/>
              </w:rPr>
              <w:t>SI/So/SORD=सभ्यता मसुसेगा/धर्मास्था असुसेगा/</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DoB=जस्मास्थारित/जन्मदिनाक/Date of Birth</w:t>
            </w:r>
          </w:p>
        </w:tc>
        <w:tc>
          <w:tcPr>
            <w:tcW w:type="dxa" w:w="3137"/>
            <w:shd w:fill="F4EEE4" w:val="clear"/>
          </w:tcPr>
          <w:p>
            <w:r>
              <w:rPr>
                <w:rFonts w:ascii="Times New Roman" w:hAnsi="Times New Roman" w:eastAsia="Times New Roman"/>
                <w:b w:val="0"/>
                <w:i w:val="0"/>
                <w:color w:val="1C1612"/>
                <w:sz w:val="20"/>
              </w:rPr>
              <w:t>Standing Instruction</w:t>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भारतीय स्टेंट वर्क • भारतीय स्टेंट वर्क • State Bank of India</w:t>
      </w:r>
    </w:p>
    <w:p>
      <w:r>
        <w:rPr>
          <w:rFonts w:ascii="Times New Roman" w:hAnsi="Times New Roman" w:eastAsia="Times New Roman"/>
          <w:b/>
          <w:i w:val="0"/>
          <w:color w:val="8B2E2E"/>
          <w:sz w:val="26"/>
        </w:rPr>
        <w:t>भारतीय संत वेक • भारतीय संत वेक • State Bank of India</w:t>
      </w:r>
    </w:p>
    <w:p>
      <w:r>
        <w:rPr>
          <w:rFonts w:ascii="Times New Roman" w:hAnsi="Times New Roman" w:eastAsia="Times New Roman"/>
          <w:b w:val="0"/>
          <w:i w:val="0"/>
          <w:sz w:val="22"/>
        </w:rPr>
        <w:t>Bau trivial aran (Ming)</w:t>
      </w:r>
    </w:p>
    <w:p>
      <w:r>
        <w:rPr>
          <w:rFonts w:ascii="Times New Roman" w:hAnsi="Times New Roman" w:eastAsia="Times New Roman"/>
          <w:b w:val="0"/>
          <w:i w:val="0"/>
          <w:sz w:val="22"/>
        </w:rPr>
        <w:t>Beas Paeda Br. (GOA)</w:t>
      </w:r>
    </w:p>
    <w:p>
      <w:r>
        <w:rPr>
          <w:rFonts w:ascii="Times New Roman" w:hAnsi="Times New Roman" w:eastAsia="Times New Roman"/>
          <w:b w:val="0"/>
          <w:i w:val="0"/>
          <w:sz w:val="22"/>
        </w:rPr>
        <w:t>Br R. Cada No. 3585</w:t>
      </w:r>
    </w:p>
    <w:p>
      <w:r>
        <w:rPr>
          <w:rFonts w:ascii="Times New Roman" w:hAnsi="Times New Roman" w:eastAsia="Times New Roman"/>
          <w:b w:val="0"/>
          <w:i w:val="0"/>
          <w:sz w:val="22"/>
        </w:rPr>
        <w:t>Savings Bank Account</w:t>
      </w:r>
    </w:p>
    <w:p>
      <w:r>
        <w:rPr>
          <w:rFonts w:ascii="Times New Roman" w:hAnsi="Times New Roman" w:eastAsia="Times New Roman"/>
          <w:b w:val="0"/>
          <w:i w:val="0"/>
          <w:sz w:val="22"/>
        </w:rPr>
        <w:t>CIF No :</w:t>
      </w:r>
    </w:p>
    <w:p>
      <w:r>
        <w:rPr>
          <w:rFonts w:ascii="Times New Roman" w:hAnsi="Times New Roman" w:eastAsia="Times New Roman"/>
          <w:b w:val="0"/>
          <w:i w:val="0"/>
          <w:sz w:val="22"/>
        </w:rPr>
        <w:t>Account No :</w:t>
      </w:r>
    </w:p>
    <w:p>
      <w:r>
        <w:rPr>
          <w:rFonts w:ascii="Times New Roman" w:hAnsi="Times New Roman" w:eastAsia="Times New Roman"/>
          <w:b w:val="0"/>
          <w:i w:val="0"/>
          <w:sz w:val="22"/>
        </w:rPr>
        <w:t>Customer Name: TRINDA</w:t>
      </w:r>
    </w:p>
    <w:p>
      <w:r>
        <w:rPr>
          <w:rFonts w:ascii="Times New Roman" w:hAnsi="Times New Roman" w:eastAsia="Times New Roman"/>
          <w:b w:val="0"/>
          <w:i w:val="0"/>
          <w:sz w:val="22"/>
        </w:rPr>
        <w:t>&amp; ALBE</w:t>
      </w:r>
    </w:p>
    <w:p>
      <w:r>
        <w:rPr>
          <w:rFonts w:ascii="Times New Roman" w:hAnsi="Times New Roman" w:eastAsia="Times New Roman"/>
          <w:b w:val="0"/>
          <w:i w:val="0"/>
          <w:sz w:val="22"/>
        </w:rPr>
        <w:t>ADDRESS: LLA PASTINA</w:t>
      </w:r>
    </w:p>
    <w:p>
      <w:r>
        <w:rPr>
          <w:rFonts w:ascii="Times New Roman" w:hAnsi="Times New Roman" w:eastAsia="Times New Roman"/>
          <w:b w:val="0"/>
          <w:i w:val="0"/>
          <w:sz w:val="22"/>
        </w:rPr>
        <w:t>PO NIO</w:t>
      </w:r>
    </w:p>
    <w:p>
      <w:r>
        <w:rPr>
          <w:rFonts w:ascii="Times New Roman" w:hAnsi="Times New Roman" w:eastAsia="Times New Roman"/>
          <w:b w:val="0"/>
          <w:i w:val="0"/>
          <w:sz w:val="22"/>
        </w:rPr>
        <w:t>DEN. DAULA</w:t>
      </w:r>
    </w:p>
    <w:p>
      <w:r>
        <w:rPr>
          <w:rFonts w:ascii="Times New Roman" w:hAnsi="Times New Roman" w:eastAsia="Times New Roman"/>
          <w:b w:val="0"/>
          <w:i w:val="0"/>
          <w:sz w:val="22"/>
        </w:rPr>
        <w:t>Phone: 245.1379</w:t>
      </w:r>
    </w:p>
    <w:p>
      <w:r>
        <w:rPr>
          <w:rFonts w:ascii="Times New Roman" w:hAnsi="Times New Roman" w:eastAsia="Times New Roman"/>
          <w:b w:val="0"/>
          <w:i w:val="0"/>
          <w:sz w:val="22"/>
        </w:rPr>
        <w:t>Email:</w:t>
      </w:r>
    </w:p>
    <w:p>
      <w:r>
        <w:rPr>
          <w:rFonts w:ascii="Times New Roman" w:hAnsi="Times New Roman" w:eastAsia="Times New Roman"/>
          <w:b w:val="0"/>
          <w:i w:val="0"/>
          <w:sz w:val="22"/>
        </w:rPr>
        <w:t>D.C.D. (L1 Minor):</w:t>
      </w:r>
    </w:p>
    <w:p>
      <w:r>
        <w:rPr>
          <w:rFonts w:ascii="Times New Roman" w:hAnsi="Times New Roman" w:eastAsia="Times New Roman"/>
          <w:b w:val="0"/>
          <w:i w:val="0"/>
          <w:sz w:val="22"/>
        </w:rPr>
        <w:t>VOL.: EITHER OR SURVIV</w:t>
      </w:r>
    </w:p>
    <w:p>
      <w:r>
        <w:rPr>
          <w:rFonts w:ascii="Times New Roman" w:hAnsi="Times New Roman" w:eastAsia="Times New Roman"/>
          <w:b w:val="0"/>
          <w:i w:val="0"/>
          <w:sz w:val="22"/>
        </w:rPr>
        <w:t>Toll Free Help Line - 1800 11</w:t>
      </w:r>
    </w:p>
    <w:p>
      <w:r>
        <w:rPr>
          <w:rFonts w:ascii="Times New Roman" w:hAnsi="Times New Roman" w:eastAsia="Times New Roman"/>
          <w:b w:val="0"/>
          <w:i w:val="0"/>
          <w:sz w:val="22"/>
        </w:rPr>
        <w:t>DE PASCOAL</w:t>
      </w:r>
    </w:p>
    <w:p>
      <w:r>
        <w:rPr>
          <w:rFonts w:ascii="Times New Roman" w:hAnsi="Times New Roman" w:eastAsia="Times New Roman"/>
          <w:b w:val="0"/>
          <w:i w:val="0"/>
          <w:sz w:val="22"/>
        </w:rPr>
        <w:t>TINA</w:t>
      </w:r>
    </w:p>
    <w:p>
      <w:r>
        <w:rPr>
          <w:rFonts w:ascii="Times New Roman" w:hAnsi="Times New Roman" w:eastAsia="Times New Roman"/>
          <w:b w:val="0"/>
          <w:i w:val="0"/>
          <w:sz w:val="22"/>
        </w:rPr>
        <w:t>DR</w:t>
      </w:r>
    </w:p>
    <w:p>
      <w:r>
        <w:rPr>
          <w:rFonts w:ascii="Times New Roman" w:hAnsi="Times New Roman" w:eastAsia="Times New Roman"/>
          <w:b w:val="0"/>
          <w:i w:val="0"/>
          <w:sz w:val="22"/>
        </w:rPr>
        <w:t>2211 / 1800425 3800</w:t>
      </w:r>
    </w:p>
    <w:p>
      <w:r>
        <w:rPr>
          <w:rFonts w:ascii="Times New Roman" w:hAnsi="Times New Roman" w:eastAsia="Times New Roman"/>
          <w:b w:val="0"/>
          <w:i w:val="0"/>
          <w:sz w:val="22"/>
        </w:rPr>
        <w:t>DONA PAULA (GOA)</w:t>
      </w:r>
    </w:p>
    <w:p>
      <w:r>
        <w:rPr>
          <w:rFonts w:ascii="Times New Roman" w:hAnsi="Times New Roman" w:eastAsia="Times New Roman"/>
          <w:b w:val="0"/>
          <w:i w:val="0"/>
          <w:sz w:val="22"/>
        </w:rPr>
        <w:t>NIO CAMPUS</w:t>
      </w:r>
    </w:p>
    <w:p>
      <w:r>
        <w:rPr>
          <w:rFonts w:ascii="Times New Roman" w:hAnsi="Times New Roman" w:eastAsia="Times New Roman"/>
          <w:b w:val="0"/>
          <w:i w:val="0"/>
          <w:sz w:val="22"/>
        </w:rPr>
        <w:t>Phone:2452868.3588</w:t>
      </w:r>
    </w:p>
    <w:p>
      <w:r>
        <w:rPr>
          <w:rFonts w:ascii="Times New Roman" w:hAnsi="Times New Roman" w:eastAsia="Times New Roman"/>
          <w:b w:val="0"/>
          <w:i w:val="0"/>
          <w:sz w:val="22"/>
        </w:rPr>
        <w:t>Email:sbi.03566@sb</w:t>
      </w:r>
    </w:p>
    <w:p>
      <w:r>
        <w:rPr>
          <w:rFonts w:ascii="Times New Roman" w:hAnsi="Times New Roman" w:eastAsia="Times New Roman"/>
          <w:b w:val="0"/>
          <w:i w:val="0"/>
          <w:sz w:val="22"/>
        </w:rPr>
        <w:t>Branch Code:3566</w:t>
      </w:r>
    </w:p>
    <w:p>
      <w:r>
        <w:rPr>
          <w:rFonts w:ascii="Times New Roman" w:hAnsi="Times New Roman" w:eastAsia="Times New Roman"/>
          <w:b w:val="0"/>
          <w:i w:val="0"/>
          <w:sz w:val="22"/>
        </w:rPr>
        <w:t>Date of Issue:13/0</w:t>
      </w:r>
    </w:p>
    <w:p>
      <w:r>
        <w:rPr>
          <w:rFonts w:ascii="Times New Roman" w:hAnsi="Times New Roman" w:eastAsia="Times New Roman"/>
          <w:b w:val="0"/>
          <w:i w:val="0"/>
          <w:sz w:val="22"/>
        </w:rPr>
        <w:t>13/04/2013 316170</w:t>
      </w:r>
    </w:p>
    <w:p>
      <w:r>
        <w:rPr>
          <w:rFonts w:ascii="Times New Roman" w:hAnsi="Times New Roman" w:eastAsia="Times New Roman"/>
          <w:b w:val="0"/>
          <w:i w:val="0"/>
          <w:sz w:val="22"/>
        </w:rPr>
        <w:t>IFSC:SBIN0003566</w:t>
      </w:r>
    </w:p>
    <w:p>
      <w:r>
        <w:rPr>
          <w:rFonts w:ascii="Times New Roman" w:hAnsi="Times New Roman" w:eastAsia="Times New Roman"/>
          <w:b w:val="0"/>
          <w:i w:val="0"/>
          <w:sz w:val="22"/>
        </w:rPr>
        <w:t>व्यापार सूचना दरखम्</w:t>
      </w:r>
    </w:p>
    <w:p>
      <w:r>
        <w:rPr>
          <w:rFonts w:ascii="Times New Roman" w:hAnsi="Times New Roman" w:eastAsia="Times New Roman"/>
          <w:b w:val="0"/>
          <w:i w:val="0"/>
          <w:sz w:val="22"/>
        </w:rPr>
        <w:t>132481000</w:t>
      </w:r>
    </w:p>
    <w:p>
      <w:r>
        <w:rPr>
          <w:rFonts w:ascii="Times New Roman" w:hAnsi="Times New Roman" w:eastAsia="Times New Roman"/>
          <w:b w:val="0"/>
          <w:i w:val="0"/>
          <w:sz w:val="22"/>
        </w:rPr>
        <w:t>1509000</w:t>
      </w:r>
    </w:p>
    <w:p>
      <w:r>
        <w:rPr>
          <w:rFonts w:ascii="Times New Roman" w:hAnsi="Times New Roman" w:eastAsia="Times New Roman"/>
          <w:b w:val="0"/>
          <w:i w:val="0"/>
          <w:sz w:val="22"/>
        </w:rPr>
        <w:t>CONTINUATION</w:t>
      </w:r>
    </w:p>
    <w:p>
      <w:r>
        <w:rPr>
          <w:rFonts w:ascii="Times New Roman" w:hAnsi="Times New Roman" w:eastAsia="Times New Roman"/>
          <w:b/>
          <w:i w:val="0"/>
          <w:color w:val="8B2E2E"/>
          <w:sz w:val="26"/>
        </w:rPr>
        <w:t>CONTINUATION</w:t>
      </w:r>
    </w:p>
    <w:p>
      <w:r>
        <w:rPr>
          <w:rFonts w:ascii="Times New Roman" w:hAnsi="Times New Roman" w:eastAsia="Times New Roman"/>
          <w:b w:val="0"/>
          <w:i w:val="0"/>
          <w:sz w:val="22"/>
        </w:rPr>
        <w:t>วันที่ 1380</w:t>
      </w:r>
    </w:p>
    <w:p>
      <w:r>
        <w:rPr>
          <w:rFonts w:ascii="Times New Roman" w:hAnsi="Times New Roman" w:eastAsia="Times New Roman"/>
          <w:b w:val="0"/>
          <w:i w:val="0"/>
          <w:sz w:val="22"/>
        </w:rPr>
        <w:t>3561</w:t>
      </w:r>
    </w:p>
    <w:p>
      <w:r>
        <w:rPr>
          <w:rFonts w:ascii="Times New Roman" w:hAnsi="Times New Roman" w:eastAsia="Times New Roman"/>
          <w:b w:val="0"/>
          <w:i w:val="0"/>
          <w:sz w:val="22"/>
        </w:rPr>
        <w:t>Branc</w:t>
      </w:r>
    </w:p>
    <w:p>
      <w:r>
        <w:rPr>
          <w:rFonts w:ascii="Times New Roman" w:hAnsi="Times New Roman" w:eastAsia="Times New Roman"/>
          <w:b w:val="0"/>
          <w:i w:val="0"/>
          <w:sz w:val="22"/>
        </w:rPr>
        <w:t>HNWY</w:t>
      </w:r>
    </w:p>
    <w:p>
      <w:r>
        <w:rPr>
          <w:rFonts w:ascii="Times New Roman" w:hAnsi="Times New Roman" w:eastAsia="Times New Roman"/>
          <w:b w:val="0"/>
          <w:i w:val="0"/>
          <w:sz w:val="22"/>
        </w:rPr>
        <w:t>पर्यायक</w:t>
      </w:r>
    </w:p>
    <w:p>
      <w:r>
        <w:rPr>
          <w:rFonts w:ascii="Times New Roman" w:hAnsi="Times New Roman" w:eastAsia="Times New Roman"/>
          <w:b w:val="0"/>
          <w:i w:val="0"/>
          <w:sz w:val="22"/>
        </w:rPr>
        <w:t>पर्यायक</w:t>
      </w:r>
    </w:p>
    <w:p>
      <w:r>
        <w:rPr>
          <w:rFonts w:ascii="Times New Roman" w:hAnsi="Times New Roman" w:eastAsia="Times New Roman"/>
          <w:b w:val="0"/>
          <w:i w:val="0"/>
          <w:sz w:val="22"/>
        </w:rPr>
        <w:t>n Manage</w:t>
      </w:r>
    </w:p>
    <w:p/>
    <w:p>
      <w:r>
        <w:rPr>
          <w:rFonts w:ascii="Times New Roman" w:hAnsi="Times New Roman" w:eastAsia="Times New Roman"/>
          <w:b w:val="0"/>
          <w:i w:val="0"/>
          <w:sz w:val="22"/>
        </w:rPr>
        <w:t>Reprise for</w:t>
      </w:r>
    </w:p>
    <w:p>
      <w:r>
        <w:rPr>
          <w:rFonts w:ascii="Times New Roman" w:hAnsi="Times New Roman" w:eastAsia="Times New Roman"/>
          <w:b w:val="0"/>
          <w:i w:val="0"/>
          <w:sz w:val="22"/>
        </w:rPr>
        <w:t>41212013 14</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DATE</w:t>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CHEQUE NO.</w:t>
            </w:r>
          </w:p>
        </w:tc>
        <w:tc>
          <w:tcPr>
            <w:tcW w:type="dxa" w:w="1569"/>
            <w:shd w:fill="8B2E2E" w:val="clear"/>
          </w:tcPr>
          <w:p>
            <w:r>
              <w:rPr>
                <w:rFonts w:ascii="Times New Roman" w:hAnsi="Times New Roman" w:eastAsia="Times New Roman"/>
                <w:b/>
                <w:i w:val="0"/>
                <w:color w:val="FFFFFF"/>
                <w:sz w:val="20"/>
              </w:rPr>
              <w:t>DEBIT</w:t>
            </w:r>
          </w:p>
        </w:tc>
        <w:tc>
          <w:tcPr>
            <w:tcW w:type="dxa" w:w="1569"/>
            <w:shd w:fill="8B2E2E" w:val="clear"/>
          </w:tcPr>
          <w:p>
            <w:r>
              <w:rPr>
                <w:rFonts w:ascii="Times New Roman" w:hAnsi="Times New Roman" w:eastAsia="Times New Roman"/>
                <w:b/>
                <w:i w:val="0"/>
                <w:color w:val="FFFFFF"/>
                <w:sz w:val="20"/>
              </w:rPr>
              <w:t>CREDIT</w:t>
            </w:r>
          </w:p>
        </w:tc>
        <w:tc>
          <w:tcPr>
            <w:tcW w:type="dxa" w:w="1569"/>
            <w:shd w:fill="8B2E2E" w:val="clear"/>
          </w:tcPr>
          <w:p>
            <w:r>
              <w:rPr>
                <w:rFonts w:ascii="Times New Roman" w:hAnsi="Times New Roman" w:eastAsia="Times New Roman"/>
                <w:b/>
                <w:i w:val="0"/>
                <w:color w:val="FFFFFF"/>
                <w:sz w:val="20"/>
              </w:rPr>
              <w:t>BALANCE</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Brought Forward</w:t>
            </w:r>
          </w:p>
        </w:tc>
        <w:tc>
          <w:tcPr>
            <w:tcW w:type="dxa" w:w="1569"/>
            <w:shd w:fill="FFFFFF" w:val="clear"/>
          </w:tcPr>
          <w:p>
            <w:r>
              <w:rPr>
                <w:rFonts w:ascii="Times New Roman" w:hAnsi="Times New Roman" w:eastAsia="Times New Roman"/>
                <w:b w:val="0"/>
                <w:i w:val="0"/>
                <w:color w:val="1C1612"/>
                <w:sz w:val="20"/>
              </w:rPr>
              <w:t>1092133.54Cr</w:t>
            </w:r>
          </w:p>
        </w:tc>
      </w:tr>
      <w:tr>
        <w:tc>
          <w:tcPr>
            <w:tcW w:type="dxa" w:w="1569"/>
            <w:shd w:fill="F4EEE4" w:val="clear"/>
          </w:tcPr>
          <w:p>
            <w:r>
              <w:rPr>
                <w:rFonts w:ascii="Times New Roman" w:hAnsi="Times New Roman" w:eastAsia="Times New Roman"/>
                <w:b w:val="0"/>
                <w:i w:val="0"/>
                <w:color w:val="1C1612"/>
                <w:sz w:val="20"/>
              </w:rPr>
              <w:t>01.02.13</w:t>
            </w:r>
          </w:p>
        </w:tc>
        <w:tc>
          <w:tcPr>
            <w:tcW w:type="dxa" w:w="1569"/>
            <w:shd w:fill="F4EEE4" w:val="clear"/>
          </w:tcPr>
          <w:p>
            <w:r>
              <w:rPr>
                <w:rFonts w:ascii="Times New Roman" w:hAnsi="Times New Roman" w:eastAsia="Times New Roman"/>
                <w:b w:val="0"/>
                <w:i w:val="0"/>
                <w:color w:val="1C1612"/>
                <w:sz w:val="20"/>
              </w:rPr>
              <w:t>NEFT HDFC 130128597644LIC OF INDIA 395</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449.00</w:t>
            </w:r>
          </w:p>
        </w:tc>
        <w:tc>
          <w:tcPr>
            <w:tcW w:type="dxa" w:w="1569"/>
            <w:shd w:fill="F4EEE4" w:val="clear"/>
          </w:tcPr>
          <w:p>
            <w:r>
              <w:rPr>
                <w:rFonts w:ascii="Times New Roman" w:hAnsi="Times New Roman" w:eastAsia="Times New Roman"/>
                <w:b w:val="0"/>
                <w:i w:val="0"/>
                <w:color w:val="1C1612"/>
                <w:sz w:val="20"/>
              </w:rPr>
              <w:t>1092582.54Cr</w:t>
            </w:r>
          </w:p>
        </w:tc>
      </w:tr>
      <w:tr>
        <w:tc>
          <w:tcPr>
            <w:tcW w:type="dxa" w:w="1569"/>
            <w:shd w:fill="FFFFFF" w:val="clear"/>
          </w:tcPr>
          <w:p>
            <w:r>
              <w:rPr>
                <w:rFonts w:ascii="Times New Roman" w:hAnsi="Times New Roman" w:eastAsia="Times New Roman"/>
                <w:b w:val="0"/>
                <w:i w:val="0"/>
                <w:color w:val="1C1612"/>
                <w:sz w:val="20"/>
              </w:rPr>
              <w:t>01.02.13</w:t>
            </w:r>
          </w:p>
        </w:tc>
        <w:tc>
          <w:tcPr>
            <w:tcW w:type="dxa" w:w="1569"/>
            <w:shd w:fill="FFFFFF" w:val="clear"/>
          </w:tcPr>
          <w:p>
            <w:r>
              <w:rPr>
                <w:rFonts w:ascii="Times New Roman" w:hAnsi="Times New Roman" w:eastAsia="Times New Roman"/>
                <w:b w:val="0"/>
                <w:i w:val="0"/>
                <w:color w:val="1C1612"/>
                <w:sz w:val="20"/>
              </w:rPr>
              <w:t>NEFT HDFC 130128597626LIC OF INDIA 395</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449.00</w:t>
            </w:r>
          </w:p>
        </w:tc>
        <w:tc>
          <w:tcPr>
            <w:tcW w:type="dxa" w:w="1569"/>
            <w:shd w:fill="FFFFFF" w:val="clear"/>
          </w:tcPr>
          <w:p>
            <w:r>
              <w:rPr>
                <w:rFonts w:ascii="Times New Roman" w:hAnsi="Times New Roman" w:eastAsia="Times New Roman"/>
                <w:b w:val="0"/>
                <w:i w:val="0"/>
                <w:color w:val="1C1612"/>
                <w:sz w:val="20"/>
              </w:rPr>
              <w:t>1093031.54Cr</w:t>
            </w:r>
          </w:p>
        </w:tc>
      </w:tr>
      <w:tr>
        <w:tc>
          <w:tcPr>
            <w:tcW w:type="dxa" w:w="1569"/>
            <w:shd w:fill="F4EEE4" w:val="clear"/>
          </w:tcPr>
          <w:p>
            <w:r>
              <w:rPr>
                <w:rFonts w:ascii="Times New Roman" w:hAnsi="Times New Roman" w:eastAsia="Times New Roman"/>
                <w:b w:val="0"/>
                <w:i w:val="0"/>
                <w:color w:val="1C1612"/>
                <w:sz w:val="20"/>
              </w:rPr>
              <w:t>01.02.13</w:t>
            </w:r>
          </w:p>
        </w:tc>
        <w:tc>
          <w:tcPr>
            <w:tcW w:type="dxa" w:w="1569"/>
            <w:shd w:fill="F4EEE4" w:val="clear"/>
          </w:tcPr>
          <w:p>
            <w:r>
              <w:rPr>
                <w:rFonts w:ascii="Times New Roman" w:hAnsi="Times New Roman" w:eastAsia="Times New Roman"/>
                <w:b w:val="0"/>
                <w:i w:val="0"/>
                <w:color w:val="1C1612"/>
                <w:sz w:val="20"/>
              </w:rPr>
              <w:t>NEFT HDFC 130128597635LIC OF INDIA 395</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449.00</w:t>
            </w:r>
          </w:p>
        </w:tc>
        <w:tc>
          <w:tcPr>
            <w:tcW w:type="dxa" w:w="1569"/>
            <w:shd w:fill="F4EEE4" w:val="clear"/>
          </w:tcPr>
          <w:p>
            <w:r>
              <w:rPr>
                <w:rFonts w:ascii="Times New Roman" w:hAnsi="Times New Roman" w:eastAsia="Times New Roman"/>
                <w:b w:val="0"/>
                <w:i w:val="0"/>
                <w:color w:val="1C1612"/>
                <w:sz w:val="20"/>
              </w:rPr>
              <w:t>1093480.54Cr</w:t>
            </w:r>
          </w:p>
        </w:tc>
      </w:tr>
      <w:tr>
        <w:tc>
          <w:tcPr>
            <w:tcW w:type="dxa" w:w="1569"/>
            <w:shd w:fill="FFFFFF" w:val="clear"/>
          </w:tcPr>
          <w:p>
            <w:r>
              <w:rPr>
                <w:rFonts w:ascii="Times New Roman" w:hAnsi="Times New Roman" w:eastAsia="Times New Roman"/>
                <w:b w:val="0"/>
                <w:i w:val="0"/>
                <w:color w:val="1C1612"/>
                <w:sz w:val="20"/>
              </w:rPr>
              <w:t>12.02.13</w:t>
            </w:r>
          </w:p>
        </w:tc>
        <w:tc>
          <w:tcPr>
            <w:tcW w:type="dxa" w:w="1569"/>
            <w:shd w:fill="FFFFFF" w:val="clear"/>
          </w:tcPr>
          <w:p>
            <w:r>
              <w:rPr>
                <w:rFonts w:ascii="Times New Roman" w:hAnsi="Times New Roman" w:eastAsia="Times New Roman"/>
                <w:b w:val="0"/>
                <w:i w:val="0"/>
                <w:color w:val="1C1612"/>
                <w:sz w:val="20"/>
              </w:rPr>
              <w:t>HDF</w:t>
            </w:r>
          </w:p>
        </w:tc>
        <w:tc>
          <w:tcPr>
            <w:tcW w:type="dxa" w:w="1569"/>
            <w:shd w:fill="FFFFFF" w:val="clear"/>
          </w:tcPr>
          <w:p>
            <w:r>
              <w:rPr>
                <w:rFonts w:ascii="Times New Roman" w:hAnsi="Times New Roman" w:eastAsia="Times New Roman"/>
                <w:b w:val="0"/>
                <w:i w:val="0"/>
                <w:color w:val="1C1612"/>
                <w:sz w:val="20"/>
              </w:rPr>
              <w:t>674204</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15972.00</w:t>
            </w:r>
          </w:p>
        </w:tc>
        <w:tc>
          <w:tcPr>
            <w:tcW w:type="dxa" w:w="1569"/>
            <w:shd w:fill="FFFFFF" w:val="clear"/>
          </w:tcPr>
          <w:p>
            <w:r>
              <w:rPr>
                <w:rFonts w:ascii="Times New Roman" w:hAnsi="Times New Roman" w:eastAsia="Times New Roman"/>
                <w:b w:val="0"/>
                <w:i w:val="0"/>
                <w:color w:val="1C1612"/>
                <w:sz w:val="20"/>
              </w:rPr>
              <w:t>1104547.54Cr</w:t>
            </w:r>
          </w:p>
        </w:tc>
      </w:tr>
      <w:tr>
        <w:tc>
          <w:tcPr>
            <w:tcW w:type="dxa" w:w="1569"/>
            <w:shd w:fill="F4EEE4" w:val="clear"/>
          </w:tcPr>
          <w:p>
            <w:r>
              <w:rPr>
                <w:rFonts w:ascii="Times New Roman" w:hAnsi="Times New Roman" w:eastAsia="Times New Roman"/>
                <w:b w:val="0"/>
                <w:i w:val="0"/>
                <w:color w:val="1C1612"/>
                <w:sz w:val="20"/>
              </w:rPr>
              <w:t>16.02.13</w:t>
            </w:r>
          </w:p>
        </w:tc>
        <w:tc>
          <w:tcPr>
            <w:tcW w:type="dxa" w:w="1569"/>
            <w:shd w:fill="F4EEE4" w:val="clear"/>
          </w:tcPr>
          <w:p>
            <w:r>
              <w:rPr>
                <w:rFonts w:ascii="Times New Roman" w:hAnsi="Times New Roman" w:eastAsia="Times New Roman"/>
                <w:b w:val="0"/>
                <w:i w:val="0"/>
                <w:color w:val="1C1612"/>
                <w:sz w:val="20"/>
              </w:rPr>
              <w:t>COB</w:t>
            </w:r>
          </w:p>
        </w:tc>
        <w:tc>
          <w:tcPr>
            <w:tcW w:type="dxa" w:w="1569"/>
            <w:shd w:fill="F4EEE4" w:val="clear"/>
          </w:tcPr>
          <w:p>
            <w:r>
              <w:rPr>
                <w:rFonts w:ascii="Times New Roman" w:hAnsi="Times New Roman" w:eastAsia="Times New Roman"/>
                <w:b w:val="0"/>
                <w:i w:val="0"/>
                <w:color w:val="1C1612"/>
                <w:sz w:val="20"/>
              </w:rPr>
              <w:t>837627</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12757.00</w:t>
            </w:r>
          </w:p>
        </w:tc>
        <w:tc>
          <w:tcPr>
            <w:tcW w:type="dxa" w:w="1569"/>
            <w:shd w:fill="F4EEE4" w:val="clear"/>
          </w:tcPr>
          <w:p>
            <w:r>
              <w:rPr>
                <w:rFonts w:ascii="Times New Roman" w:hAnsi="Times New Roman" w:eastAsia="Times New Roman"/>
                <w:b w:val="0"/>
                <w:i w:val="0"/>
                <w:color w:val="1C1612"/>
                <w:sz w:val="20"/>
              </w:rPr>
              <w:t>112200.54Cr</w:t>
            </w:r>
          </w:p>
        </w:tc>
      </w:tr>
      <w:tr>
        <w:tc>
          <w:tcPr>
            <w:tcW w:type="dxa" w:w="1569"/>
            <w:shd w:fill="FFFFFF" w:val="clear"/>
          </w:tcPr>
          <w:p>
            <w:r>
              <w:rPr>
                <w:rFonts w:ascii="Times New Roman" w:hAnsi="Times New Roman" w:eastAsia="Times New Roman"/>
                <w:b w:val="0"/>
                <w:i w:val="0"/>
                <w:color w:val="1C1612"/>
                <w:sz w:val="20"/>
              </w:rPr>
              <w:t>27.02.13</w:t>
            </w:r>
          </w:p>
        </w:tc>
        <w:tc>
          <w:tcPr>
            <w:tcW w:type="dxa" w:w="1569"/>
            <w:shd w:fill="FFFFFF" w:val="clear"/>
          </w:tcPr>
          <w:p>
            <w:r>
              <w:rPr>
                <w:rFonts w:ascii="Times New Roman" w:hAnsi="Times New Roman" w:eastAsia="Times New Roman"/>
                <w:b w:val="0"/>
                <w:i w:val="0"/>
                <w:color w:val="1C1612"/>
                <w:sz w:val="20"/>
              </w:rPr>
              <w:t>CHLN TO 625 DT 27/02 TOWN &amp;amp; COUNTRY FL</w:t>
            </w:r>
          </w:p>
        </w:tc>
        <w:tc>
          <w:tcPr>
            <w:tcW w:type="dxa" w:w="1569"/>
            <w:shd w:fill="FFFFFF" w:val="clear"/>
          </w:tcPr>
          <w:p>
            <w:r>
              <w:rPr>
                <w:rFonts w:ascii="Times New Roman" w:hAnsi="Times New Roman" w:eastAsia="Times New Roman"/>
                <w:b w:val="0"/>
                <w:i w:val="0"/>
                <w:color w:val="1C1612"/>
                <w:sz w:val="20"/>
              </w:rPr>
              <w:t>800527</w:t>
            </w:r>
          </w:p>
        </w:tc>
        <w:tc>
          <w:tcPr>
            <w:tcW w:type="dxa" w:w="1569"/>
            <w:shd w:fill="FFFFFF" w:val="clear"/>
          </w:tcPr>
          <w:p>
            <w:r>
              <w:rPr>
                <w:rFonts w:ascii="Times New Roman" w:hAnsi="Times New Roman" w:eastAsia="Times New Roman"/>
                <w:b w:val="0"/>
                <w:i w:val="0"/>
                <w:color w:val="1C1612"/>
                <w:sz w:val="20"/>
              </w:rPr>
              <w:t>908100.00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214100.54Cr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011199791989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01.03.13</w:t>
            </w:r>
          </w:p>
        </w:tc>
        <w:tc>
          <w:tcPr>
            <w:tcW w:type="dxa" w:w="1569"/>
            <w:shd w:fill="FFFFFF" w:val="clear"/>
          </w:tcPr>
          <w:p>
            <w:r>
              <w:rPr>
                <w:rFonts w:ascii="Times New Roman" w:hAnsi="Times New Roman" w:eastAsia="Times New Roman"/>
                <w:b w:val="0"/>
                <w:i w:val="0"/>
                <w:color w:val="1C1612"/>
                <w:sz w:val="20"/>
              </w:rPr>
              <w:t>NEFT HDFC 130227896911LIC OF INDIA 395</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449.00</w:t>
            </w:r>
          </w:p>
        </w:tc>
        <w:tc>
          <w:tcPr>
            <w:tcW w:type="dxa" w:w="1569"/>
            <w:shd w:fill="FFFFFF" w:val="clear"/>
          </w:tcPr>
          <w:p>
            <w:r>
              <w:rPr>
                <w:rFonts w:ascii="Times New Roman" w:hAnsi="Times New Roman" w:eastAsia="Times New Roman"/>
                <w:b w:val="0"/>
                <w:i w:val="0"/>
                <w:color w:val="1C1612"/>
                <w:sz w:val="20"/>
              </w:rPr>
              <w:t>214558.54Cr</w:t>
            </w:r>
          </w:p>
        </w:tc>
      </w:tr>
      <w:tr>
        <w:tc>
          <w:tcPr>
            <w:tcW w:type="dxa" w:w="1569"/>
            <w:shd w:fill="F4EEE4" w:val="clear"/>
          </w:tcPr>
          <w:p>
            <w:r>
              <w:rPr>
                <w:rFonts w:ascii="Times New Roman" w:hAnsi="Times New Roman" w:eastAsia="Times New Roman"/>
                <w:b w:val="0"/>
                <w:i w:val="0"/>
                <w:color w:val="1C1612"/>
                <w:sz w:val="20"/>
              </w:rPr>
              <w:t>05.03.13</w:t>
            </w:r>
          </w:p>
        </w:tc>
        <w:tc>
          <w:tcPr>
            <w:tcW w:type="dxa" w:w="1569"/>
            <w:shd w:fill="F4EEE4" w:val="clear"/>
          </w:tcPr>
          <w:p>
            <w:r>
              <w:rPr>
                <w:rFonts w:ascii="Times New Roman" w:hAnsi="Times New Roman" w:eastAsia="Times New Roman"/>
                <w:b w:val="0"/>
                <w:i w:val="0"/>
                <w:color w:val="1C1612"/>
                <w:sz w:val="20"/>
              </w:rPr>
              <w:t>IRINEU TRINDADE PASCOAL</w:t>
            </w:r>
          </w:p>
        </w:tc>
        <w:tc>
          <w:tcPr>
            <w:tcW w:type="dxa" w:w="1569"/>
            <w:shd w:fill="F4EEE4" w:val="clear"/>
          </w:tcPr>
          <w:p>
            <w:r>
              <w:rPr>
                <w:rFonts w:ascii="Times New Roman" w:hAnsi="Times New Roman" w:eastAsia="Times New Roman"/>
                <w:b w:val="0"/>
                <w:i w:val="0"/>
                <w:color w:val="1C1612"/>
                <w:sz w:val="20"/>
              </w:rPr>
              <w:t>800528</w:t>
            </w:r>
          </w:p>
        </w:tc>
        <w:tc>
          <w:tcPr>
            <w:tcW w:type="dxa" w:w="1569"/>
            <w:shd w:fill="F4EEE4" w:val="clear"/>
          </w:tcPr>
          <w:p>
            <w:r>
              <w:rPr>
                <w:rFonts w:ascii="Times New Roman" w:hAnsi="Times New Roman" w:eastAsia="Times New Roman"/>
                <w:b w:val="0"/>
                <w:i w:val="0"/>
                <w:color w:val="1C1612"/>
                <w:sz w:val="20"/>
              </w:rPr>
              <w:t>134360.00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80198.54Cr</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TRF TO 011199791468</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05.03.13</w:t>
            </w:r>
          </w:p>
        </w:tc>
        <w:tc>
          <w:tcPr>
            <w:tcW w:type="dxa" w:w="1569"/>
            <w:shd w:fill="F4EEE4" w:val="clear"/>
          </w:tcPr>
          <w:p>
            <w:r>
              <w:rPr>
                <w:rFonts w:ascii="Times New Roman" w:hAnsi="Times New Roman" w:eastAsia="Times New Roman"/>
                <w:b w:val="0"/>
                <w:i w:val="0"/>
                <w:color w:val="1C1612"/>
                <w:sz w:val="20"/>
              </w:rPr>
              <w:t>MAP</w:t>
            </w:r>
          </w:p>
        </w:tc>
        <w:tc>
          <w:tcPr>
            <w:tcW w:type="dxa" w:w="1569"/>
            <w:shd w:fill="F4EEE4" w:val="clear"/>
          </w:tcPr>
          <w:p>
            <w:r>
              <w:rPr>
                <w:rFonts w:ascii="Times New Roman" w:hAnsi="Times New Roman" w:eastAsia="Times New Roman"/>
                <w:b w:val="0"/>
                <w:i w:val="0"/>
                <w:color w:val="1C1612"/>
                <w:sz w:val="20"/>
              </w:rPr>
              <w:t>87116</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400000.00</w:t>
            </w:r>
          </w:p>
        </w:tc>
        <w:tc>
          <w:tcPr>
            <w:tcW w:type="dxa" w:w="1569"/>
            <w:shd w:fill="F4EEE4" w:val="clear"/>
          </w:tcPr>
          <w:p>
            <w:r>
              <w:rPr>
                <w:rFonts w:ascii="Times New Roman" w:hAnsi="Times New Roman" w:eastAsia="Times New Roman"/>
                <w:b w:val="0"/>
                <w:i w:val="0"/>
                <w:color w:val="1C1612"/>
                <w:sz w:val="20"/>
              </w:rPr>
              <w:t>480198.54Cr</w:t>
            </w:r>
          </w:p>
        </w:tc>
      </w:tr>
      <w:tr>
        <w:tc>
          <w:tcPr>
            <w:tcW w:type="dxa" w:w="1569"/>
            <w:shd w:fill="FFFFFF" w:val="clear"/>
          </w:tcPr>
          <w:p>
            <w:r>
              <w:rPr>
                <w:rFonts w:ascii="Times New Roman" w:hAnsi="Times New Roman" w:eastAsia="Times New Roman"/>
                <w:b w:val="0"/>
                <w:i w:val="0"/>
                <w:color w:val="1C1612"/>
                <w:sz w:val="20"/>
              </w:rPr>
              <w:t>05.03.13</w:t>
            </w:r>
          </w:p>
        </w:tc>
        <w:tc>
          <w:tcPr>
            <w:tcW w:type="dxa" w:w="1569"/>
            <w:shd w:fill="FFFFFF" w:val="clear"/>
          </w:tcPr>
          <w:p>
            <w:r>
              <w:rPr>
                <w:rFonts w:ascii="Times New Roman" w:hAnsi="Times New Roman" w:eastAsia="Times New Roman"/>
                <w:b w:val="0"/>
                <w:i w:val="0"/>
                <w:color w:val="1C1612"/>
                <w:sz w:val="20"/>
              </w:rPr>
              <w:t>COB</w:t>
            </w:r>
          </w:p>
        </w:tc>
        <w:tc>
          <w:tcPr>
            <w:tcW w:type="dxa" w:w="1569"/>
            <w:shd w:fill="FFFFFF" w:val="clear"/>
          </w:tcPr>
          <w:p>
            <w:r>
              <w:rPr>
                <w:rFonts w:ascii="Times New Roman" w:hAnsi="Times New Roman" w:eastAsia="Times New Roman"/>
                <w:b w:val="0"/>
                <w:i w:val="0"/>
                <w:color w:val="1C1612"/>
                <w:sz w:val="20"/>
              </w:rPr>
              <w:t>837655</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12757.00</w:t>
            </w:r>
          </w:p>
        </w:tc>
        <w:tc>
          <w:tcPr>
            <w:tcW w:type="dxa" w:w="1569"/>
            <w:shd w:fill="FFFFFF" w:val="clear"/>
          </w:tcPr>
          <w:p>
            <w:r>
              <w:rPr>
                <w:rFonts w:ascii="Times New Roman" w:hAnsi="Times New Roman" w:eastAsia="Times New Roman"/>
                <w:b w:val="0"/>
                <w:i w:val="0"/>
                <w:color w:val="1C1612"/>
                <w:sz w:val="20"/>
              </w:rPr>
              <w:t>492955.54Cr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011199791468</w:t>
            </w:r>
          </w:p>
        </w:tc>
        <w:tc>
          <w:tcPr>
            <w:tcW w:type="dxa" w:w="1569"/>
            <w:shd w:fill="F4EEE4" w:val="clear"/>
          </w:tcPr>
          <w:p>
            <w:r>
              <w:rPr>
                <w:rFonts w:ascii="Times New Roman" w:hAnsi="Times New Roman" w:eastAsia="Times New Roman"/>
                <w:b w:val="0"/>
                <w:i w:val="0"/>
                <w:color w:val="1C1612"/>
                <w:sz w:val="20"/>
              </w:rPr>
              <w:t>800529</w:t>
            </w:r>
          </w:p>
        </w:tc>
        <w:tc>
          <w:tcPr>
            <w:tcW w:type="dxa" w:w="1569"/>
            <w:shd w:fill="F4EEE4" w:val="clear"/>
          </w:tcPr>
          <w:p>
            <w:r>
              <w:rPr>
                <w:rFonts w:ascii="Times New Roman" w:hAnsi="Times New Roman" w:eastAsia="Times New Roman"/>
                <w:b w:val="0"/>
                <w:i w:val="0"/>
                <w:color w:val="1C1612"/>
                <w:sz w:val="20"/>
              </w:rPr>
              <w:t>254000.00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258855.54Cr</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011199791468</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12.13.13</w:t>
            </w:r>
          </w:p>
        </w:tc>
        <w:tc>
          <w:tcPr>
            <w:tcW w:type="dxa" w:w="1569"/>
            <w:shd w:fill="FFFFFF" w:val="clear"/>
          </w:tcPr>
          <w:p>
            <w:r>
              <w:rPr>
                <w:rFonts w:ascii="Times New Roman" w:hAnsi="Times New Roman" w:eastAsia="Times New Roman"/>
                <w:b w:val="0"/>
                <w:i w:val="0"/>
                <w:color w:val="1C1612"/>
                <w:sz w:val="20"/>
              </w:rPr>
              <w:t>HDF</w:t>
            </w:r>
          </w:p>
        </w:tc>
        <w:tc>
          <w:tcPr>
            <w:tcW w:type="dxa" w:w="1569"/>
            <w:shd w:fill="FFFFFF" w:val="clear"/>
          </w:tcPr>
          <w:p>
            <w:r>
              <w:rPr>
                <w:rFonts w:ascii="Times New Roman" w:hAnsi="Times New Roman" w:eastAsia="Times New Roman"/>
                <w:b w:val="0"/>
                <w:i w:val="0"/>
                <w:color w:val="1C1612"/>
                <w:sz w:val="20"/>
              </w:rPr>
              <w:t>674205</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15972.00</w:t>
            </w:r>
          </w:p>
        </w:tc>
        <w:tc>
          <w:tcPr>
            <w:tcW w:type="dxa" w:w="1569"/>
            <w:shd w:fill="FFFFFF" w:val="clear"/>
          </w:tcPr>
          <w:p>
            <w:r>
              <w:rPr>
                <w:rFonts w:ascii="Times New Roman" w:hAnsi="Times New Roman" w:eastAsia="Times New Roman"/>
                <w:b w:val="0"/>
                <w:i w:val="0"/>
                <w:color w:val="1C1612"/>
                <w:sz w:val="20"/>
              </w:rPr>
              <w:t>254927.54Cr</w:t>
            </w:r>
          </w:p>
        </w:tc>
      </w:tr>
      <w:tr>
        <w:tc>
          <w:tcPr>
            <w:tcW w:type="dxa" w:w="1569"/>
            <w:shd w:fill="F4EEE4" w:val="clear"/>
          </w:tcPr>
          <w:p>
            <w:r>
              <w:rPr>
                <w:rFonts w:ascii="Times New Roman" w:hAnsi="Times New Roman" w:eastAsia="Times New Roman"/>
                <w:b w:val="0"/>
                <w:i w:val="0"/>
                <w:color w:val="1C1612"/>
                <w:sz w:val="20"/>
              </w:rPr>
              <w:t>13.02.13</w:t>
            </w:r>
          </w:p>
        </w:tc>
        <w:tc>
          <w:tcPr>
            <w:tcW w:type="dxa" w:w="1569"/>
            <w:shd w:fill="F4EEE4" w:val="clear"/>
          </w:tcPr>
          <w:p>
            <w:r>
              <w:rPr>
                <w:rFonts w:ascii="Times New Roman" w:hAnsi="Times New Roman" w:eastAsia="Times New Roman"/>
                <w:b w:val="0"/>
                <w:i w:val="0"/>
                <w:color w:val="1C1612"/>
                <w:sz w:val="20"/>
              </w:rPr>
              <w:t>OBC</w:t>
            </w:r>
          </w:p>
        </w:tc>
        <w:tc>
          <w:tcPr>
            <w:tcW w:type="dxa" w:w="1569"/>
            <w:shd w:fill="F4EEE4" w:val="clear"/>
          </w:tcPr>
          <w:p>
            <w:r>
              <w:rPr>
                <w:rFonts w:ascii="Times New Roman" w:hAnsi="Times New Roman" w:eastAsia="Times New Roman"/>
                <w:b w:val="0"/>
                <w:i w:val="0"/>
                <w:color w:val="1C1612"/>
                <w:sz w:val="20"/>
              </w:rPr>
              <w:t>455717</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50000.00</w:t>
            </w:r>
          </w:p>
        </w:tc>
        <w:tc>
          <w:tcPr>
            <w:tcW w:type="dxa" w:w="1569"/>
            <w:shd w:fill="F4EEE4" w:val="clear"/>
          </w:tcPr>
          <w:p>
            <w:r>
              <w:rPr>
                <w:rFonts w:ascii="Times New Roman" w:hAnsi="Times New Roman" w:eastAsia="Times New Roman"/>
                <w:b w:val="0"/>
                <w:i w:val="0"/>
                <w:color w:val="1C1612"/>
                <w:sz w:val="20"/>
              </w:rPr>
              <w:t>304927.54Cr</w:t>
            </w:r>
          </w:p>
        </w:tc>
      </w:tr>
      <w:tr>
        <w:tc>
          <w:tcPr>
            <w:tcW w:type="dxa" w:w="1569"/>
            <w:shd w:fill="FFFFFF" w:val="clear"/>
          </w:tcPr>
          <w:p>
            <w:r>
              <w:rPr>
                <w:rFonts w:ascii="Times New Roman" w:hAnsi="Times New Roman" w:eastAsia="Times New Roman"/>
                <w:b w:val="0"/>
                <w:i w:val="0"/>
                <w:color w:val="1C1612"/>
                <w:sz w:val="20"/>
              </w:rPr>
              <w:t>22.03.13</w:t>
            </w:r>
          </w:p>
        </w:tc>
        <w:tc>
          <w:tcPr>
            <w:tcW w:type="dxa" w:w="1569"/>
            <w:shd w:fill="FFFFFF" w:val="clear"/>
          </w:tcPr>
          <w:p>
            <w:r>
              <w:rPr>
                <w:rFonts w:ascii="Times New Roman" w:hAnsi="Times New Roman" w:eastAsia="Times New Roman"/>
                <w:b w:val="0"/>
                <w:i w:val="0"/>
                <w:color w:val="1C1612"/>
                <w:sz w:val="20"/>
              </w:rPr>
              <w:t>CIT</w:t>
            </w:r>
          </w:p>
        </w:tc>
        <w:tc>
          <w:tcPr>
            <w:tcW w:type="dxa" w:w="1569"/>
            <w:shd w:fill="FFFFFF" w:val="clear"/>
          </w:tcPr>
          <w:p>
            <w:r>
              <w:rPr>
                <w:rFonts w:ascii="Times New Roman" w:hAnsi="Times New Roman" w:eastAsia="Times New Roman"/>
                <w:b w:val="0"/>
                <w:i w:val="0"/>
                <w:color w:val="1C1612"/>
                <w:sz w:val="20"/>
              </w:rPr>
              <w:t>800530</w:t>
            </w:r>
          </w:p>
        </w:tc>
        <w:tc>
          <w:tcPr>
            <w:tcW w:type="dxa" w:w="1569"/>
            <w:shd w:fill="FFFFFF" w:val="clear"/>
          </w:tcPr>
          <w:p>
            <w:r>
              <w:rPr>
                <w:rFonts w:ascii="Times New Roman" w:hAnsi="Times New Roman" w:eastAsia="Times New Roman"/>
                <w:b w:val="0"/>
                <w:i w:val="0"/>
                <w:color w:val="1C1612"/>
                <w:sz w:val="20"/>
              </w:rPr>
              <w:t>1735.00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303192.54Cr</w:t>
            </w:r>
          </w:p>
        </w:tc>
      </w:tr>
      <w:tr>
        <w:tc>
          <w:tcPr>
            <w:tcW w:type="dxa" w:w="1569"/>
            <w:shd w:fill="F4EEE4" w:val="clear"/>
          </w:tcPr>
          <w:p>
            <w:r>
              <w:rPr>
                <w:rFonts w:ascii="Times New Roman" w:hAnsi="Times New Roman" w:eastAsia="Times New Roman"/>
                <w:b w:val="0"/>
                <w:i w:val="0"/>
                <w:color w:val="1C1612"/>
                <w:sz w:val="20"/>
              </w:rPr>
              <w:t>22.03.13</w:t>
            </w:r>
          </w:p>
        </w:tc>
        <w:tc>
          <w:tcPr>
            <w:tcW w:type="dxa" w:w="1569"/>
            <w:shd w:fill="F4EEE4" w:val="clear"/>
          </w:tcPr>
          <w:p>
            <w:r>
              <w:rPr>
                <w:rFonts w:ascii="Times New Roman" w:hAnsi="Times New Roman" w:eastAsia="Times New Roman"/>
                <w:b w:val="0"/>
                <w:i w:val="0"/>
                <w:color w:val="1C1612"/>
                <w:sz w:val="20"/>
              </w:rPr>
              <w:t>RTGS NDBH13081890836 MURLIDHAR S SADARA</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500000.00</w:t>
            </w:r>
          </w:p>
        </w:tc>
        <w:tc>
          <w:tcPr>
            <w:tcW w:type="dxa" w:w="1569"/>
            <w:shd w:fill="F4EEE4" w:val="clear"/>
          </w:tcPr>
          <w:p>
            <w:r>
              <w:rPr>
                <w:rFonts w:ascii="Times New Roman" w:hAnsi="Times New Roman" w:eastAsia="Times New Roman"/>
                <w:b w:val="0"/>
                <w:i w:val="0"/>
                <w:color w:val="1C1612"/>
                <w:sz w:val="20"/>
              </w:rPr>
              <w:t>803192.54Cr</w:t>
            </w:r>
          </w:p>
        </w:tc>
      </w:tr>
      <w:tr>
        <w:tc>
          <w:tcPr>
            <w:tcW w:type="dxa" w:w="1569"/>
            <w:shd w:fill="FFFFFF" w:val="clear"/>
          </w:tcPr>
          <w:p>
            <w:r>
              <w:rPr>
                <w:rFonts w:ascii="Times New Roman" w:hAnsi="Times New Roman" w:eastAsia="Times New Roman"/>
                <w:b w:val="0"/>
                <w:i w:val="0"/>
                <w:color w:val="1C1612"/>
                <w:sz w:val="20"/>
              </w:rPr>
              <w:t>28.03.13</w:t>
            </w:r>
          </w:p>
        </w:tc>
        <w:tc>
          <w:tcPr>
            <w:tcW w:type="dxa" w:w="1569"/>
            <w:shd w:fill="FFFFFF" w:val="clear"/>
          </w:tcPr>
          <w:p>
            <w:r>
              <w:rPr>
                <w:rFonts w:ascii="Times New Roman" w:hAnsi="Times New Roman" w:eastAsia="Times New Roman"/>
                <w:b w:val="0"/>
                <w:i w:val="0"/>
                <w:color w:val="1C1612"/>
                <w:sz w:val="20"/>
              </w:rPr>
              <w:t>IRINEU TRINDADE PASCOAL</w:t>
            </w:r>
          </w:p>
        </w:tc>
        <w:tc>
          <w:tcPr>
            <w:tcW w:type="dxa" w:w="1569"/>
            <w:shd w:fill="FFFFFF" w:val="clear"/>
          </w:tcPr>
          <w:p>
            <w:r>
              <w:rPr>
                <w:rFonts w:ascii="Times New Roman" w:hAnsi="Times New Roman" w:eastAsia="Times New Roman"/>
                <w:b w:val="0"/>
                <w:i w:val="0"/>
                <w:color w:val="1C1612"/>
                <w:sz w:val="20"/>
              </w:rPr>
              <w:t>800531</w:t>
            </w:r>
          </w:p>
        </w:tc>
        <w:tc>
          <w:tcPr>
            <w:tcW w:type="dxa" w:w="1569"/>
            <w:shd w:fill="FFFFFF" w:val="clear"/>
          </w:tcPr>
          <w:p>
            <w:r>
              <w:rPr>
                <w:rFonts w:ascii="Times New Roman" w:hAnsi="Times New Roman" w:eastAsia="Times New Roman"/>
                <w:b w:val="0"/>
                <w:i w:val="0"/>
                <w:color w:val="1C1612"/>
                <w:sz w:val="20"/>
              </w:rPr>
              <w:t>50470.00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752722.54Cr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011199791468</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23.03.13</w:t>
            </w:r>
          </w:p>
        </w:tc>
        <w:tc>
          <w:tcPr>
            <w:tcW w:type="dxa" w:w="1569"/>
            <w:shd w:fill="FFFFFF" w:val="clear"/>
          </w:tcPr>
          <w:p>
            <w:r>
              <w:rPr>
                <w:rFonts w:ascii="Times New Roman" w:hAnsi="Times New Roman" w:eastAsia="Times New Roman"/>
                <w:b w:val="0"/>
                <w:i w:val="0"/>
                <w:color w:val="1C1612"/>
                <w:sz w:val="20"/>
              </w:rPr>
              <w:t>ALBERINA TRINDADE</w:t>
            </w:r>
          </w:p>
        </w:tc>
        <w:tc>
          <w:tcPr>
            <w:tcW w:type="dxa" w:w="1569"/>
            <w:shd w:fill="FFFFFF" w:val="clear"/>
          </w:tcPr>
          <w:p>
            <w:r>
              <w:rPr>
                <w:rFonts w:ascii="Times New Roman" w:hAnsi="Times New Roman" w:eastAsia="Times New Roman"/>
                <w:b w:val="0"/>
                <w:i w:val="0"/>
                <w:color w:val="1C1612"/>
                <w:sz w:val="20"/>
              </w:rPr>
              <w:t>800532</w:t>
            </w:r>
          </w:p>
        </w:tc>
        <w:tc>
          <w:tcPr>
            <w:tcW w:type="dxa" w:w="1569"/>
            <w:shd w:fill="FFFFFF" w:val="clear"/>
          </w:tcPr>
          <w:p>
            <w:r>
              <w:rPr>
                <w:rFonts w:ascii="Times New Roman" w:hAnsi="Times New Roman" w:eastAsia="Times New Roman"/>
                <w:b w:val="0"/>
                <w:i w:val="0"/>
                <w:color w:val="1C1612"/>
                <w:sz w:val="20"/>
              </w:rPr>
              <w:t>50470.00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702252.54Cr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011199791468</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02.04.13</w:t>
            </w:r>
          </w:p>
        </w:tc>
        <w:tc>
          <w:tcPr>
            <w:tcW w:type="dxa" w:w="1569"/>
            <w:shd w:fill="FFFFFF" w:val="clear"/>
          </w:tcPr>
          <w:p>
            <w:r>
              <w:rPr>
                <w:rFonts w:ascii="Times New Roman" w:hAnsi="Times New Roman" w:eastAsia="Times New Roman"/>
                <w:b w:val="0"/>
                <w:i w:val="0"/>
                <w:color w:val="1C1612"/>
                <w:sz w:val="20"/>
              </w:rPr>
              <w:t>REC UFRA INT UPNECSR310313052989 NECSO2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1640.00</w:t>
            </w:r>
          </w:p>
        </w:tc>
        <w:tc>
          <w:tcPr>
            <w:tcW w:type="dxa" w:w="1569"/>
            <w:shd w:fill="FFFFFF" w:val="clear"/>
          </w:tcPr>
          <w:p>
            <w:r>
              <w:rPr>
                <w:rFonts w:ascii="Times New Roman" w:hAnsi="Times New Roman" w:eastAsia="Times New Roman"/>
                <w:b w:val="0"/>
                <w:i w:val="0"/>
                <w:color w:val="1C1612"/>
                <w:sz w:val="20"/>
              </w:rPr>
              <w:t>703692.54Cr</w:t>
            </w:r>
          </w:p>
        </w:tc>
      </w:tr>
      <w:tr>
        <w:tc>
          <w:tcPr>
            <w:tcW w:type="dxa" w:w="1569"/>
            <w:shd w:fill="F4EEE4" w:val="clear"/>
          </w:tcPr>
          <w:p>
            <w:r>
              <w:rPr>
                <w:rFonts w:ascii="Times New Roman" w:hAnsi="Times New Roman" w:eastAsia="Times New Roman"/>
                <w:b w:val="0"/>
                <w:i w:val="0"/>
                <w:color w:val="1C1612"/>
                <w:sz w:val="20"/>
              </w:rPr>
              <w:t>02.04.13</w:t>
            </w:r>
          </w:p>
        </w:tc>
        <w:tc>
          <w:tcPr>
            <w:tcW w:type="dxa" w:w="1569"/>
            <w:shd w:fill="F4EEE4" w:val="clear"/>
          </w:tcPr>
          <w:p>
            <w:r>
              <w:rPr>
                <w:rFonts w:ascii="Times New Roman" w:hAnsi="Times New Roman" w:eastAsia="Times New Roman"/>
                <w:b w:val="0"/>
                <w:i w:val="0"/>
                <w:color w:val="1C1612"/>
                <w:sz w:val="20"/>
              </w:rPr>
              <w:t>REC UFRA INT UPNECSR310313052988 NECSO2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1640.00</w:t>
            </w:r>
          </w:p>
        </w:tc>
        <w:tc>
          <w:tcPr>
            <w:tcW w:type="dxa" w:w="1569"/>
            <w:shd w:fill="F4EEE4" w:val="clear"/>
          </w:tcPr>
          <w:p>
            <w:r>
              <w:rPr>
                <w:rFonts w:ascii="Times New Roman" w:hAnsi="Times New Roman" w:eastAsia="Times New Roman"/>
                <w:b w:val="0"/>
                <w:i w:val="0"/>
                <w:color w:val="1C1612"/>
                <w:sz w:val="20"/>
              </w:rPr>
              <w:t>705532.54Cr</w:t>
            </w:r>
          </w:p>
        </w:tc>
      </w:tr>
      <w:tr>
        <w:tc>
          <w:tcPr>
            <w:tcW w:type="dxa" w:w="1569"/>
            <w:shd w:fill="FFFFFF" w:val="clear"/>
          </w:tcPr>
          <w:p>
            <w:r>
              <w:rPr>
                <w:rFonts w:ascii="Times New Roman" w:hAnsi="Times New Roman" w:eastAsia="Times New Roman"/>
                <w:b w:val="0"/>
                <w:i w:val="0"/>
                <w:color w:val="1C1612"/>
                <w:sz w:val="20"/>
              </w:rPr>
              <w:t>02.04.13</w:t>
            </w:r>
          </w:p>
        </w:tc>
        <w:tc>
          <w:tcPr>
            <w:tcW w:type="dxa" w:w="1569"/>
            <w:shd w:fill="FFFFFF" w:val="clear"/>
          </w:tcPr>
          <w:p>
            <w:r>
              <w:rPr>
                <w:rFonts w:ascii="Times New Roman" w:hAnsi="Times New Roman" w:eastAsia="Times New Roman"/>
                <w:b w:val="0"/>
                <w:i w:val="0"/>
                <w:color w:val="1C1612"/>
                <w:sz w:val="20"/>
              </w:rPr>
              <w:t>LOCKER RENT</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750.00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704782.54Cr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TO 098324035664</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02.04.13</w:t>
            </w:r>
          </w:p>
        </w:tc>
        <w:tc>
          <w:tcPr>
            <w:tcW w:type="dxa" w:w="1569"/>
            <w:shd w:fill="FFFFFF" w:val="clear"/>
          </w:tcPr>
          <w:p>
            <w:r>
              <w:rPr>
                <w:rFonts w:ascii="Times New Roman" w:hAnsi="Times New Roman" w:eastAsia="Times New Roman"/>
                <w:b w:val="0"/>
                <w:i w:val="0"/>
                <w:color w:val="1C1612"/>
                <w:sz w:val="20"/>
              </w:rPr>
              <w:t>NEFT HDFC 130325857671LIC OF INDIA 395</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449.00</w:t>
            </w:r>
          </w:p>
        </w:tc>
        <w:tc>
          <w:tcPr>
            <w:tcW w:type="dxa" w:w="1569"/>
            <w:shd w:fill="FFFFFF" w:val="clear"/>
          </w:tcPr>
          <w:p>
            <w:r>
              <w:rPr>
                <w:rFonts w:ascii="Times New Roman" w:hAnsi="Times New Roman" w:eastAsia="Times New Roman"/>
                <w:b w:val="0"/>
                <w:i w:val="0"/>
                <w:color w:val="1C1612"/>
                <w:sz w:val="20"/>
              </w:rPr>
              <w:t>705231.54Cr</w:t>
            </w:r>
          </w:p>
        </w:tc>
      </w:tr>
      <w:tr>
        <w:tc>
          <w:tcPr>
            <w:tcW w:type="dxa" w:w="1569"/>
            <w:shd w:fill="F4EEE4" w:val="clear"/>
          </w:tcPr>
          <w:p>
            <w:r>
              <w:rPr>
                <w:rFonts w:ascii="Times New Roman" w:hAnsi="Times New Roman" w:eastAsia="Times New Roman"/>
                <w:b w:val="0"/>
                <w:i w:val="0"/>
                <w:color w:val="1C1612"/>
                <w:sz w:val="20"/>
              </w:rPr>
              <w:t>02.04.13</w:t>
            </w:r>
          </w:p>
        </w:tc>
        <w:tc>
          <w:tcPr>
            <w:tcW w:type="dxa" w:w="1569"/>
            <w:shd w:fill="F4EEE4" w:val="clear"/>
          </w:tcPr>
          <w:p>
            <w:r>
              <w:rPr>
                <w:rFonts w:ascii="Times New Roman" w:hAnsi="Times New Roman" w:eastAsia="Times New Roman"/>
                <w:b w:val="0"/>
                <w:i w:val="0"/>
                <w:color w:val="1C1612"/>
                <w:sz w:val="20"/>
              </w:rPr>
              <w:t>RTGS SDINH13092382679 PRAVAR TRADE JUVES</w:t>
            </w:r>
          </w:p>
        </w:tc>
        <w:tc>
          <w:tcPr>
            <w:tcW w:type="dxa" w:w="1569"/>
            <w:shd w:fill="F4EEE4" w:val="clear"/>
          </w:tcPr>
          <w:p>
            <w:r>
              <w:rPr>
                <w:rFonts w:ascii="Times New Roman" w:hAnsi="Times New Roman" w:eastAsia="Times New Roman"/>
                <w:b w:val="0"/>
                <w:i w:val="0"/>
                <w:color w:val="1C1612"/>
                <w:sz w:val="20"/>
              </w:rPr>
              <w:t>800536</w:t>
            </w:r>
          </w:p>
        </w:tc>
        <w:tc>
          <w:tcPr>
            <w:tcW w:type="dxa" w:w="1569"/>
            <w:shd w:fill="F4EEE4" w:val="clear"/>
          </w:tcPr>
          <w:p>
            <w:r>
              <w:rPr>
                <w:rFonts w:ascii="Times New Roman" w:hAnsi="Times New Roman" w:eastAsia="Times New Roman"/>
                <w:b w:val="0"/>
                <w:i w:val="0"/>
                <w:color w:val="1C1612"/>
                <w:sz w:val="20"/>
              </w:rPr>
              <w:t>500031.00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205200.54Cr</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Carried Forward</w:t>
            </w:r>
          </w:p>
        </w:tc>
        <w:tc>
          <w:tcPr>
            <w:tcW w:type="dxa" w:w="1569"/>
            <w:shd w:fill="FFFFFF" w:val="clear"/>
          </w:tcPr>
          <w:p>
            <w:r>
              <w:rPr>
                <w:rFonts w:ascii="Times New Roman" w:hAnsi="Times New Roman" w:eastAsia="Times New Roman"/>
                <w:b w:val="0"/>
                <w:i w:val="0"/>
                <w:color w:val="1C1612"/>
                <w:sz w:val="20"/>
              </w:rPr>
              <w:t>205200.54Cr</w:t>
            </w:r>
          </w:p>
        </w:tc>
      </w:tr>
    </w:tbl>
    <w:p/>
    <w:p>
      <w:r>
        <w:rPr>
          <w:rFonts w:ascii="Times New Roman" w:hAnsi="Times New Roman" w:eastAsia="Times New Roman"/>
          <w:b/>
          <w:i w:val="0"/>
          <w:color w:val="8B2E2E"/>
          <w:sz w:val="26"/>
        </w:rPr>
        <w:t>1</w:t>
      </w:r>
    </w:p>
    <w:p>
      <w:r>
        <w:rPr>
          <w:rFonts w:ascii="Times New Roman" w:hAnsi="Times New Roman" w:eastAsia="Times New Roman"/>
          <w:b/>
          <w:i w:val="0"/>
          <w:color w:val="8B2E2E"/>
          <w:sz w:val="26"/>
        </w:rPr>
        <w:t>5</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DATE</w:t>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CHEQUE NO.</w:t>
            </w:r>
          </w:p>
        </w:tc>
        <w:tc>
          <w:tcPr>
            <w:tcW w:type="dxa" w:w="1569"/>
            <w:shd w:fill="8B2E2E" w:val="clear"/>
          </w:tcPr>
          <w:p>
            <w:r>
              <w:rPr>
                <w:rFonts w:ascii="Times New Roman" w:hAnsi="Times New Roman" w:eastAsia="Times New Roman"/>
                <w:b/>
                <w:i w:val="0"/>
                <w:color w:val="FFFFFF"/>
                <w:sz w:val="20"/>
              </w:rPr>
              <w:t>DEBIT</w:t>
            </w:r>
          </w:p>
        </w:tc>
        <w:tc>
          <w:tcPr>
            <w:tcW w:type="dxa" w:w="1569"/>
            <w:shd w:fill="8B2E2E" w:val="clear"/>
          </w:tcPr>
          <w:p>
            <w:r>
              <w:rPr>
                <w:rFonts w:ascii="Times New Roman" w:hAnsi="Times New Roman" w:eastAsia="Times New Roman"/>
                <w:b/>
                <w:i w:val="0"/>
                <w:color w:val="FFFFFF"/>
                <w:sz w:val="20"/>
              </w:rPr>
              <w:t>CREDIT</w:t>
            </w:r>
          </w:p>
        </w:tc>
        <w:tc>
          <w:tcPr>
            <w:tcW w:type="dxa" w:w="1569"/>
            <w:shd w:fill="8B2E2E" w:val="clear"/>
          </w:tcPr>
          <w:p>
            <w:r>
              <w:rPr>
                <w:rFonts w:ascii="Times New Roman" w:hAnsi="Times New Roman" w:eastAsia="Times New Roman"/>
                <w:b/>
                <w:i w:val="0"/>
                <w:color w:val="FFFFFF"/>
                <w:sz w:val="20"/>
              </w:rPr>
              <w:t>BALANCE</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Brought Forward 223167.99Cr</w:t>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Brought Forward</w:t>
            </w:r>
          </w:p>
        </w:tc>
        <w:tc>
          <w:tcPr>
            <w:tcW w:type="dxa" w:w="1569"/>
            <w:shd w:fill="F4EEE4" w:val="clear"/>
          </w:tcPr>
          <w:p>
            <w:r>
              <w:rPr>
                <w:rFonts w:ascii="Times New Roman" w:hAnsi="Times New Roman" w:eastAsia="Times New Roman"/>
                <w:b w:val="0"/>
                <w:i w:val="0"/>
                <w:color w:val="1C1612"/>
                <w:sz w:val="20"/>
              </w:rPr>
              <w:t>283167.94Cr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02.04.13</w:t>
            </w:r>
          </w:p>
        </w:tc>
        <w:tc>
          <w:tcPr>
            <w:tcW w:type="dxa" w:w="1569"/>
            <w:shd w:fill="FFFFFF" w:val="clear"/>
          </w:tcPr>
          <w:p>
            <w:r>
              <w:rPr>
                <w:rFonts w:ascii="Times New Roman" w:hAnsi="Times New Roman" w:eastAsia="Times New Roman"/>
                <w:b w:val="0"/>
                <w:i w:val="0"/>
                <w:color w:val="1C1612"/>
                <w:sz w:val="20"/>
              </w:rPr>
              <w:t>RTGSR SB1NH13092382679 PRAVAR T R05 ACCO</w:t>
            </w:r>
          </w:p>
        </w:tc>
        <w:tc>
          <w:tcPr>
            <w:tcW w:type="dxa" w:w="1569"/>
            <w:shd w:fill="FFFFFF" w:val="clear"/>
          </w:tcPr>
          <w:p>
            <w:r>
              <w:rPr>
                <w:rFonts w:ascii="Times New Roman" w:hAnsi="Times New Roman" w:eastAsia="Times New Roman"/>
                <w:b w:val="0"/>
                <w:i w:val="0"/>
                <w:color w:val="1C1612"/>
                <w:sz w:val="20"/>
              </w:rPr>
              <w:t>500000.00</w:t>
            </w:r>
          </w:p>
        </w:tc>
        <w:tc>
          <w:tcPr>
            <w:tcW w:type="dxa" w:w="1569"/>
            <w:shd w:fill="FFFFFF" w:val="clear"/>
          </w:tcPr>
          <w:p>
            <w:r>
              <w:rPr>
                <w:rFonts w:ascii="Times New Roman" w:hAnsi="Times New Roman" w:eastAsia="Times New Roman"/>
                <w:b w:val="0"/>
                <w:i w:val="0"/>
                <w:color w:val="1C1612"/>
                <w:sz w:val="20"/>
              </w:rPr>
              <w:t>705200.54Cr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03.04.13</w:t>
            </w:r>
          </w:p>
        </w:tc>
        <w:tc>
          <w:tcPr>
            <w:tcW w:type="dxa" w:w="1569"/>
            <w:shd w:fill="F4EEE4" w:val="clear"/>
          </w:tcPr>
          <w:p>
            <w:r>
              <w:rPr>
                <w:rFonts w:ascii="Times New Roman" w:hAnsi="Times New Roman" w:eastAsia="Times New Roman"/>
                <w:b w:val="0"/>
                <w:i w:val="0"/>
                <w:color w:val="1C1612"/>
                <w:sz w:val="20"/>
              </w:rPr>
              <w:t>RTGS NDBH13092860684 MURLIDHAR S SADARA</w:t>
            </w:r>
          </w:p>
        </w:tc>
        <w:tc>
          <w:tcPr>
            <w:tcW w:type="dxa" w:w="1569"/>
            <w:shd w:fill="F4EEE4" w:val="clear"/>
          </w:tcPr>
          <w:p>
            <w:r>
              <w:rPr>
                <w:rFonts w:ascii="Times New Roman" w:hAnsi="Times New Roman" w:eastAsia="Times New Roman"/>
                <w:b w:val="0"/>
                <w:i w:val="0"/>
                <w:color w:val="1C1612"/>
                <w:sz w:val="20"/>
              </w:rPr>
              <w:t>1800000.00</w:t>
            </w:r>
          </w:p>
        </w:tc>
        <w:tc>
          <w:tcPr>
            <w:tcW w:type="dxa" w:w="1569"/>
            <w:shd w:fill="F4EEE4" w:val="clear"/>
          </w:tcPr>
          <w:p>
            <w:r>
              <w:rPr>
                <w:rFonts w:ascii="Times New Roman" w:hAnsi="Times New Roman" w:eastAsia="Times New Roman"/>
                <w:b w:val="0"/>
                <w:i w:val="0"/>
                <w:color w:val="1C1612"/>
                <w:sz w:val="20"/>
              </w:rPr>
              <w:t>2505200.54Cr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04.04.13</w:t>
            </w:r>
          </w:p>
        </w:tc>
        <w:tc>
          <w:tcPr>
            <w:tcW w:type="dxa" w:w="1569"/>
            <w:shd w:fill="FFFFFF" w:val="clear"/>
          </w:tcPr>
          <w:p>
            <w:r>
              <w:rPr>
                <w:rFonts w:ascii="Times New Roman" w:hAnsi="Times New Roman" w:eastAsia="Times New Roman"/>
                <w:b w:val="0"/>
                <w:i w:val="0"/>
                <w:color w:val="1C1612"/>
                <w:sz w:val="20"/>
              </w:rPr>
              <w:t>P1304 430347SB1DIV-10720438-Tr For DCR</w:t>
            </w:r>
          </w:p>
        </w:tc>
        <w:tc>
          <w:tcPr>
            <w:tcW w:type="dxa" w:w="1569"/>
            <w:shd w:fill="FFFFFF" w:val="clear"/>
          </w:tcPr>
          <w:p>
            <w:r>
              <w:rPr>
                <w:rFonts w:ascii="Times New Roman" w:hAnsi="Times New Roman" w:eastAsia="Times New Roman"/>
                <w:b w:val="0"/>
                <w:i w:val="0"/>
                <w:color w:val="1C1612"/>
                <w:sz w:val="20"/>
              </w:rPr>
              <w:t>2609.64</w:t>
            </w:r>
          </w:p>
        </w:tc>
        <w:tc>
          <w:tcPr>
            <w:tcW w:type="dxa" w:w="1569"/>
            <w:shd w:fill="FFFFFF" w:val="clear"/>
          </w:tcPr>
          <w:p>
            <w:r>
              <w:rPr>
                <w:rFonts w:ascii="Times New Roman" w:hAnsi="Times New Roman" w:eastAsia="Times New Roman"/>
                <w:b w:val="0"/>
                <w:i w:val="0"/>
                <w:color w:val="1C1612"/>
                <w:sz w:val="20"/>
              </w:rPr>
              <w:t>2507810.18Cr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04.04.13</w:t>
            </w:r>
          </w:p>
        </w:tc>
        <w:tc>
          <w:tcPr>
            <w:tcW w:type="dxa" w:w="1569"/>
            <w:shd w:fill="F4EEE4" w:val="clear"/>
          </w:tcPr>
          <w:p>
            <w:r>
              <w:rPr>
                <w:rFonts w:ascii="Times New Roman" w:hAnsi="Times New Roman" w:eastAsia="Times New Roman"/>
                <w:b w:val="0"/>
                <w:i w:val="0"/>
                <w:color w:val="1C1612"/>
                <w:sz w:val="20"/>
              </w:rPr>
              <w:t>TRF FNM CASH MANAGEMENT PRODUC TRF FNM CASH MANAGEMENT PRODUC</w:t>
            </w:r>
          </w:p>
        </w:tc>
        <w:tc>
          <w:tcPr>
            <w:tcW w:type="dxa" w:w="1569"/>
            <w:shd w:fill="F4EEE4" w:val="clear"/>
          </w:tcPr>
          <w:p>
            <w:r>
              <w:rPr>
                <w:rFonts w:ascii="Times New Roman" w:hAnsi="Times New Roman" w:eastAsia="Times New Roman"/>
                <w:b w:val="0"/>
                <w:i w:val="0"/>
                <w:color w:val="1C1612"/>
                <w:sz w:val="20"/>
              </w:rPr>
              <w:t>2609.64</w:t>
            </w:r>
          </w:p>
        </w:tc>
        <w:tc>
          <w:tcPr>
            <w:tcW w:type="dxa" w:w="1569"/>
            <w:shd w:fill="F4EEE4" w:val="clear"/>
          </w:tcPr>
          <w:p>
            <w:r>
              <w:rPr>
                <w:rFonts w:ascii="Times New Roman" w:hAnsi="Times New Roman" w:eastAsia="Times New Roman"/>
                <w:b w:val="0"/>
                <w:i w:val="0"/>
                <w:color w:val="1C1612"/>
                <w:sz w:val="20"/>
              </w:rPr>
              <w:t>2510419.82Cr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04.04.13</w:t>
            </w:r>
          </w:p>
        </w:tc>
        <w:tc>
          <w:tcPr>
            <w:tcW w:type="dxa" w:w="1569"/>
            <w:shd w:fill="FFFFFF" w:val="clear"/>
          </w:tcPr>
          <w:p>
            <w:r>
              <w:rPr>
                <w:rFonts w:ascii="Times New Roman" w:hAnsi="Times New Roman" w:eastAsia="Times New Roman"/>
                <w:b w:val="0"/>
                <w:i w:val="0"/>
                <w:color w:val="1C1612"/>
                <w:sz w:val="20"/>
              </w:rPr>
              <w:t>P1304 490566SB1DIV-11675131-Tr For DCR TRF FNM CASH MANAGEMENT PRODUC</w:t>
            </w:r>
          </w:p>
        </w:tc>
        <w:tc>
          <w:tcPr>
            <w:tcW w:type="dxa" w:w="1569"/>
            <w:shd w:fill="FFFFFF" w:val="clear"/>
          </w:tcPr>
          <w:p>
            <w:r>
              <w:rPr>
                <w:rFonts w:ascii="Times New Roman" w:hAnsi="Times New Roman" w:eastAsia="Times New Roman"/>
                <w:b w:val="0"/>
                <w:i w:val="0"/>
                <w:color w:val="1C1612"/>
                <w:sz w:val="20"/>
              </w:rPr>
              <w:t>4050.92</w:t>
            </w:r>
          </w:p>
        </w:tc>
        <w:tc>
          <w:tcPr>
            <w:tcW w:type="dxa" w:w="1569"/>
            <w:shd w:fill="FFFFFF" w:val="clear"/>
          </w:tcPr>
          <w:p>
            <w:r>
              <w:rPr>
                <w:rFonts w:ascii="Times New Roman" w:hAnsi="Times New Roman" w:eastAsia="Times New Roman"/>
                <w:b w:val="0"/>
                <w:i w:val="0"/>
                <w:color w:val="1C1612"/>
                <w:sz w:val="20"/>
              </w:rPr>
              <w:t>2514470.74Cr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P13041490567SBIDIV-11674135-Tr For DCR</w:t>
            </w:r>
          </w:p>
        </w:tc>
        <w:tc>
          <w:tcPr>
            <w:tcW w:type="dxa" w:w="1569"/>
            <w:shd w:fill="F4EEE4" w:val="clear"/>
          </w:tcPr>
          <w:p>
            <w:r>
              <w:rPr>
                <w:rFonts w:ascii="Times New Roman" w:hAnsi="Times New Roman" w:eastAsia="Times New Roman"/>
                <w:b w:val="0"/>
                <w:i w:val="0"/>
                <w:color w:val="1C1612"/>
                <w:sz w:val="20"/>
              </w:rPr>
              <w:t>4050.92</w:t>
            </w:r>
          </w:p>
        </w:tc>
        <w:tc>
          <w:tcPr>
            <w:tcW w:type="dxa" w:w="1569"/>
            <w:shd w:fill="F4EEE4" w:val="clear"/>
          </w:tcPr>
          <w:p>
            <w:r>
              <w:rPr>
                <w:rFonts w:ascii="Times New Roman" w:hAnsi="Times New Roman" w:eastAsia="Times New Roman"/>
                <w:b w:val="0"/>
                <w:i w:val="0"/>
                <w:color w:val="1C1612"/>
                <w:sz w:val="20"/>
              </w:rPr>
              <w:t>2514470.740Cr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04.04.13</w:t>
            </w:r>
          </w:p>
        </w:tc>
        <w:tc>
          <w:tcPr>
            <w:tcW w:type="dxa" w:w="1569"/>
            <w:shd w:fill="FFFFFF" w:val="clear"/>
          </w:tcPr>
          <w:p>
            <w:r>
              <w:rPr>
                <w:rFonts w:ascii="Times New Roman" w:hAnsi="Times New Roman" w:eastAsia="Times New Roman"/>
                <w:b w:val="0"/>
                <w:i w:val="0"/>
                <w:color w:val="1C1612"/>
                <w:sz w:val="20"/>
              </w:rPr>
              <w:t>P13041490567SBIDIV-11674135-Tr For DCR</w:t>
            </w:r>
          </w:p>
        </w:tc>
        <w:tc>
          <w:tcPr>
            <w:tcW w:type="dxa" w:w="1569"/>
            <w:shd w:fill="FFFFFF" w:val="clear"/>
          </w:tcPr>
          <w:p>
            <w:r>
              <w:rPr>
                <w:rFonts w:ascii="Times New Roman" w:hAnsi="Times New Roman" w:eastAsia="Times New Roman"/>
                <w:b w:val="0"/>
                <w:i w:val="0"/>
                <w:color w:val="1C1612"/>
                <w:sz w:val="20"/>
              </w:rPr>
              <w:t>4050.92</w:t>
            </w:r>
          </w:p>
        </w:tc>
        <w:tc>
          <w:tcPr>
            <w:tcW w:type="dxa" w:w="1569"/>
            <w:shd w:fill="FFFFFF" w:val="clear"/>
          </w:tcPr>
          <w:p>
            <w:r>
              <w:rPr>
                <w:rFonts w:ascii="Times New Roman" w:hAnsi="Times New Roman" w:eastAsia="Times New Roman"/>
                <w:b w:val="0"/>
                <w:i w:val="0"/>
                <w:color w:val="1C1612"/>
                <w:sz w:val="20"/>
              </w:rPr>
              <w:t>2518521.660Cr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04.04.13</w:t>
            </w:r>
          </w:p>
        </w:tc>
        <w:tc>
          <w:tcPr>
            <w:tcW w:type="dxa" w:w="1569"/>
            <w:shd w:fill="F4EEE4" w:val="clear"/>
          </w:tcPr>
          <w:p>
            <w:r>
              <w:rPr>
                <w:rFonts w:ascii="Times New Roman" w:hAnsi="Times New Roman" w:eastAsia="Times New Roman"/>
                <w:b w:val="0"/>
                <w:i w:val="0"/>
                <w:color w:val="1C1612"/>
                <w:sz w:val="20"/>
              </w:rPr>
              <w:t>P13041490567SBIDIV-12321259-Tr For DCR</w:t>
            </w:r>
          </w:p>
        </w:tc>
        <w:tc>
          <w:tcPr>
            <w:tcW w:type="dxa" w:w="1569"/>
            <w:shd w:fill="F4EEE4" w:val="clear"/>
          </w:tcPr>
          <w:p>
            <w:r>
              <w:rPr>
                <w:rFonts w:ascii="Times New Roman" w:hAnsi="Times New Roman" w:eastAsia="Times New Roman"/>
                <w:b w:val="0"/>
                <w:i w:val="0"/>
                <w:color w:val="1C1612"/>
                <w:sz w:val="20"/>
              </w:rPr>
              <w:t>2677.21</w:t>
            </w:r>
          </w:p>
        </w:tc>
        <w:tc>
          <w:tcPr>
            <w:tcW w:type="dxa" w:w="1569"/>
            <w:shd w:fill="F4EEE4" w:val="clear"/>
          </w:tcPr>
          <w:p>
            <w:r>
              <w:rPr>
                <w:rFonts w:ascii="Times New Roman" w:hAnsi="Times New Roman" w:eastAsia="Times New Roman"/>
                <w:b w:val="0"/>
                <w:i w:val="0"/>
                <w:color w:val="1C1612"/>
                <w:sz w:val="20"/>
              </w:rPr>
              <w:t>2521198.870Cr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TRF FHM CASH MANAGEMENT PRODUC</w:t>
            </w:r>
          </w:p>
        </w:tc>
        <w:tc>
          <w:tcPr>
            <w:tcW w:type="dxa" w:w="1569"/>
            <w:shd w:fill="FFFFFF" w:val="clear"/>
          </w:tcPr>
          <w:p>
            <w:r>
              <w:rPr>
                <w:rFonts w:ascii="Times New Roman" w:hAnsi="Times New Roman" w:eastAsia="Times New Roman"/>
                <w:b w:val="0"/>
                <w:i w:val="0"/>
                <w:color w:val="1C1612"/>
                <w:sz w:val="20"/>
              </w:rPr>
              <w:t>2677.21</w:t>
            </w:r>
          </w:p>
        </w:tc>
        <w:tc>
          <w:tcPr>
            <w:tcW w:type="dxa" w:w="1569"/>
            <w:shd w:fill="FFFFFF" w:val="clear"/>
          </w:tcPr>
          <w:p>
            <w:r>
              <w:rPr>
                <w:rFonts w:ascii="Times New Roman" w:hAnsi="Times New Roman" w:eastAsia="Times New Roman"/>
                <w:b w:val="0"/>
                <w:i w:val="0"/>
                <w:color w:val="1C1612"/>
                <w:sz w:val="20"/>
              </w:rPr>
              <w:t>2523876.080Cr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FHV CASH MANAGEMENT PRODUC</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04.04.13</w:t>
            </w:r>
          </w:p>
        </w:tc>
        <w:tc>
          <w:tcPr>
            <w:tcW w:type="dxa" w:w="1569"/>
            <w:shd w:fill="FFFFFF" w:val="clear"/>
          </w:tcPr>
          <w:p>
            <w:r>
              <w:rPr>
                <w:rFonts w:ascii="Times New Roman" w:hAnsi="Times New Roman" w:eastAsia="Times New Roman"/>
                <w:b w:val="0"/>
                <w:i w:val="0"/>
                <w:color w:val="1C1612"/>
                <w:sz w:val="20"/>
              </w:rPr>
              <w:t>RTGS SB1NH13094337344 PRAVAR TRADE INVE</w:t>
            </w:r>
          </w:p>
        </w:tc>
        <w:tc>
          <w:tcPr>
            <w:tcW w:type="dxa" w:w="1569"/>
            <w:shd w:fill="FFFFFF" w:val="clear"/>
          </w:tcPr>
          <w:p>
            <w:r>
              <w:rPr>
                <w:rFonts w:ascii="Times New Roman" w:hAnsi="Times New Roman" w:eastAsia="Times New Roman"/>
                <w:b w:val="0"/>
                <w:i w:val="0"/>
                <w:color w:val="1C1612"/>
                <w:sz w:val="20"/>
              </w:rPr>
              <w:t>800538</w:t>
            </w:r>
          </w:p>
        </w:tc>
        <w:tc>
          <w:tcPr>
            <w:tcW w:type="dxa" w:w="1569"/>
            <w:shd w:fill="FFFFFF" w:val="clear"/>
          </w:tcPr>
          <w:p>
            <w:r>
              <w:rPr>
                <w:rFonts w:ascii="Times New Roman" w:hAnsi="Times New Roman" w:eastAsia="Times New Roman"/>
                <w:b w:val="0"/>
                <w:i w:val="0"/>
                <w:color w:val="1C1612"/>
                <w:sz w:val="20"/>
              </w:rPr>
              <w:t>500034.00</w:t>
            </w:r>
          </w:p>
        </w:tc>
        <w:tc>
          <w:tcPr>
            <w:tcW w:type="dxa" w:w="1569"/>
            <w:shd w:fill="FFFFFF" w:val="clear"/>
          </w:tcPr>
          <w:p>
            <w:r>
              <w:rPr>
                <w:rFonts w:ascii="Times New Roman" w:hAnsi="Times New Roman" w:eastAsia="Times New Roman"/>
                <w:b w:val="0"/>
                <w:i w:val="0"/>
                <w:color w:val="1C1612"/>
                <w:sz w:val="20"/>
              </w:rPr>
              <w:t>2023845.08Cr</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04.04.13</w:t>
            </w:r>
          </w:p>
        </w:tc>
        <w:tc>
          <w:tcPr>
            <w:tcW w:type="dxa" w:w="1569"/>
            <w:shd w:fill="F4EEE4" w:val="clear"/>
          </w:tcPr>
          <w:p>
            <w:r>
              <w:rPr>
                <w:rFonts w:ascii="Times New Roman" w:hAnsi="Times New Roman" w:eastAsia="Times New Roman"/>
                <w:b w:val="0"/>
                <w:i w:val="0"/>
                <w:color w:val="1C1612"/>
                <w:sz w:val="20"/>
              </w:rPr>
              <w:t>RTGS SB1NE13094344934 PRAVAR TRADE INVRS</w:t>
            </w:r>
          </w:p>
        </w:tc>
        <w:tc>
          <w:tcPr>
            <w:tcW w:type="dxa" w:w="1569"/>
            <w:shd w:fill="F4EEE4" w:val="clear"/>
          </w:tcPr>
          <w:p>
            <w:r>
              <w:rPr>
                <w:rFonts w:ascii="Times New Roman" w:hAnsi="Times New Roman" w:eastAsia="Times New Roman"/>
                <w:b w:val="0"/>
                <w:i w:val="0"/>
                <w:color w:val="1C1612"/>
                <w:sz w:val="20"/>
              </w:rPr>
              <w:t>800537</w:t>
            </w:r>
          </w:p>
        </w:tc>
        <w:tc>
          <w:tcPr>
            <w:tcW w:type="dxa" w:w="1569"/>
            <w:shd w:fill="F4EEE4" w:val="clear"/>
          </w:tcPr>
          <w:p>
            <w:r>
              <w:rPr>
                <w:rFonts w:ascii="Times New Roman" w:hAnsi="Times New Roman" w:eastAsia="Times New Roman"/>
                <w:b w:val="0"/>
                <w:i w:val="0"/>
                <w:color w:val="1C1612"/>
                <w:sz w:val="20"/>
              </w:rPr>
              <w:t>1800056.00</w:t>
            </w:r>
          </w:p>
        </w:tc>
        <w:tc>
          <w:tcPr>
            <w:tcW w:type="dxa" w:w="1569"/>
            <w:shd w:fill="F4EEE4" w:val="clear"/>
          </w:tcPr>
          <w:p>
            <w:r>
              <w:rPr>
                <w:rFonts w:ascii="Times New Roman" w:hAnsi="Times New Roman" w:eastAsia="Times New Roman"/>
                <w:b w:val="0"/>
                <w:i w:val="0"/>
                <w:color w:val="1C1612"/>
                <w:sz w:val="20"/>
              </w:rPr>
              <w:t>223789.08Cr</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05.04.13</w:t>
            </w:r>
          </w:p>
        </w:tc>
        <w:tc>
          <w:tcPr>
            <w:tcW w:type="dxa" w:w="1569"/>
            <w:shd w:fill="FFFFFF" w:val="clear"/>
          </w:tcPr>
          <w:p>
            <w:r>
              <w:rPr>
                <w:rFonts w:ascii="Times New Roman" w:hAnsi="Times New Roman" w:eastAsia="Times New Roman"/>
                <w:b w:val="0"/>
                <w:i w:val="0"/>
                <w:color w:val="1C1612"/>
                <w:sz w:val="20"/>
              </w:rPr>
              <w:t>P13041525720SB1D1V-12953772-Tr For DCR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3012.91</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TRF FHV CASH MANAGEMENT PRODUC</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06.04.13</w:t>
            </w:r>
          </w:p>
        </w:tc>
        <w:tc>
          <w:tcPr>
            <w:tcW w:type="dxa" w:w="1569"/>
            <w:shd w:fill="FFFFFF" w:val="clear"/>
          </w:tcPr>
          <w:p>
            <w:r>
              <w:rPr>
                <w:rFonts w:ascii="Times New Roman" w:hAnsi="Times New Roman" w:eastAsia="Times New Roman"/>
                <w:b w:val="0"/>
                <w:i w:val="0"/>
                <w:color w:val="1C1612"/>
                <w:sz w:val="20"/>
              </w:rPr>
              <w:t>CIT</w:t>
            </w:r>
          </w:p>
        </w:tc>
        <w:tc>
          <w:tcPr>
            <w:tcW w:type="dxa" w:w="1569"/>
            <w:shd w:fill="FFFFFF" w:val="clear"/>
          </w:tcPr>
          <w:p>
            <w:r>
              <w:rPr>
                <w:rFonts w:ascii="Times New Roman" w:hAnsi="Times New Roman" w:eastAsia="Times New Roman"/>
                <w:b w:val="0"/>
                <w:i w:val="0"/>
                <w:color w:val="1C1612"/>
                <w:sz w:val="20"/>
              </w:rPr>
              <w:t>800535</w:t>
            </w:r>
          </w:p>
        </w:tc>
        <w:tc>
          <w:tcPr>
            <w:tcW w:type="dxa" w:w="1569"/>
            <w:shd w:fill="FFFFFF" w:val="clear"/>
          </w:tcPr>
          <w:p>
            <w:r>
              <w:rPr>
                <w:rFonts w:ascii="Times New Roman" w:hAnsi="Times New Roman" w:eastAsia="Times New Roman"/>
                <w:b w:val="0"/>
                <w:i w:val="0"/>
                <w:color w:val="1C1612"/>
                <w:sz w:val="20"/>
              </w:rPr>
              <w:t>3424.00</w:t>
            </w:r>
          </w:p>
        </w:tc>
        <w:tc>
          <w:tcPr>
            <w:tcW w:type="dxa" w:w="1569"/>
            <w:shd w:fill="FFFFFF" w:val="clear"/>
          </w:tcPr>
          <w:p>
            <w:r>
              <w:rPr>
                <w:rFonts w:ascii="Times New Roman" w:hAnsi="Times New Roman" w:eastAsia="Times New Roman"/>
                <w:b w:val="0"/>
                <w:i w:val="0"/>
                <w:color w:val="1C1612"/>
                <w:sz w:val="20"/>
              </w:rPr>
              <w:t>222367.00G</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TRI PAY CASH MANAGEMENT PRODUCT</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06.04.13</w:t>
            </w:r>
          </w:p>
        </w:tc>
        <w:tc>
          <w:tcPr>
            <w:tcW w:type="dxa" w:w="1569"/>
            <w:shd w:fill="FFFFFF" w:val="clear"/>
          </w:tcPr>
          <w:p>
            <w:r>
              <w:rPr>
                <w:rFonts w:ascii="Times New Roman" w:hAnsi="Times New Roman" w:eastAsia="Times New Roman"/>
                <w:b w:val="0"/>
                <w:i w:val="0"/>
                <w:color w:val="1C1612"/>
                <w:sz w:val="20"/>
              </w:rPr>
              <w:t>CIT</w:t>
            </w:r>
          </w:p>
        </w:tc>
        <w:tc>
          <w:tcPr>
            <w:tcW w:type="dxa" w:w="1569"/>
            <w:shd w:fill="FFFFFF" w:val="clear"/>
          </w:tcPr>
          <w:p>
            <w:r>
              <w:rPr>
                <w:rFonts w:ascii="Times New Roman" w:hAnsi="Times New Roman" w:eastAsia="Times New Roman"/>
                <w:b w:val="0"/>
                <w:i w:val="0"/>
                <w:color w:val="1C1612"/>
                <w:sz w:val="20"/>
              </w:rPr>
              <w:t>800535</w:t>
            </w:r>
          </w:p>
        </w:tc>
        <w:tc>
          <w:tcPr>
            <w:tcW w:type="dxa" w:w="1569"/>
            <w:shd w:fill="FFFFFF" w:val="clear"/>
          </w:tcPr>
          <w:p>
            <w:r>
              <w:rPr>
                <w:rFonts w:ascii="Times New Roman" w:hAnsi="Times New Roman" w:eastAsia="Times New Roman"/>
                <w:b w:val="0"/>
                <w:i w:val="0"/>
                <w:color w:val="1C1612"/>
                <w:sz w:val="20"/>
              </w:rPr>
              <w:t>3434.00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223367.99Cr</w:t>
            </w:r>
          </w:p>
        </w:tc>
      </w:tr>
      <w:tr>
        <w:tc>
          <w:tcPr>
            <w:tcW w:type="dxa" w:w="1569"/>
            <w:shd w:fill="F4EEE4" w:val="clear"/>
          </w:tcPr>
          <w:p>
            <w:r>
              <w:rPr>
                <w:rFonts w:ascii="Times New Roman" w:hAnsi="Times New Roman" w:eastAsia="Times New Roman"/>
                <w:b w:val="0"/>
                <w:i w:val="0"/>
                <w:color w:val="1C1612"/>
                <w:sz w:val="20"/>
              </w:rPr>
              <w:t>15.04.13</w:t>
            </w:r>
          </w:p>
        </w:tc>
        <w:tc>
          <w:tcPr>
            <w:tcW w:type="dxa" w:w="1569"/>
            <w:shd w:fill="F4EEE4" w:val="clear"/>
          </w:tcPr>
          <w:p>
            <w:r>
              <w:rPr>
                <w:rFonts w:ascii="Times New Roman" w:hAnsi="Times New Roman" w:eastAsia="Times New Roman"/>
                <w:b w:val="0"/>
                <w:i w:val="0"/>
                <w:color w:val="1C1612"/>
                <w:sz w:val="20"/>
              </w:rPr>
              <w:t>RTGS IDOBH13105735839 MURLIDHAR S SADARA</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750000.00</w:t>
            </w:r>
          </w:p>
        </w:tc>
        <w:tc>
          <w:tcPr>
            <w:tcW w:type="dxa" w:w="1569"/>
            <w:shd w:fill="F4EEE4" w:val="clear"/>
          </w:tcPr>
          <w:p>
            <w:r>
              <w:rPr>
                <w:rFonts w:ascii="Times New Roman" w:hAnsi="Times New Roman" w:eastAsia="Times New Roman"/>
                <w:b w:val="0"/>
                <w:i w:val="0"/>
                <w:color w:val="1C1612"/>
                <w:sz w:val="20"/>
              </w:rPr>
              <w:t>973367.99Cr</w:t>
            </w:r>
          </w:p>
        </w:tc>
      </w:tr>
      <w:tr>
        <w:tc>
          <w:tcPr>
            <w:tcW w:type="dxa" w:w="1569"/>
            <w:shd w:fill="FFFFFF" w:val="clear"/>
          </w:tcPr>
          <w:p>
            <w:r>
              <w:rPr>
                <w:rFonts w:ascii="Times New Roman" w:hAnsi="Times New Roman" w:eastAsia="Times New Roman"/>
                <w:b w:val="0"/>
                <w:i w:val="0"/>
                <w:color w:val="1C1612"/>
                <w:sz w:val="20"/>
              </w:rPr>
              <w:t>16.04.13</w:t>
            </w:r>
          </w:p>
        </w:tc>
        <w:tc>
          <w:tcPr>
            <w:tcW w:type="dxa" w:w="1569"/>
            <w:shd w:fill="FFFFFF" w:val="clear"/>
          </w:tcPr>
          <w:p>
            <w:r>
              <w:rPr>
                <w:rFonts w:ascii="Times New Roman" w:hAnsi="Times New Roman" w:eastAsia="Times New Roman"/>
                <w:b w:val="0"/>
                <w:i w:val="0"/>
                <w:color w:val="1C1612"/>
                <w:sz w:val="20"/>
              </w:rPr>
              <w:t>RTGS SINHB13106120475 PRAVAR TRADE INVES</w:t>
            </w:r>
          </w:p>
        </w:tc>
        <w:tc>
          <w:tcPr>
            <w:tcW w:type="dxa" w:w="1569"/>
            <w:shd w:fill="FFFFFF" w:val="clear"/>
          </w:tcPr>
          <w:p>
            <w:r>
              <w:rPr>
                <w:rFonts w:ascii="Times New Roman" w:hAnsi="Times New Roman" w:eastAsia="Times New Roman"/>
                <w:b w:val="0"/>
                <w:i w:val="0"/>
                <w:color w:val="1C1612"/>
                <w:sz w:val="20"/>
              </w:rPr>
              <w:t>800539</w:t>
            </w:r>
          </w:p>
        </w:tc>
        <w:tc>
          <w:tcPr>
            <w:tcW w:type="dxa" w:w="1569"/>
            <w:shd w:fill="FFFFFF" w:val="clear"/>
          </w:tcPr>
          <w:p>
            <w:r>
              <w:rPr>
                <w:rFonts w:ascii="Times New Roman" w:hAnsi="Times New Roman" w:eastAsia="Times New Roman"/>
                <w:b w:val="0"/>
                <w:i w:val="0"/>
                <w:color w:val="1C1612"/>
                <w:sz w:val="20"/>
              </w:rPr>
              <w:t>250034.00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223336.99Cr</w:t>
            </w:r>
          </w:p>
        </w:tc>
      </w:tr>
      <w:tr>
        <w:tc>
          <w:tcPr>
            <w:tcW w:type="dxa" w:w="1569"/>
            <w:shd w:fill="F4EEE4" w:val="clear"/>
          </w:tcPr>
          <w:p>
            <w:r>
              <w:rPr>
                <w:rFonts w:ascii="Times New Roman" w:hAnsi="Times New Roman" w:eastAsia="Times New Roman"/>
                <w:b w:val="0"/>
                <w:i w:val="0"/>
                <w:color w:val="1C1612"/>
                <w:sz w:val="20"/>
              </w:rPr>
              <w:t>19.04.13</w:t>
            </w:r>
          </w:p>
        </w:tc>
        <w:tc>
          <w:tcPr>
            <w:tcW w:type="dxa" w:w="1569"/>
            <w:shd w:fill="F4EEE4" w:val="clear"/>
          </w:tcPr>
          <w:p>
            <w:r>
              <w:rPr>
                <w:rFonts w:ascii="Times New Roman" w:hAnsi="Times New Roman" w:eastAsia="Times New Roman"/>
                <w:b w:val="0"/>
                <w:i w:val="0"/>
                <w:color w:val="1C1612"/>
                <w:sz w:val="20"/>
              </w:rPr>
              <w:t>STATMENT CHARGES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150.00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223186.99Cr</w:t>
            </w:r>
          </w:p>
        </w:tc>
      </w:tr>
      <w:tr>
        <w:tc>
          <w:tcPr>
            <w:tcW w:type="dxa" w:w="1569"/>
            <w:shd w:fill="FFFFFF" w:val="clear"/>
          </w:tcPr>
          <w:p>
            <w:r>
              <w:rPr>
                <w:rFonts w:ascii="Times New Roman" w:hAnsi="Times New Roman" w:eastAsia="Times New Roman"/>
                <w:b w:val="0"/>
                <w:i w:val="0"/>
                <w:color w:val="1C1612"/>
                <w:sz w:val="20"/>
              </w:rPr>
              <w:t>30.04.13</w:t>
            </w:r>
          </w:p>
        </w:tc>
        <w:tc>
          <w:tcPr>
            <w:tcW w:type="dxa" w:w="1569"/>
            <w:shd w:fill="FFFFFF" w:val="clear"/>
          </w:tcPr>
          <w:p>
            <w:r>
              <w:rPr>
                <w:rFonts w:ascii="Times New Roman" w:hAnsi="Times New Roman" w:eastAsia="Times New Roman"/>
                <w:b w:val="0"/>
                <w:i w:val="0"/>
                <w:color w:val="1C1612"/>
                <w:sz w:val="20"/>
              </w:rPr>
              <w:t>RTGS IDOBH13120685126 MURLIDHAR S SADARA</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250000.00</w:t>
            </w:r>
          </w:p>
        </w:tc>
        <w:tc>
          <w:tcPr>
            <w:tcW w:type="dxa" w:w="1569"/>
            <w:shd w:fill="FFFFFF" w:val="clear"/>
          </w:tcPr>
          <w:p>
            <w:r>
              <w:rPr>
                <w:rFonts w:ascii="Times New Roman" w:hAnsi="Times New Roman" w:eastAsia="Times New Roman"/>
                <w:b w:val="0"/>
                <w:i w:val="0"/>
                <w:color w:val="1C1612"/>
                <w:sz w:val="20"/>
              </w:rPr>
              <w:t>473186.99Cr</w:t>
            </w:r>
          </w:p>
        </w:tc>
      </w:tr>
      <w:tr>
        <w:tc>
          <w:tcPr>
            <w:tcW w:type="dxa" w:w="1569"/>
            <w:shd w:fill="F4EEE4" w:val="clear"/>
          </w:tcPr>
          <w:p>
            <w:r>
              <w:rPr>
                <w:rFonts w:ascii="Times New Roman" w:hAnsi="Times New Roman" w:eastAsia="Times New Roman"/>
                <w:b w:val="0"/>
                <w:i w:val="0"/>
                <w:color w:val="1C1612"/>
                <w:sz w:val="20"/>
              </w:rPr>
              <w:t>31.05.13</w:t>
            </w:r>
          </w:p>
        </w:tc>
        <w:tc>
          <w:tcPr>
            <w:tcW w:type="dxa" w:w="1569"/>
            <w:shd w:fill="F4EEE4" w:val="clear"/>
          </w:tcPr>
          <w:p>
            <w:r>
              <w:rPr>
                <w:rFonts w:ascii="Times New Roman" w:hAnsi="Times New Roman" w:eastAsia="Times New Roman"/>
                <w:b w:val="0"/>
                <w:i w:val="0"/>
                <w:color w:val="1C1612"/>
                <w:sz w:val="20"/>
              </w:rPr>
              <w:t>NEFT HDFC 130425527540LIC OF INDIA 395</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449.00</w:t>
            </w:r>
          </w:p>
        </w:tc>
        <w:tc>
          <w:tcPr>
            <w:tcW w:type="dxa" w:w="1569"/>
            <w:shd w:fill="F4EEE4" w:val="clear"/>
          </w:tcPr>
          <w:p>
            <w:r>
              <w:rPr>
                <w:rFonts w:ascii="Times New Roman" w:hAnsi="Times New Roman" w:eastAsia="Times New Roman"/>
                <w:b w:val="0"/>
                <w:i w:val="0"/>
                <w:color w:val="1C1612"/>
                <w:sz w:val="20"/>
              </w:rPr>
              <w:t>473635.99Cr</w:t>
            </w:r>
          </w:p>
        </w:tc>
      </w:tr>
      <w:tr>
        <w:tc>
          <w:tcPr>
            <w:tcW w:type="dxa" w:w="1569"/>
            <w:shd w:fill="FFFFFF" w:val="clear"/>
          </w:tcPr>
          <w:p>
            <w:r>
              <w:rPr>
                <w:rFonts w:ascii="Times New Roman" w:hAnsi="Times New Roman" w:eastAsia="Times New Roman"/>
                <w:b w:val="0"/>
                <w:i w:val="0"/>
                <w:color w:val="1C1612"/>
                <w:sz w:val="20"/>
              </w:rPr>
              <w:t>34.05.13</w:t>
            </w:r>
          </w:p>
        </w:tc>
        <w:tc>
          <w:tcPr>
            <w:tcW w:type="dxa" w:w="1569"/>
            <w:shd w:fill="FFFFFF" w:val="clear"/>
          </w:tcPr>
          <w:p>
            <w:r>
              <w:rPr>
                <w:rFonts w:ascii="Times New Roman" w:hAnsi="Times New Roman" w:eastAsia="Times New Roman"/>
                <w:b w:val="0"/>
                <w:i w:val="0"/>
                <w:color w:val="1C1612"/>
                <w:sz w:val="20"/>
              </w:rPr>
              <w:t>RTGS SINHB13124303317 PRAVAR TRADE INVES</w:t>
            </w:r>
          </w:p>
        </w:tc>
        <w:tc>
          <w:tcPr>
            <w:tcW w:type="dxa" w:w="1569"/>
            <w:shd w:fill="FFFFFF" w:val="clear"/>
          </w:tcPr>
          <w:p>
            <w:r>
              <w:rPr>
                <w:rFonts w:ascii="Times New Roman" w:hAnsi="Times New Roman" w:eastAsia="Times New Roman"/>
                <w:b w:val="0"/>
                <w:i w:val="0"/>
                <w:color w:val="1C1612"/>
                <w:sz w:val="20"/>
              </w:rPr>
              <w:t>800541</w:t>
            </w:r>
          </w:p>
        </w:tc>
        <w:tc>
          <w:tcPr>
            <w:tcW w:type="dxa" w:w="1569"/>
            <w:shd w:fill="FFFFFF" w:val="clear"/>
          </w:tcPr>
          <w:p>
            <w:r>
              <w:rPr>
                <w:rFonts w:ascii="Times New Roman" w:hAnsi="Times New Roman" w:eastAsia="Times New Roman"/>
                <w:b w:val="0"/>
                <w:i w:val="0"/>
                <w:color w:val="1C1612"/>
                <w:sz w:val="20"/>
              </w:rPr>
              <w:t>250034.00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223604.99Cr</w:t>
            </w:r>
          </w:p>
        </w:tc>
      </w:tr>
      <w:tr>
        <w:tc>
          <w:tcPr>
            <w:tcW w:type="dxa" w:w="1569"/>
            <w:shd w:fill="F4EEE4" w:val="clear"/>
          </w:tcPr>
          <w:p>
            <w:r>
              <w:rPr>
                <w:rFonts w:ascii="Times New Roman" w:hAnsi="Times New Roman" w:eastAsia="Times New Roman"/>
                <w:b w:val="0"/>
                <w:i w:val="0"/>
                <w:color w:val="1C1612"/>
                <w:sz w:val="20"/>
              </w:rPr>
              <w:t>14.05.12</w:t>
            </w:r>
          </w:p>
        </w:tc>
        <w:tc>
          <w:tcPr>
            <w:tcW w:type="dxa" w:w="1569"/>
            <w:shd w:fill="F4EEE4" w:val="clear"/>
          </w:tcPr>
          <w:p>
            <w:r>
              <w:rPr>
                <w:rFonts w:ascii="Times New Roman" w:hAnsi="Times New Roman" w:eastAsia="Times New Roman"/>
                <w:b w:val="0"/>
                <w:i w:val="0"/>
                <w:color w:val="1C1612"/>
                <w:sz w:val="20"/>
              </w:rPr>
              <w:t>KTGS S01ND13124303317 CRAWAR CRADE INVES</w:t>
            </w:r>
          </w:p>
        </w:tc>
        <w:tc>
          <w:tcPr>
            <w:tcW w:type="dxa" w:w="1569"/>
            <w:shd w:fill="F4EEE4" w:val="clear"/>
          </w:tcPr>
          <w:p>
            <w:r>
              <w:rPr>
                <w:rFonts w:ascii="Times New Roman" w:hAnsi="Times New Roman" w:eastAsia="Times New Roman"/>
                <w:b w:val="0"/>
                <w:i w:val="0"/>
                <w:color w:val="1C1612"/>
                <w:sz w:val="20"/>
              </w:rPr>
              <w:t>800541</w:t>
            </w:r>
          </w:p>
        </w:tc>
        <w:tc>
          <w:tcPr>
            <w:tcW w:type="dxa" w:w="1569"/>
            <w:shd w:fill="F4EEE4" w:val="clear"/>
          </w:tcPr>
          <w:p>
            <w:r>
              <w:rPr>
                <w:rFonts w:ascii="Times New Roman" w:hAnsi="Times New Roman" w:eastAsia="Times New Roman"/>
                <w:b w:val="0"/>
                <w:i w:val="0"/>
                <w:color w:val="1C1612"/>
                <w:sz w:val="20"/>
              </w:rPr>
              <w:t>250031.00</w:t>
            </w:r>
          </w:p>
        </w:tc>
        <w:tc>
          <w:tcPr>
            <w:tcW w:type="dxa" w:w="1569"/>
            <w:shd w:fill="F4EEE4" w:val="clear"/>
          </w:tcPr>
          <w:p>
            <w:r>
              <w:rPr>
                <w:rFonts w:ascii="Times New Roman" w:hAnsi="Times New Roman" w:eastAsia="Times New Roman"/>
                <w:b w:val="0"/>
                <w:i w:val="0"/>
                <w:color w:val="1C1612"/>
                <w:sz w:val="20"/>
              </w:rPr>
              <w:t>223604.99Cr</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14.05.12</w:t>
            </w:r>
          </w:p>
        </w:tc>
        <w:tc>
          <w:tcPr>
            <w:tcW w:type="dxa" w:w="1569"/>
            <w:shd w:fill="FFFFFF" w:val="clear"/>
          </w:tcPr>
          <w:p>
            <w:r>
              <w:rPr>
                <w:rFonts w:ascii="Times New Roman" w:hAnsi="Times New Roman" w:eastAsia="Times New Roman"/>
                <w:b w:val="0"/>
                <w:i w:val="0"/>
                <w:color w:val="1C1612"/>
                <w:sz w:val="20"/>
              </w:rPr>
              <w:t>CIT</w:t>
            </w:r>
          </w:p>
        </w:tc>
        <w:tc>
          <w:tcPr>
            <w:tcW w:type="dxa" w:w="1569"/>
            <w:shd w:fill="FFFFFF" w:val="clear"/>
          </w:tcPr>
          <w:p>
            <w:r>
              <w:rPr>
                <w:rFonts w:ascii="Times New Roman" w:hAnsi="Times New Roman" w:eastAsia="Times New Roman"/>
                <w:b w:val="0"/>
                <w:i w:val="0"/>
                <w:color w:val="1C1612"/>
                <w:sz w:val="20"/>
              </w:rPr>
              <w:t>800542</w:t>
            </w:r>
          </w:p>
        </w:tc>
        <w:tc>
          <w:tcPr>
            <w:tcW w:type="dxa" w:w="1569"/>
            <w:shd w:fill="FFFFFF" w:val="clear"/>
          </w:tcPr>
          <w:p>
            <w:r>
              <w:rPr>
                <w:rFonts w:ascii="Times New Roman" w:hAnsi="Times New Roman" w:eastAsia="Times New Roman"/>
                <w:b w:val="0"/>
                <w:i w:val="0"/>
                <w:color w:val="1C1612"/>
                <w:sz w:val="20"/>
              </w:rPr>
              <w:t>1486.00</w:t>
            </w:r>
          </w:p>
        </w:tc>
        <w:tc>
          <w:tcPr>
            <w:tcW w:type="dxa" w:w="1569"/>
            <w:shd w:fill="FFFFFF" w:val="clear"/>
          </w:tcPr>
          <w:p>
            <w:r>
              <w:rPr>
                <w:rFonts w:ascii="Times New Roman" w:hAnsi="Times New Roman" w:eastAsia="Times New Roman"/>
                <w:b w:val="0"/>
                <w:i w:val="0"/>
                <w:color w:val="1C1612"/>
                <w:sz w:val="20"/>
              </w:rPr>
              <w:t>222118.99Cr</w:t>
            </w:r>
          </w:p>
        </w:tc>
        <w:tc>
          <w:tcPr>
            <w:tcW w:type="dxa" w:w="1569"/>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Pago No. : 1</w:t>
      </w:r>
    </w:p>
    <w:p>
      <w:r>
        <w:rPr>
          <w:rFonts w:ascii="Times New Roman" w:hAnsi="Times New Roman" w:eastAsia="Times New Roman"/>
          <w:b/>
          <w:i w:val="0"/>
          <w:color w:val="8B2E2E"/>
          <w:sz w:val="26"/>
        </w:rPr>
        <w:t>HDFC BANK</w:t>
      </w:r>
    </w:p>
    <w:p>
      <w:r>
        <w:rPr>
          <w:rFonts w:ascii="Times New Roman" w:hAnsi="Times New Roman" w:eastAsia="Times New Roman"/>
          <w:b w:val="0"/>
          <w:i w:val="0"/>
          <w:sz w:val="22"/>
        </w:rPr>
        <w:t>We understand your world</w:t>
      </w:r>
    </w:p>
    <w:p>
      <w:r>
        <w:rPr>
          <w:rFonts w:ascii="Times New Roman" w:hAnsi="Times New Roman" w:eastAsia="Times New Roman"/>
          <w:b w:val="0"/>
          <w:i w:val="0"/>
          <w:sz w:val="22"/>
        </w:rPr>
        <w:t>MR PASCOAL IRINEU TRINDADE</w:t>
      </w:r>
    </w:p>
    <w:p>
      <w:r>
        <w:rPr>
          <w:rFonts w:ascii="Times New Roman" w:hAnsi="Times New Roman" w:eastAsia="Times New Roman"/>
          <w:b w:val="0"/>
          <w:i w:val="0"/>
          <w:sz w:val="22"/>
        </w:rPr>
        <w:t>JOINT HOLDERS : ALBERTINA TRINIDADE</w:t>
      </w:r>
    </w:p>
    <w:p>
      <w:r>
        <w:rPr>
          <w:rFonts w:ascii="Times New Roman" w:hAnsi="Times New Roman" w:eastAsia="Times New Roman"/>
          <w:b w:val="0"/>
          <w:i w:val="0"/>
          <w:sz w:val="22"/>
        </w:rPr>
        <w:t>Account Branch : TALEIGAO - GOA</w:t>
      </w:r>
    </w:p>
    <w:p>
      <w:r>
        <w:rPr>
          <w:rFonts w:ascii="Times New Roman" w:hAnsi="Times New Roman" w:eastAsia="Times New Roman"/>
          <w:b w:val="0"/>
          <w:i w:val="0"/>
          <w:sz w:val="22"/>
        </w:rPr>
        <w:t>Nomination : Registered</w:t>
      </w:r>
    </w:p>
    <w:p>
      <w:r>
        <w:rPr>
          <w:rFonts w:ascii="Times New Roman" w:hAnsi="Times New Roman" w:eastAsia="Times New Roman"/>
          <w:b w:val="0"/>
          <w:i w:val="0"/>
          <w:sz w:val="22"/>
        </w:rPr>
        <w:t>Address : HDPC BANK LTD</w:t>
      </w:r>
    </w:p>
    <w:p>
      <w:r>
        <w:rPr>
          <w:rFonts w:ascii="Times New Roman" w:hAnsi="Times New Roman" w:eastAsia="Times New Roman"/>
          <w:b w:val="0"/>
          <w:i w:val="0"/>
          <w:sz w:val="22"/>
        </w:rPr>
        <w:t>Gonorrhoe On:07-FEB-2025 04:27:39</w:t>
      </w:r>
    </w:p>
    <w:p>
      <w:r>
        <w:rPr>
          <w:rFonts w:ascii="Times New Roman" w:hAnsi="Times New Roman" w:eastAsia="Times New Roman"/>
          <w:b w:val="0"/>
          <w:i w:val="0"/>
          <w:sz w:val="22"/>
        </w:rPr>
        <w:t>HDFC BANK</w:t>
      </w:r>
    </w:p>
    <w:p>
      <w:r>
        <w:rPr>
          <w:rFonts w:ascii="Times New Roman" w:hAnsi="Times New Roman" w:eastAsia="Times New Roman"/>
          <w:b w:val="0"/>
          <w:i w:val="0"/>
          <w:sz w:val="22"/>
        </w:rPr>
        <w:t>LTD.</w:t>
      </w:r>
    </w:p>
    <w:p>
      <w:r>
        <w:rPr>
          <w:rFonts w:ascii="Times New Roman" w:hAnsi="Times New Roman" w:eastAsia="Times New Roman"/>
          <w:b w:val="0"/>
          <w:i w:val="0"/>
          <w:sz w:val="22"/>
        </w:rPr>
        <w:t>State : G0A</w:t>
      </w:r>
    </w:p>
    <w:p>
      <w:r>
        <w:rPr>
          <w:rFonts w:ascii="Times New Roman" w:hAnsi="Times New Roman" w:eastAsia="Times New Roman"/>
          <w:b w:val="0"/>
          <w:i w:val="0"/>
          <w:sz w:val="22"/>
        </w:rPr>
        <w:t>From : 18092012</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Field</w:t>
            </w:r>
          </w:p>
        </w:tc>
        <w:tc>
          <w:tcPr>
            <w:tcW w:type="dxa" w:w="4706"/>
            <w:shd w:fill="8B2E2E" w:val="clear"/>
          </w:tcPr>
          <w:p>
            <w:r>
              <w:rPr>
                <w:rFonts w:ascii="Times New Roman" w:hAnsi="Times New Roman" w:eastAsia="Times New Roman"/>
                <w:b/>
                <w:i w:val="0"/>
                <w:color w:val="FFFFFF"/>
                <w:sz w:val="20"/>
              </w:rPr>
              <w:t>Value</w:t>
            </w:r>
          </w:p>
        </w:tc>
      </w:tr>
      <w:tr>
        <w:tc>
          <w:tcPr>
            <w:tcW w:type="dxa" w:w="4706"/>
            <w:shd w:fill="FFFFFF" w:val="clear"/>
          </w:tcPr>
          <w:p>
            <w:r>
              <w:rPr>
                <w:rFonts w:ascii="Times New Roman" w:hAnsi="Times New Roman" w:eastAsia="Times New Roman"/>
                <w:b w:val="0"/>
                <w:i w:val="0"/>
                <w:color w:val="1C1612"/>
                <w:sz w:val="20"/>
              </w:rPr>
              <w:t>Phone no.</w:t>
            </w:r>
          </w:p>
        </w:tc>
        <w:tc>
          <w:tcPr>
            <w:tcW w:type="dxa" w:w="4706"/>
            <w:shd w:fill="FFFFFF" w:val="clear"/>
          </w:tcPr>
          <w:p>
            <w:r>
              <w:rPr>
                <w:rFonts w:ascii="Times New Roman" w:hAnsi="Times New Roman" w:eastAsia="Times New Roman"/>
                <w:b w:val="0"/>
                <w:i w:val="0"/>
                <w:color w:val="1C1612"/>
                <w:sz w:val="20"/>
              </w:rPr>
              <w:t>18002600/18001600</w:t>
            </w:r>
          </w:p>
        </w:tc>
      </w:tr>
      <w:tr>
        <w:tc>
          <w:tcPr>
            <w:tcW w:type="dxa" w:w="4706"/>
            <w:shd w:fill="F4EEE4" w:val="clear"/>
          </w:tcPr>
          <w:p>
            <w:r>
              <w:rPr>
                <w:rFonts w:ascii="Times New Roman" w:hAnsi="Times New Roman" w:eastAsia="Times New Roman"/>
                <w:b w:val="0"/>
                <w:i w:val="0"/>
                <w:color w:val="1C1612"/>
                <w:sz w:val="20"/>
              </w:rPr>
              <w:t>OO Link</w:t>
            </w:r>
          </w:p>
        </w:tc>
        <w:tc>
          <w:tcPr>
            <w:tcW w:type="dxa" w:w="4706"/>
            <w:shd w:fill="F4EEE4" w:val="clear"/>
          </w:tcPr>
          <w:p>
            <w:r>
              <w:rPr>
                <w:rFonts w:ascii="Times New Roman" w:hAnsi="Times New Roman" w:eastAsia="Times New Roman"/>
                <w:b w:val="0"/>
                <w:i w:val="0"/>
                <w:color w:val="1C1612"/>
                <w:sz w:val="20"/>
              </w:rPr>
              <w:t>0.00</w:t>
            </w:r>
          </w:p>
        </w:tc>
      </w:tr>
      <w:tr>
        <w:tc>
          <w:tcPr>
            <w:tcW w:type="dxa" w:w="4706"/>
            <w:shd w:fill="FFFFFF" w:val="clear"/>
          </w:tcPr>
          <w:p>
            <w:r>
              <w:rPr>
                <w:rFonts w:ascii="Times New Roman" w:hAnsi="Times New Roman" w:eastAsia="Times New Roman"/>
                <w:b w:val="0"/>
                <w:i w:val="0"/>
                <w:color w:val="1C1612"/>
                <w:sz w:val="20"/>
              </w:rPr>
              <w:t>Currency</w:t>
            </w:r>
          </w:p>
        </w:tc>
        <w:tc>
          <w:tcPr>
            <w:tcW w:type="dxa" w:w="4706"/>
            <w:shd w:fill="FFFFFF" w:val="clear"/>
          </w:tcPr>
          <w:p>
            <w:r>
              <w:rPr>
                <w:rFonts w:ascii="Times New Roman" w:hAnsi="Times New Roman" w:eastAsia="Times New Roman"/>
                <w:b w:val="0"/>
                <w:i w:val="0"/>
                <w:color w:val="1C1612"/>
                <w:sz w:val="20"/>
              </w:rPr>
              <w:t>INR</w:t>
            </w:r>
          </w:p>
        </w:tc>
      </w:tr>
      <w:tr>
        <w:tc>
          <w:tcPr>
            <w:tcW w:type="dxa" w:w="4706"/>
            <w:shd w:fill="F4EEE4" w:val="clear"/>
          </w:tcPr>
          <w:p>
            <w:r>
              <w:rPr>
                <w:rFonts w:ascii="Times New Roman" w:hAnsi="Times New Roman" w:eastAsia="Times New Roman"/>
                <w:b w:val="0"/>
                <w:i w:val="0"/>
                <w:color w:val="1C1612"/>
                <w:sz w:val="20"/>
              </w:rPr>
              <w:t>Email</w:t>
            </w:r>
          </w:p>
        </w:tc>
        <w:tc>
          <w:tcPr>
            <w:tcW w:type="dxa" w:w="4706"/>
            <w:shd w:fill="F4EEE4" w:val="clear"/>
          </w:tcPr>
          <w:p>
            <w:r>
              <w:rPr>
                <w:rFonts w:ascii="Times New Roman" w:hAnsi="Times New Roman" w:eastAsia="Times New Roman"/>
                <w:b w:val="0"/>
                <w:i w:val="0"/>
                <w:color w:val="1C1612"/>
                <w:sz w:val="20"/>
              </w:rPr>
              <w:t>–</w:t>
            </w:r>
          </w:p>
        </w:tc>
      </w:tr>
      <w:tr>
        <w:tc>
          <w:tcPr>
            <w:tcW w:type="dxa" w:w="4706"/>
            <w:shd w:fill="FFFFFF" w:val="clear"/>
          </w:tcPr>
          <w:p>
            <w:r>
              <w:rPr>
                <w:rFonts w:ascii="Times New Roman" w:hAnsi="Times New Roman" w:eastAsia="Times New Roman"/>
                <w:b w:val="0"/>
                <w:i w:val="0"/>
                <w:color w:val="1C1612"/>
                <w:sz w:val="20"/>
              </w:rPr>
              <w:t>Cust ID</w:t>
            </w:r>
          </w:p>
        </w:tc>
        <w:tc>
          <w:tcPr>
            <w:tcW w:type="dxa" w:w="4706"/>
            <w:shd w:fill="FFFFFF" w:val="clear"/>
          </w:tcPr>
          <w:p>
            <w:r>
              <w:rPr>
                <w:rFonts w:ascii="Times New Roman" w:hAnsi="Times New Roman" w:eastAsia="Times New Roman"/>
                <w:b w:val="0"/>
                <w:i w:val="0"/>
                <w:color w:val="1C1612"/>
                <w:sz w:val="20"/>
              </w:rPr>
              <w:t>–</w:t>
            </w:r>
          </w:p>
        </w:tc>
      </w:tr>
      <w:tr>
        <w:tc>
          <w:tcPr>
            <w:tcW w:type="dxa" w:w="4706"/>
            <w:shd w:fill="F4EEE4" w:val="clear"/>
          </w:tcPr>
          <w:p>
            <w:r>
              <w:rPr>
                <w:rFonts w:ascii="Times New Roman" w:hAnsi="Times New Roman" w:eastAsia="Times New Roman"/>
                <w:b w:val="0"/>
                <w:i w:val="0"/>
                <w:color w:val="1C1612"/>
                <w:sz w:val="20"/>
              </w:rPr>
              <w:t>Account No</w:t>
            </w:r>
          </w:p>
        </w:tc>
        <w:tc>
          <w:tcPr>
            <w:tcW w:type="dxa" w:w="4706"/>
            <w:shd w:fill="F4EEE4" w:val="clear"/>
          </w:tcPr>
          <w:p>
            <w:r>
              <w:rPr>
                <w:rFonts w:ascii="Times New Roman" w:hAnsi="Times New Roman" w:eastAsia="Times New Roman"/>
                <w:b w:val="0"/>
                <w:i w:val="0"/>
                <w:color w:val="1C1612"/>
                <w:sz w:val="20"/>
              </w:rPr>
              <w:t>–</w:t>
            </w:r>
          </w:p>
        </w:tc>
      </w:tr>
      <w:tr>
        <w:tc>
          <w:tcPr>
            <w:tcW w:type="dxa" w:w="4706"/>
            <w:shd w:fill="FFFFFF" w:val="clear"/>
          </w:tcPr>
          <w:p>
            <w:r>
              <w:rPr>
                <w:rFonts w:ascii="Times New Roman" w:hAnsi="Times New Roman" w:eastAsia="Times New Roman"/>
                <w:b w:val="0"/>
                <w:i w:val="0"/>
                <w:color w:val="1C1612"/>
                <w:sz w:val="20"/>
              </w:rPr>
              <w:t>A/C Open Date</w:t>
            </w:r>
          </w:p>
        </w:tc>
        <w:tc>
          <w:tcPr>
            <w:tcW w:type="dxa" w:w="4706"/>
            <w:shd w:fill="FFFFFF" w:val="clear"/>
          </w:tcPr>
          <w:p>
            <w:r>
              <w:rPr>
                <w:rFonts w:ascii="Times New Roman" w:hAnsi="Times New Roman" w:eastAsia="Times New Roman"/>
                <w:b w:val="0"/>
                <w:i w:val="0"/>
                <w:color w:val="1C1612"/>
                <w:sz w:val="20"/>
              </w:rPr>
              <w:t>–</w:t>
            </w:r>
          </w:p>
        </w:tc>
      </w:tr>
      <w:tr>
        <w:tc>
          <w:tcPr>
            <w:tcW w:type="dxa" w:w="4706"/>
            <w:shd w:fill="F4EEE4" w:val="clear"/>
          </w:tcPr>
          <w:p>
            <w:r>
              <w:rPr>
                <w:rFonts w:ascii="Times New Roman" w:hAnsi="Times New Roman" w:eastAsia="Times New Roman"/>
                <w:b w:val="0"/>
                <w:i w:val="0"/>
                <w:color w:val="1C1612"/>
                <w:sz w:val="20"/>
              </w:rPr>
              <w:t>Account Status</w:t>
            </w:r>
          </w:p>
        </w:tc>
        <w:tc>
          <w:tcPr>
            <w:tcW w:type="dxa" w:w="4706"/>
            <w:shd w:fill="F4EEE4" w:val="clear"/>
          </w:tcPr>
          <w:p>
            <w:r>
              <w:rPr>
                <w:rFonts w:ascii="Times New Roman" w:hAnsi="Times New Roman" w:eastAsia="Times New Roman"/>
                <w:b w:val="0"/>
                <w:i w:val="0"/>
                <w:color w:val="1C1612"/>
                <w:sz w:val="20"/>
              </w:rPr>
              <w:t>–</w:t>
            </w:r>
          </w:p>
        </w:tc>
      </w:tr>
      <w:tr>
        <w:tc>
          <w:tcPr>
            <w:tcW w:type="dxa" w:w="4706"/>
            <w:shd w:fill="FFFFFF" w:val="clear"/>
          </w:tcPr>
          <w:p>
            <w:r>
              <w:rPr>
                <w:rFonts w:ascii="Times New Roman" w:hAnsi="Times New Roman" w:eastAsia="Times New Roman"/>
                <w:b w:val="0"/>
                <w:i w:val="0"/>
                <w:color w:val="1C1612"/>
                <w:sz w:val="20"/>
              </w:rPr>
              <w:t>RTGS/NEFT IFSC</w:t>
            </w:r>
          </w:p>
        </w:tc>
        <w:tc>
          <w:tcPr>
            <w:tcW w:type="dxa" w:w="4706"/>
            <w:shd w:fill="FFFFFF" w:val="clear"/>
          </w:tcPr>
          <w:p>
            <w:r>
              <w:rPr>
                <w:rFonts w:ascii="Times New Roman" w:hAnsi="Times New Roman" w:eastAsia="Times New Roman"/>
                <w:b w:val="0"/>
                <w:i w:val="0"/>
                <w:color w:val="1C1612"/>
                <w:sz w:val="20"/>
              </w:rPr>
              <w:t>–</w:t>
            </w:r>
          </w:p>
        </w:tc>
      </w:tr>
      <w:tr>
        <w:tc>
          <w:tcPr>
            <w:tcW w:type="dxa" w:w="4706"/>
            <w:shd w:fill="F4EEE4" w:val="clear"/>
          </w:tcPr>
          <w:p>
            <w:r>
              <w:rPr>
                <w:rFonts w:ascii="Times New Roman" w:hAnsi="Times New Roman" w:eastAsia="Times New Roman"/>
                <w:b w:val="0"/>
                <w:i w:val="0"/>
                <w:color w:val="1C1612"/>
                <w:sz w:val="20"/>
              </w:rPr>
              <w:t>Branch Code</w:t>
            </w:r>
          </w:p>
        </w:tc>
        <w:tc>
          <w:tcPr>
            <w:tcW w:type="dxa" w:w="4706"/>
            <w:shd w:fill="F4EEE4" w:val="clear"/>
          </w:tcPr>
          <w:p>
            <w:r>
              <w:rPr>
                <w:rFonts w:ascii="Times New Roman" w:hAnsi="Times New Roman" w:eastAsia="Times New Roman"/>
                <w:b w:val="0"/>
                <w:i w:val="0"/>
                <w:color w:val="1C1612"/>
                <w:sz w:val="20"/>
              </w:rPr>
              <w:t>2368</w:t>
            </w:r>
          </w:p>
        </w:tc>
      </w:tr>
      <w:tr>
        <w:tc>
          <w:tcPr>
            <w:tcW w:type="dxa" w:w="4706"/>
            <w:shd w:fill="FFFFFF" w:val="clear"/>
          </w:tcPr>
          <w:p>
            <w:r>
              <w:rPr>
                <w:rFonts w:ascii="Times New Roman" w:hAnsi="Times New Roman" w:eastAsia="Times New Roman"/>
                <w:b w:val="0"/>
                <w:i w:val="0"/>
                <w:color w:val="1C1612"/>
                <w:sz w:val="20"/>
              </w:rPr>
              <w:t>Product Code</w:t>
            </w:r>
          </w:p>
        </w:tc>
        <w:tc>
          <w:tcPr>
            <w:tcW w:type="dxa" w:w="4706"/>
            <w:shd w:fill="FFFFFF" w:val="clear"/>
          </w:tcPr>
          <w:p>
            <w:r>
              <w:rPr>
                <w:rFonts w:ascii="Times New Roman" w:hAnsi="Times New Roman" w:eastAsia="Times New Roman"/>
                <w:b w:val="0"/>
                <w:i w:val="0"/>
                <w:color w:val="1C1612"/>
                <w:sz w:val="20"/>
              </w:rPr>
              <w:t>100</w:t>
            </w:r>
          </w:p>
        </w:tc>
      </w:tr>
    </w:tbl>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Date</w:t>
            </w:r>
          </w:p>
        </w:tc>
        <w:tc>
          <w:tcPr>
            <w:tcW w:type="dxa" w:w="1345"/>
            <w:shd w:fill="8B2E2E" w:val="clear"/>
          </w:tcPr>
          <w:p>
            <w:r>
              <w:rPr>
                <w:rFonts w:ascii="Times New Roman" w:hAnsi="Times New Roman" w:eastAsia="Times New Roman"/>
                <w:b/>
                <w:i w:val="0"/>
                <w:color w:val="FFFFFF"/>
                <w:sz w:val="20"/>
              </w:rPr>
              <w:t>Narration</w:t>
            </w:r>
          </w:p>
        </w:tc>
        <w:tc>
          <w:tcPr>
            <w:tcW w:type="dxa" w:w="1345"/>
            <w:shd w:fill="8B2E2E" w:val="clear"/>
          </w:tcPr>
          <w:p>
            <w:r>
              <w:rPr>
                <w:rFonts w:ascii="Times New Roman" w:hAnsi="Times New Roman" w:eastAsia="Times New Roman"/>
                <w:b/>
                <w:i w:val="0"/>
                <w:color w:val="FFFFFF"/>
                <w:sz w:val="20"/>
              </w:rPr>
              <w:t>Chg./RelNo.</w:t>
            </w:r>
          </w:p>
        </w:tc>
        <w:tc>
          <w:tcPr>
            <w:tcW w:type="dxa" w:w="1345"/>
            <w:shd w:fill="8B2E2E" w:val="clear"/>
          </w:tcPr>
          <w:p>
            <w:r>
              <w:rPr>
                <w:rFonts w:ascii="Times New Roman" w:hAnsi="Times New Roman" w:eastAsia="Times New Roman"/>
                <w:b/>
                <w:i w:val="0"/>
                <w:color w:val="FFFFFF"/>
                <w:sz w:val="20"/>
              </w:rPr>
              <w:t>Value Dt.</w:t>
            </w:r>
          </w:p>
        </w:tc>
        <w:tc>
          <w:tcPr>
            <w:tcW w:type="dxa" w:w="1345"/>
            <w:shd w:fill="8B2E2E" w:val="clear"/>
          </w:tcPr>
          <w:p>
            <w:r>
              <w:rPr>
                <w:rFonts w:ascii="Times New Roman" w:hAnsi="Times New Roman" w:eastAsia="Times New Roman"/>
                <w:b/>
                <w:i w:val="0"/>
                <w:color w:val="FFFFFF"/>
                <w:sz w:val="20"/>
              </w:rPr>
              <w:t>Withdrawal Amts.</w:t>
            </w:r>
          </w:p>
        </w:tc>
        <w:tc>
          <w:tcPr>
            <w:tcW w:type="dxa" w:w="1345"/>
            <w:shd w:fill="8B2E2E" w:val="clear"/>
          </w:tcPr>
          <w:p>
            <w:r>
              <w:rPr>
                <w:rFonts w:ascii="Times New Roman" w:hAnsi="Times New Roman" w:eastAsia="Times New Roman"/>
                <w:b/>
                <w:i w:val="0"/>
                <w:color w:val="FFFFFF"/>
                <w:sz w:val="20"/>
              </w:rPr>
              <w:t>Deposit Amts.</w:t>
            </w:r>
          </w:p>
        </w:tc>
        <w:tc>
          <w:tcPr>
            <w:tcW w:type="dxa" w:w="1345"/>
            <w:shd w:fill="8B2E2E" w:val="clear"/>
          </w:tcPr>
          <w:p>
            <w:r>
              <w:rPr>
                <w:rFonts w:ascii="Times New Roman" w:hAnsi="Times New Roman" w:eastAsia="Times New Roman"/>
                <w:b/>
                <w:i w:val="0"/>
                <w:color w:val="FFFFFF"/>
                <w:sz w:val="20"/>
              </w:rPr>
              <w:t>Closing Rate</w:t>
            </w:r>
          </w:p>
        </w:tc>
      </w:tr>
      <w:tr>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FTS CR-50200004014352 -</w:t>
            </w:r>
          </w:p>
        </w:tc>
        <w:tc>
          <w:tcPr>
            <w:tcW w:type="dxa" w:w="1345"/>
            <w:shd w:fill="FFFFFF" w:val="clear"/>
          </w:tcPr>
          <w:p>
            <w:r>
              <w:rPr>
                <w:rFonts w:ascii="Times New Roman" w:hAnsi="Times New Roman" w:eastAsia="Times New Roman"/>
                <w:b w:val="0"/>
                <w:i w:val="0"/>
                <w:color w:val="1C1612"/>
                <w:sz w:val="20"/>
              </w:rPr>
              <w:t>000000000000001</w:t>
            </w:r>
          </w:p>
        </w:tc>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14,000,000.00</w:t>
            </w:r>
          </w:p>
        </w:tc>
        <w:tc>
          <w:tcPr>
            <w:tcW w:type="dxa" w:w="1345"/>
            <w:shd w:fill="FFFFFF" w:val="clear"/>
          </w:tcPr>
          <w:p>
            <w:r>
              <w:rPr>
                <w:rFonts w:ascii="Times New Roman" w:hAnsi="Times New Roman" w:eastAsia="Times New Roman"/>
                <w:b w:val="0"/>
                <w:i w:val="0"/>
                <w:color w:val="1C1612"/>
                <w:sz w:val="20"/>
              </w:rPr>
              <w:t>14,000.00</w:t>
            </w:r>
          </w:p>
        </w:tc>
      </w:tr>
      <w:tr>
        <w:tc>
          <w:tcPr>
            <w:tcW w:type="dxa" w:w="1345"/>
            <w:shd w:fill="F4EEE4" w:val="clear"/>
          </w:tcPr>
          <w:p>
            <w:r>
              <w:rPr>
                <w:rFonts w:ascii="Times New Roman" w:hAnsi="Times New Roman" w:eastAsia="Times New Roman"/>
                <w:b w:val="0"/>
                <w:i w:val="0"/>
                <w:color w:val="1C1612"/>
                <w:sz w:val="20"/>
              </w:rPr>
              <w:t>26/04/14</w:t>
            </w:r>
          </w:p>
        </w:tc>
        <w:tc>
          <w:tcPr>
            <w:tcW w:type="dxa" w:w="1345"/>
            <w:shd w:fill="F4EEE4" w:val="clear"/>
          </w:tcPr>
          <w:p>
            <w:r>
              <w:rPr>
                <w:rFonts w:ascii="Times New Roman" w:hAnsi="Times New Roman" w:eastAsia="Times New Roman"/>
                <w:b w:val="0"/>
                <w:i w:val="0"/>
                <w:color w:val="1C1612"/>
                <w:sz w:val="20"/>
              </w:rPr>
              <w:t>RTGS DR-GTIT0100000-MURLIDHAR SHAMBAS SADARANGANILTALEIGAO-G-HDFCHI14116947924</w:t>
            </w:r>
          </w:p>
        </w:tc>
        <w:tc>
          <w:tcPr>
            <w:tcW w:type="dxa" w:w="1345"/>
            <w:shd w:fill="F4EEE4" w:val="clear"/>
          </w:tcPr>
          <w:p>
            <w:r>
              <w:rPr>
                <w:rFonts w:ascii="Times New Roman" w:hAnsi="Times New Roman" w:eastAsia="Times New Roman"/>
                <w:b w:val="0"/>
                <w:i w:val="0"/>
                <w:color w:val="1C1612"/>
                <w:sz w:val="20"/>
              </w:rPr>
              <w:t>000000000017011</w:t>
            </w:r>
          </w:p>
        </w:tc>
        <w:tc>
          <w:tcPr>
            <w:tcW w:type="dxa" w:w="1345"/>
            <w:shd w:fill="F4EEE4" w:val="clear"/>
          </w:tcPr>
          <w:p>
            <w:r>
              <w:rPr>
                <w:rFonts w:ascii="Times New Roman" w:hAnsi="Times New Roman" w:eastAsia="Times New Roman"/>
                <w:b w:val="0"/>
                <w:i w:val="0"/>
                <w:color w:val="1C1612"/>
                <w:sz w:val="20"/>
              </w:rPr>
              <w:t>26/04/14</w:t>
            </w:r>
          </w:p>
        </w:tc>
        <w:tc>
          <w:tcPr>
            <w:tcW w:type="dxa" w:w="1345"/>
            <w:shd w:fill="F4EEE4" w:val="clear"/>
          </w:tcPr>
          <w:p>
            <w:r>
              <w:rPr>
                <w:rFonts w:ascii="Times New Roman" w:hAnsi="Times New Roman" w:eastAsia="Times New Roman"/>
                <w:b w:val="0"/>
                <w:i w:val="0"/>
                <w:color w:val="1C1612"/>
                <w:sz w:val="20"/>
              </w:rPr>
              <w:t>6,850,000.00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7,150.00</w:t>
            </w:r>
          </w:p>
        </w:tc>
      </w:tr>
      <w:tr>
        <w:tc>
          <w:tcPr>
            <w:tcW w:type="dxa" w:w="1345"/>
            <w:shd w:fill="FFFFFF" w:val="clear"/>
          </w:tcPr>
          <w:p>
            <w:r>
              <w:rPr>
                <w:rFonts w:ascii="Times New Roman" w:hAnsi="Times New Roman" w:eastAsia="Times New Roman"/>
                <w:b w:val="0"/>
                <w:i w:val="0"/>
                <w:color w:val="1C1612"/>
                <w:sz w:val="20"/>
              </w:rPr>
              <w:t>03/05/14</w:t>
            </w:r>
          </w:p>
        </w:tc>
        <w:tc>
          <w:tcPr>
            <w:tcW w:type="dxa" w:w="1345"/>
            <w:shd w:fill="FFFFFF" w:val="clear"/>
          </w:tcPr>
          <w:p>
            <w:r>
              <w:rPr>
                <w:rFonts w:ascii="Times New Roman" w:hAnsi="Times New Roman" w:eastAsia="Times New Roman"/>
                <w:b w:val="0"/>
                <w:i w:val="0"/>
                <w:color w:val="1C1612"/>
                <w:sz w:val="20"/>
              </w:rPr>
              <w:t>CHO PAID-MCR CTS-MU-PRANAM TRADE INVEST</w:t>
            </w:r>
          </w:p>
        </w:tc>
        <w:tc>
          <w:tcPr>
            <w:tcW w:type="dxa" w:w="1345"/>
            <w:shd w:fill="FFFFFF" w:val="clear"/>
          </w:tcPr>
          <w:p>
            <w:r>
              <w:rPr>
                <w:rFonts w:ascii="Times New Roman" w:hAnsi="Times New Roman" w:eastAsia="Times New Roman"/>
                <w:b w:val="0"/>
                <w:i w:val="0"/>
                <w:color w:val="1C1612"/>
                <w:sz w:val="20"/>
              </w:rPr>
              <w:t>000000000017012</w:t>
            </w:r>
          </w:p>
        </w:tc>
        <w:tc>
          <w:tcPr>
            <w:tcW w:type="dxa" w:w="1345"/>
            <w:shd w:fill="FFFFFF" w:val="clear"/>
          </w:tcPr>
          <w:p>
            <w:r>
              <w:rPr>
                <w:rFonts w:ascii="Times New Roman" w:hAnsi="Times New Roman" w:eastAsia="Times New Roman"/>
                <w:b w:val="0"/>
                <w:i w:val="0"/>
                <w:color w:val="1C1612"/>
                <w:sz w:val="20"/>
              </w:rPr>
              <w:t>03/05/14</w:t>
            </w:r>
          </w:p>
        </w:tc>
        <w:tc>
          <w:tcPr>
            <w:tcW w:type="dxa" w:w="1345"/>
            <w:shd w:fill="FFFFFF" w:val="clear"/>
          </w:tcPr>
          <w:p>
            <w:r>
              <w:rPr>
                <w:rFonts w:ascii="Times New Roman" w:hAnsi="Times New Roman" w:eastAsia="Times New Roman"/>
                <w:b w:val="0"/>
                <w:i w:val="0"/>
                <w:color w:val="1C1612"/>
                <w:sz w:val="20"/>
              </w:rPr>
              <w:t>4,100,000.00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50.00</w:t>
            </w:r>
          </w:p>
        </w:tc>
      </w:tr>
      <w:tr>
        <w:tc>
          <w:tcPr>
            <w:tcW w:type="dxa" w:w="1345"/>
            <w:shd w:fill="F4EEE4" w:val="clear"/>
          </w:tcPr>
          <w:p>
            <w:r>
              <w:rPr>
                <w:rFonts w:ascii="Times New Roman" w:hAnsi="Times New Roman" w:eastAsia="Times New Roman"/>
                <w:b w:val="0"/>
                <w:i w:val="0"/>
                <w:color w:val="1C1612"/>
                <w:sz w:val="20"/>
              </w:rPr>
              <w:t>26/06/14</w:t>
            </w:r>
          </w:p>
        </w:tc>
        <w:tc>
          <w:tcPr>
            <w:tcW w:type="dxa" w:w="1345"/>
            <w:shd w:fill="F4EEE4" w:val="clear"/>
          </w:tcPr>
          <w:p>
            <w:r>
              <w:rPr>
                <w:rFonts w:ascii="Times New Roman" w:hAnsi="Times New Roman" w:eastAsia="Times New Roman"/>
                <w:b w:val="0"/>
                <w:i w:val="0"/>
                <w:color w:val="1C1612"/>
                <w:sz w:val="20"/>
              </w:rPr>
              <w:t>CHO DEP-MICR B CLEARING-OOA PANJIM</w:t>
            </w:r>
          </w:p>
        </w:tc>
        <w:tc>
          <w:tcPr>
            <w:tcW w:type="dxa" w:w="1345"/>
            <w:shd w:fill="F4EEE4" w:val="clear"/>
          </w:tcPr>
          <w:p>
            <w:r>
              <w:rPr>
                <w:rFonts w:ascii="Times New Roman" w:hAnsi="Times New Roman" w:eastAsia="Times New Roman"/>
                <w:b w:val="0"/>
                <w:i w:val="0"/>
                <w:color w:val="1C1612"/>
                <w:sz w:val="20"/>
              </w:rPr>
              <w:t>0000000000577804</w:t>
            </w:r>
          </w:p>
        </w:tc>
        <w:tc>
          <w:tcPr>
            <w:tcW w:type="dxa" w:w="1345"/>
            <w:shd w:fill="F4EEE4" w:val="clear"/>
          </w:tcPr>
          <w:p>
            <w:r>
              <w:rPr>
                <w:rFonts w:ascii="Times New Roman" w:hAnsi="Times New Roman" w:eastAsia="Times New Roman"/>
                <w:b w:val="0"/>
                <w:i w:val="0"/>
                <w:color w:val="1C1612"/>
                <w:sz w:val="20"/>
              </w:rPr>
              <w:t>27/06/14</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10,000,000.00</w:t>
            </w:r>
          </w:p>
        </w:tc>
        <w:tc>
          <w:tcPr>
            <w:tcW w:type="dxa" w:w="1345"/>
            <w:shd w:fill="F4EEE4" w:val="clear"/>
          </w:tcPr>
          <w:p>
            <w:r>
              <w:rPr>
                <w:rFonts w:ascii="Times New Roman" w:hAnsi="Times New Roman" w:eastAsia="Times New Roman"/>
                <w:b w:val="0"/>
                <w:i w:val="0"/>
                <w:color w:val="1C1612"/>
                <w:sz w:val="20"/>
              </w:rPr>
              <w:t>10,050.00</w:t>
            </w:r>
          </w:p>
        </w:tc>
      </w:tr>
      <w:tr>
        <w:tc>
          <w:tcPr>
            <w:tcW w:type="dxa" w:w="1345"/>
            <w:shd w:fill="FFFFFF" w:val="clear"/>
          </w:tcPr>
          <w:p>
            <w:r>
              <w:rPr>
                <w:rFonts w:ascii="Times New Roman" w:hAnsi="Times New Roman" w:eastAsia="Times New Roman"/>
                <w:b w:val="0"/>
                <w:i w:val="0"/>
                <w:color w:val="1C1612"/>
                <w:sz w:val="20"/>
              </w:rPr>
              <w:t>30/06/14</w:t>
            </w:r>
          </w:p>
        </w:tc>
        <w:tc>
          <w:tcPr>
            <w:tcW w:type="dxa" w:w="1345"/>
            <w:shd w:fill="FFFFFF" w:val="clear"/>
          </w:tcPr>
          <w:p>
            <w:r>
              <w:rPr>
                <w:rFonts w:ascii="Times New Roman" w:hAnsi="Times New Roman" w:eastAsia="Times New Roman"/>
                <w:b w:val="0"/>
                <w:i w:val="0"/>
                <w:color w:val="1C1612"/>
                <w:sz w:val="20"/>
              </w:rPr>
              <w:t>IRINEV TRINDADE PASCOAL DR-2345990000029-TALEIGAO BRanch CHECK DUMMY ACCOUNT</w:t>
            </w:r>
          </w:p>
        </w:tc>
        <w:tc>
          <w:tcPr>
            <w:tcW w:type="dxa" w:w="1345"/>
            <w:shd w:fill="FFFFFF" w:val="clear"/>
          </w:tcPr>
          <w:p>
            <w:r>
              <w:rPr>
                <w:rFonts w:ascii="Times New Roman" w:hAnsi="Times New Roman" w:eastAsia="Times New Roman"/>
                <w:b w:val="0"/>
                <w:i w:val="0"/>
                <w:color w:val="1C1612"/>
                <w:sz w:val="20"/>
              </w:rPr>
              <w:t>000000000000001</w:t>
            </w:r>
          </w:p>
        </w:tc>
        <w:tc>
          <w:tcPr>
            <w:tcW w:type="dxa" w:w="1345"/>
            <w:shd w:fill="FFFFFF" w:val="clear"/>
          </w:tcPr>
          <w:p>
            <w:r>
              <w:rPr>
                <w:rFonts w:ascii="Times New Roman" w:hAnsi="Times New Roman" w:eastAsia="Times New Roman"/>
                <w:b w:val="0"/>
                <w:i w:val="0"/>
                <w:color w:val="1C1612"/>
                <w:sz w:val="20"/>
              </w:rPr>
              <w:t>30/06/14</w:t>
            </w:r>
          </w:p>
        </w:tc>
        <w:tc>
          <w:tcPr>
            <w:tcW w:type="dxa" w:w="1345"/>
            <w:shd w:fill="FFFFFF" w:val="clear"/>
          </w:tcPr>
          <w:p>
            <w:r>
              <w:rPr>
                <w:rFonts w:ascii="Times New Roman" w:hAnsi="Times New Roman" w:eastAsia="Times New Roman"/>
                <w:b w:val="0"/>
                <w:i w:val="0"/>
                <w:color w:val="1C1612"/>
                <w:sz w:val="20"/>
              </w:rPr>
              <w:t>10,000,000.00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50.00</w:t>
            </w:r>
          </w:p>
        </w:tc>
      </w:tr>
      <w:tr>
        <w:tc>
          <w:tcPr>
            <w:tcW w:type="dxa" w:w="1345"/>
            <w:shd w:fill="F4EEE4" w:val="clear"/>
          </w:tcPr>
          <w:p>
            <w:r>
              <w:rPr>
                <w:rFonts w:ascii="Times New Roman" w:hAnsi="Times New Roman" w:eastAsia="Times New Roman"/>
                <w:b w:val="0"/>
                <w:i w:val="0"/>
                <w:color w:val="1C1612"/>
                <w:sz w:val="20"/>
              </w:rPr>
              <w:t>01/01/14</w:t>
            </w:r>
          </w:p>
        </w:tc>
        <w:tc>
          <w:tcPr>
            <w:tcW w:type="dxa" w:w="1345"/>
            <w:shd w:fill="F4EEE4" w:val="clear"/>
          </w:tcPr>
          <w:p>
            <w:r>
              <w:rPr>
                <w:rFonts w:ascii="Times New Roman" w:hAnsi="Times New Roman" w:eastAsia="Times New Roman"/>
                <w:b w:val="0"/>
                <w:i w:val="0"/>
                <w:color w:val="1C1612"/>
                <w:sz w:val="20"/>
              </w:rPr>
              <w:t>CREDIT INTEREST CAPITAISED</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30/09/14</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9,600.00</w:t>
            </w:r>
          </w:p>
        </w:tc>
        <w:tc>
          <w:tcPr>
            <w:tcW w:type="dxa" w:w="1345"/>
            <w:shd w:fill="F4EEE4" w:val="clear"/>
          </w:tcPr>
          <w:p>
            <w:r>
              <w:rPr>
                <w:rFonts w:ascii="Times New Roman" w:hAnsi="Times New Roman" w:eastAsia="Times New Roman"/>
                <w:b w:val="0"/>
                <w:i w:val="0"/>
                <w:color w:val="1C1612"/>
                <w:sz w:val="20"/>
              </w:rPr>
              <w:t>59.00</w:t>
            </w:r>
          </w:p>
        </w:tc>
      </w:tr>
      <w:tr>
        <w:tc>
          <w:tcPr>
            <w:tcW w:type="dxa" w:w="1345"/>
            <w:shd w:fill="FFFFFF" w:val="clear"/>
          </w:tcPr>
          <w:p>
            <w:r>
              <w:rPr>
                <w:rFonts w:ascii="Times New Roman" w:hAnsi="Times New Roman" w:eastAsia="Times New Roman"/>
                <w:b w:val="0"/>
                <w:i w:val="0"/>
                <w:color w:val="1C1612"/>
                <w:sz w:val="20"/>
              </w:rPr>
              <w:t>01/01/15</w:t>
            </w:r>
          </w:p>
        </w:tc>
        <w:tc>
          <w:tcPr>
            <w:tcW w:type="dxa" w:w="1345"/>
            <w:shd w:fill="FFFFFF" w:val="clear"/>
          </w:tcPr>
          <w:p>
            <w:r>
              <w:rPr>
                <w:rFonts w:ascii="Times New Roman" w:hAnsi="Times New Roman" w:eastAsia="Times New Roman"/>
                <w:b w:val="0"/>
                <w:i w:val="0"/>
                <w:color w:val="1C1612"/>
                <w:sz w:val="20"/>
              </w:rPr>
              <w:t>CREDIT INTEREST CAPITAISED</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31/03/13</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1,189.00</w:t>
            </w:r>
          </w:p>
        </w:tc>
        <w:tc>
          <w:tcPr>
            <w:tcW w:type="dxa" w:w="1345"/>
            <w:shd w:fill="FFFFFF" w:val="clear"/>
          </w:tcPr>
          <w:p>
            <w:r>
              <w:rPr>
                <w:rFonts w:ascii="Times New Roman" w:hAnsi="Times New Roman" w:eastAsia="Times New Roman"/>
                <w:b w:val="0"/>
                <w:i w:val="0"/>
                <w:color w:val="1C1612"/>
                <w:sz w:val="20"/>
              </w:rPr>
              <w:t>60.00</w:t>
            </w:r>
          </w:p>
        </w:tc>
      </w:tr>
      <w:tr>
        <w:tc>
          <w:tcPr>
            <w:tcW w:type="dxa" w:w="1345"/>
            <w:shd w:fill="F4EEE4" w:val="clear"/>
          </w:tcPr>
          <w:p>
            <w:r>
              <w:rPr>
                <w:rFonts w:ascii="Times New Roman" w:hAnsi="Times New Roman" w:eastAsia="Times New Roman"/>
                <w:b w:val="0"/>
                <w:i w:val="0"/>
                <w:color w:val="1C1612"/>
                <w:sz w:val="20"/>
              </w:rPr>
              <w:t>01/01/15</w:t>
            </w:r>
          </w:p>
        </w:tc>
        <w:tc>
          <w:tcPr>
            <w:tcW w:type="dxa" w:w="1345"/>
            <w:shd w:fill="F4EEE4" w:val="clear"/>
          </w:tcPr>
          <w:p>
            <w:r>
              <w:rPr>
                <w:rFonts w:ascii="Times New Roman" w:hAnsi="Times New Roman" w:eastAsia="Times New Roman"/>
                <w:b w:val="0"/>
                <w:i w:val="0"/>
                <w:color w:val="1C1612"/>
                <w:sz w:val="20"/>
              </w:rPr>
              <w:t>CREDIT INTEREST CAPITAISED</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30/09/15</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1,219.00</w:t>
            </w:r>
          </w:p>
        </w:tc>
        <w:tc>
          <w:tcPr>
            <w:tcW w:type="dxa" w:w="1345"/>
            <w:shd w:fill="F4EEE4" w:val="clear"/>
          </w:tcPr>
          <w:p>
            <w:r>
              <w:rPr>
                <w:rFonts w:ascii="Times New Roman" w:hAnsi="Times New Roman" w:eastAsia="Times New Roman"/>
                <w:b w:val="0"/>
                <w:i w:val="0"/>
                <w:color w:val="1C1612"/>
                <w:sz w:val="20"/>
              </w:rPr>
              <w:t>62.00</w:t>
            </w:r>
          </w:p>
        </w:tc>
      </w:tr>
      <w:tr>
        <w:tc>
          <w:tcPr>
            <w:tcW w:type="dxa" w:w="1345"/>
            <w:shd w:fill="FFFFFF" w:val="clear"/>
          </w:tcPr>
          <w:p>
            <w:r>
              <w:rPr>
                <w:rFonts w:ascii="Times New Roman" w:hAnsi="Times New Roman" w:eastAsia="Times New Roman"/>
                <w:b w:val="0"/>
                <w:i w:val="0"/>
                <w:color w:val="1C1612"/>
                <w:sz w:val="20"/>
              </w:rPr>
              <w:t>01/01/16</w:t>
            </w:r>
          </w:p>
        </w:tc>
        <w:tc>
          <w:tcPr>
            <w:tcW w:type="dxa" w:w="1345"/>
            <w:shd w:fill="FFFFFF" w:val="clear"/>
          </w:tcPr>
          <w:p>
            <w:r>
              <w:rPr>
                <w:rFonts w:ascii="Times New Roman" w:hAnsi="Times New Roman" w:eastAsia="Times New Roman"/>
                <w:b w:val="0"/>
                <w:i w:val="0"/>
                <w:color w:val="1C1612"/>
                <w:sz w:val="20"/>
              </w:rPr>
              <w:t>RTGS CR-ORBC0101070-PASCOAL</w:t>
            </w:r>
          </w:p>
        </w:tc>
        <w:tc>
          <w:tcPr>
            <w:tcW w:type="dxa" w:w="1345"/>
            <w:shd w:fill="FFFFFF" w:val="clear"/>
          </w:tcPr>
          <w:p>
            <w:r>
              <w:rPr>
                <w:rFonts w:ascii="Times New Roman" w:hAnsi="Times New Roman" w:eastAsia="Times New Roman"/>
                <w:b w:val="0"/>
                <w:i w:val="0"/>
                <w:color w:val="1C1612"/>
                <w:sz w:val="20"/>
              </w:rPr>
              <w:t>ORBCR5201601010007 8721</w:t>
            </w:r>
          </w:p>
        </w:tc>
        <w:tc>
          <w:tcPr>
            <w:tcW w:type="dxa" w:w="1345"/>
            <w:shd w:fill="FFFFFF" w:val="clear"/>
          </w:tcPr>
          <w:p>
            <w:r>
              <w:rPr>
                <w:rFonts w:ascii="Times New Roman" w:hAnsi="Times New Roman" w:eastAsia="Times New Roman"/>
                <w:b w:val="0"/>
                <w:i w:val="0"/>
                <w:color w:val="1C1612"/>
                <w:sz w:val="20"/>
              </w:rPr>
              <w:t>01/01/16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375,000.00</w:t>
            </w:r>
          </w:p>
        </w:tc>
        <w:tc>
          <w:tcPr>
            <w:tcW w:type="dxa" w:w="1345"/>
            <w:shd w:fill="FFFFFF" w:val="clear"/>
          </w:tcPr>
          <w:p>
            <w:r>
              <w:rPr>
                <w:rFonts w:ascii="Times New Roman" w:hAnsi="Times New Roman" w:eastAsia="Times New Roman"/>
                <w:b w:val="0"/>
                <w:i w:val="0"/>
                <w:color w:val="1C1612"/>
                <w:sz w:val="20"/>
              </w:rPr>
              <w:t>437.00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TRINDADE-IRNEU TRINDADE PASCOAL-ORBCR52016010100076741</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01/01/16</w:t>
            </w:r>
          </w:p>
        </w:tc>
        <w:tc>
          <w:tcPr>
            <w:tcW w:type="dxa" w:w="1345"/>
            <w:shd w:fill="FFFFFF" w:val="clear"/>
          </w:tcPr>
          <w:p>
            <w:r>
              <w:rPr>
                <w:rFonts w:ascii="Times New Roman" w:hAnsi="Times New Roman" w:eastAsia="Times New Roman"/>
                <w:b w:val="0"/>
                <w:i w:val="0"/>
                <w:color w:val="1C1612"/>
                <w:sz w:val="20"/>
              </w:rPr>
              <w:t>RTGS CR-ORBC0101070-SHTVAM HOLIDAY</w:t>
            </w:r>
          </w:p>
        </w:tc>
        <w:tc>
          <w:tcPr>
            <w:tcW w:type="dxa" w:w="1345"/>
            <w:shd w:fill="FFFFFF" w:val="clear"/>
          </w:tcPr>
          <w:p>
            <w:r>
              <w:rPr>
                <w:rFonts w:ascii="Times New Roman" w:hAnsi="Times New Roman" w:eastAsia="Times New Roman"/>
                <w:b w:val="0"/>
                <w:i w:val="0"/>
                <w:color w:val="1C1612"/>
                <w:sz w:val="20"/>
              </w:rPr>
              <w:t>ORBCR5201601010007 6892</w:t>
            </w:r>
          </w:p>
        </w:tc>
        <w:tc>
          <w:tcPr>
            <w:tcW w:type="dxa" w:w="1345"/>
            <w:shd w:fill="FFFFFF" w:val="clear"/>
          </w:tcPr>
          <w:p>
            <w:r>
              <w:rPr>
                <w:rFonts w:ascii="Times New Roman" w:hAnsi="Times New Roman" w:eastAsia="Times New Roman"/>
                <w:b w:val="0"/>
                <w:i w:val="0"/>
                <w:color w:val="1C1612"/>
                <w:sz w:val="20"/>
              </w:rPr>
              <w:t>01/01/16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750,000.00</w:t>
            </w:r>
          </w:p>
        </w:tc>
        <w:tc>
          <w:tcPr>
            <w:tcW w:type="dxa" w:w="1345"/>
            <w:shd w:fill="FFFFFF" w:val="clear"/>
          </w:tcPr>
          <w:p>
            <w:r>
              <w:rPr>
                <w:rFonts w:ascii="Times New Roman" w:hAnsi="Times New Roman" w:eastAsia="Times New Roman"/>
                <w:b w:val="0"/>
                <w:i w:val="0"/>
                <w:color w:val="1C1612"/>
                <w:sz w:val="20"/>
              </w:rPr>
              <w:t>1,187.00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HOME-IRNEU TRINDADE PASCOAL-ORBCR52016010100076892</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05/01/16</w:t>
            </w:r>
          </w:p>
        </w:tc>
        <w:tc>
          <w:tcPr>
            <w:tcW w:type="dxa" w:w="1345"/>
            <w:shd w:fill="FFFFFF" w:val="clear"/>
          </w:tcPr>
          <w:p>
            <w:r>
              <w:rPr>
                <w:rFonts w:ascii="Times New Roman" w:hAnsi="Times New Roman" w:eastAsia="Times New Roman"/>
                <w:b w:val="0"/>
                <w:i w:val="0"/>
                <w:color w:val="1C1612"/>
                <w:sz w:val="20"/>
              </w:rPr>
              <w:t>INITIAL PAYIN FD - 50300125085429</w:t>
            </w:r>
          </w:p>
        </w:tc>
        <w:tc>
          <w:tcPr>
            <w:tcW w:type="dxa" w:w="1345"/>
            <w:shd w:fill="FFFFFF" w:val="clear"/>
          </w:tcPr>
          <w:p>
            <w:r>
              <w:rPr>
                <w:rFonts w:ascii="Times New Roman" w:hAnsi="Times New Roman" w:eastAsia="Times New Roman"/>
                <w:b w:val="0"/>
                <w:i w:val="0"/>
                <w:color w:val="1C1612"/>
                <w:sz w:val="20"/>
              </w:rPr>
              <w:t>108405201601054861 0076</w:t>
            </w:r>
          </w:p>
        </w:tc>
        <w:tc>
          <w:tcPr>
            <w:tcW w:type="dxa" w:w="1345"/>
            <w:shd w:fill="FFFFFF" w:val="clear"/>
          </w:tcPr>
          <w:p>
            <w:r>
              <w:rPr>
                <w:rFonts w:ascii="Times New Roman" w:hAnsi="Times New Roman" w:eastAsia="Times New Roman"/>
                <w:b w:val="0"/>
                <w:i w:val="0"/>
                <w:color w:val="1C1612"/>
                <w:sz w:val="20"/>
              </w:rPr>
              <w:t>05/01/16</w:t>
            </w:r>
          </w:p>
        </w:tc>
        <w:tc>
          <w:tcPr>
            <w:tcW w:type="dxa" w:w="1345"/>
            <w:shd w:fill="FFFFFF" w:val="clear"/>
          </w:tcPr>
          <w:p>
            <w:r>
              <w:rPr>
                <w:rFonts w:ascii="Times New Roman" w:hAnsi="Times New Roman" w:eastAsia="Times New Roman"/>
                <w:b w:val="0"/>
                <w:i w:val="0"/>
                <w:color w:val="1C1612"/>
                <w:sz w:val="20"/>
              </w:rPr>
              <w:t>1,125,000.00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62.00</w:t>
            </w:r>
          </w:p>
        </w:tc>
      </w:tr>
      <w:tr>
        <w:tc>
          <w:tcPr>
            <w:tcW w:type="dxa" w:w="1345"/>
            <w:shd w:fill="F4EEE4" w:val="clear"/>
          </w:tcPr>
          <w:p>
            <w:r>
              <w:rPr>
                <w:rFonts w:ascii="Times New Roman" w:hAnsi="Times New Roman" w:eastAsia="Times New Roman"/>
                <w:b w:val="0"/>
                <w:i w:val="0"/>
                <w:color w:val="1C1612"/>
                <w:sz w:val="20"/>
              </w:rPr>
              <w:t>28/03/16</w:t>
            </w:r>
          </w:p>
        </w:tc>
        <w:tc>
          <w:tcPr>
            <w:tcW w:type="dxa" w:w="1345"/>
            <w:shd w:fill="F4EEE4" w:val="clear"/>
          </w:tcPr>
          <w:p>
            <w:r>
              <w:rPr>
                <w:rFonts w:ascii="Times New Roman" w:hAnsi="Times New Roman" w:eastAsia="Times New Roman"/>
                <w:b w:val="0"/>
                <w:i w:val="0"/>
                <w:color w:val="1C1612"/>
                <w:sz w:val="20"/>
              </w:rPr>
              <w:t>PROGRAMMANAGEMENT PEE JAN-MAR16 230316</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28/03/16</w:t>
            </w:r>
          </w:p>
        </w:tc>
        <w:tc>
          <w:tcPr>
            <w:tcW w:type="dxa" w:w="1345"/>
            <w:shd w:fill="F4EEE4" w:val="clear"/>
          </w:tcPr>
          <w:p>
            <w:r>
              <w:rPr>
                <w:rFonts w:ascii="Times New Roman" w:hAnsi="Times New Roman" w:eastAsia="Times New Roman"/>
                <w:b w:val="0"/>
                <w:i w:val="0"/>
                <w:color w:val="1C1612"/>
                <w:sz w:val="20"/>
              </w:rPr>
              <w:t>114.50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61.00</w:t>
            </w:r>
          </w:p>
        </w:tc>
      </w:tr>
      <w:tr>
        <w:tc>
          <w:tcPr>
            <w:tcW w:type="dxa" w:w="1345"/>
            <w:shd w:fill="FFFFFF" w:val="clear"/>
          </w:tcPr>
          <w:p>
            <w:r>
              <w:rPr>
                <w:rFonts w:ascii="Times New Roman" w:hAnsi="Times New Roman" w:eastAsia="Times New Roman"/>
                <w:b w:val="0"/>
                <w:i w:val="0"/>
                <w:color w:val="1C1612"/>
                <w:sz w:val="20"/>
              </w:rPr>
              <w:t>01/04/16</w:t>
            </w:r>
          </w:p>
        </w:tc>
        <w:tc>
          <w:tcPr>
            <w:tcW w:type="dxa" w:w="1345"/>
            <w:shd w:fill="FFFFFF" w:val="clear"/>
          </w:tcPr>
          <w:p>
            <w:r>
              <w:rPr>
                <w:rFonts w:ascii="Times New Roman" w:hAnsi="Times New Roman" w:eastAsia="Times New Roman"/>
                <w:b w:val="0"/>
                <w:i w:val="0"/>
                <w:color w:val="1C1612"/>
                <w:sz w:val="20"/>
              </w:rPr>
              <w:t>CREDIT INTEREST CAPITAISED</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31/03/16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1,734.00</w:t>
            </w:r>
          </w:p>
        </w:tc>
        <w:tc>
          <w:tcPr>
            <w:tcW w:type="dxa" w:w="1345"/>
            <w:shd w:fill="FFFFFF" w:val="clear"/>
          </w:tcPr>
          <w:p>
            <w:r>
              <w:rPr>
                <w:rFonts w:ascii="Times New Roman" w:hAnsi="Times New Roman" w:eastAsia="Times New Roman"/>
                <w:b w:val="0"/>
                <w:i w:val="0"/>
                <w:color w:val="1C1612"/>
                <w:sz w:val="20"/>
              </w:rPr>
              <w:t>62.00</w:t>
            </w:r>
          </w:p>
        </w:tc>
      </w:tr>
      <w:tr>
        <w:tc>
          <w:tcPr>
            <w:tcW w:type="dxa" w:w="1345"/>
            <w:shd w:fill="F4EEE4" w:val="clear"/>
          </w:tcPr>
          <w:p>
            <w:r>
              <w:rPr>
                <w:rFonts w:ascii="Times New Roman" w:hAnsi="Times New Roman" w:eastAsia="Times New Roman"/>
                <w:b w:val="0"/>
                <w:i w:val="0"/>
                <w:color w:val="1C1612"/>
                <w:sz w:val="20"/>
              </w:rPr>
              <w:t>01/04/16</w:t>
            </w:r>
          </w:p>
        </w:tc>
        <w:tc>
          <w:tcPr>
            <w:tcW w:type="dxa" w:w="1345"/>
            <w:shd w:fill="F4EEE4" w:val="clear"/>
          </w:tcPr>
          <w:p>
            <w:r>
              <w:rPr>
                <w:rFonts w:ascii="Times New Roman" w:hAnsi="Times New Roman" w:eastAsia="Times New Roman"/>
                <w:b w:val="0"/>
                <w:i w:val="0"/>
                <w:color w:val="1C1612"/>
                <w:sz w:val="20"/>
              </w:rPr>
              <w:t>CREDIT INTEREST CAPITAISED</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30/06/16</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633.00</w:t>
            </w:r>
          </w:p>
        </w:tc>
        <w:tc>
          <w:tcPr>
            <w:tcW w:type="dxa" w:w="1345"/>
            <w:shd w:fill="F4EEE4" w:val="clear"/>
          </w:tcPr>
          <w:p>
            <w:r>
              <w:rPr>
                <w:rFonts w:ascii="Times New Roman" w:hAnsi="Times New Roman" w:eastAsia="Times New Roman"/>
                <w:b w:val="0"/>
                <w:i w:val="0"/>
                <w:color w:val="1C1612"/>
                <w:sz w:val="20"/>
              </w:rPr>
              <w:t>62.00</w:t>
            </w:r>
          </w:p>
        </w:tc>
      </w:tr>
      <w:tr>
        <w:tc>
          <w:tcPr>
            <w:tcW w:type="dxa" w:w="1345"/>
            <w:shd w:fill="FFFFFF" w:val="clear"/>
          </w:tcPr>
          <w:p>
            <w:r>
              <w:rPr>
                <w:rFonts w:ascii="Times New Roman" w:hAnsi="Times New Roman" w:eastAsia="Times New Roman"/>
                <w:b w:val="0"/>
                <w:i w:val="0"/>
                <w:color w:val="1C1612"/>
                <w:sz w:val="20"/>
              </w:rPr>
              <w:t>05/07/16</w:t>
            </w:r>
          </w:p>
        </w:tc>
        <w:tc>
          <w:tcPr>
            <w:tcW w:type="dxa" w:w="1345"/>
            <w:shd w:fill="FFFFFF" w:val="clear"/>
          </w:tcPr>
          <w:p>
            <w:r>
              <w:rPr>
                <w:rFonts w:ascii="Times New Roman" w:hAnsi="Times New Roman" w:eastAsia="Times New Roman"/>
                <w:b w:val="0"/>
                <w:i w:val="0"/>
                <w:color w:val="1C1612"/>
                <w:sz w:val="20"/>
              </w:rPr>
              <w:t>FD REDEM PRINCIPAL - 503009942232202</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05/07/16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7,420,647.90</w:t>
            </w:r>
          </w:p>
        </w:tc>
        <w:tc>
          <w:tcPr>
            <w:tcW w:type="dxa" w:w="1345"/>
            <w:shd w:fill="FFFFFF" w:val="clear"/>
          </w:tcPr>
          <w:p>
            <w:r>
              <w:rPr>
                <w:rFonts w:ascii="Times New Roman" w:hAnsi="Times New Roman" w:eastAsia="Times New Roman"/>
                <w:b w:val="0"/>
                <w:i w:val="0"/>
                <w:color w:val="1C1612"/>
                <w:sz w:val="20"/>
              </w:rPr>
              <w:t>7,448.00</w:t>
            </w:r>
          </w:p>
        </w:tc>
      </w:tr>
      <w:tr>
        <w:tc>
          <w:tcPr>
            <w:tcW w:type="dxa" w:w="1345"/>
            <w:shd w:fill="F4EEE4" w:val="clear"/>
          </w:tcPr>
          <w:p>
            <w:r>
              <w:rPr>
                <w:rFonts w:ascii="Times New Roman" w:hAnsi="Times New Roman" w:eastAsia="Times New Roman"/>
                <w:b w:val="0"/>
                <w:i w:val="0"/>
                <w:color w:val="1C1612"/>
                <w:sz w:val="20"/>
              </w:rPr>
              <w:t>12/07/16</w:t>
            </w:r>
          </w:p>
        </w:tc>
        <w:tc>
          <w:tcPr>
            <w:tcW w:type="dxa" w:w="1345"/>
            <w:shd w:fill="F4EEE4" w:val="clear"/>
          </w:tcPr>
          <w:p>
            <w:r>
              <w:rPr>
                <w:rFonts w:ascii="Times New Roman" w:hAnsi="Times New Roman" w:eastAsia="Times New Roman"/>
                <w:b w:val="0"/>
                <w:i w:val="0"/>
                <w:color w:val="1C1612"/>
                <w:sz w:val="20"/>
              </w:rPr>
              <w:t>INITIAL PAYIN FD - 50300153075971</w:t>
            </w:r>
          </w:p>
        </w:tc>
        <w:tc>
          <w:tcPr>
            <w:tcW w:type="dxa" w:w="1345"/>
            <w:shd w:fill="F4EEE4" w:val="clear"/>
          </w:tcPr>
          <w:p>
            <w:r>
              <w:rPr>
                <w:rFonts w:ascii="Times New Roman" w:hAnsi="Times New Roman" w:eastAsia="Times New Roman"/>
                <w:b w:val="0"/>
                <w:i w:val="0"/>
                <w:color w:val="1C1612"/>
                <w:sz w:val="20"/>
              </w:rPr>
              <w:t>10840520160122234 0001</w:t>
            </w:r>
          </w:p>
        </w:tc>
        <w:tc>
          <w:tcPr>
            <w:tcW w:type="dxa" w:w="1345"/>
            <w:shd w:fill="F4EEE4" w:val="clear"/>
          </w:tcPr>
          <w:p>
            <w:r>
              <w:rPr>
                <w:rFonts w:ascii="Times New Roman" w:hAnsi="Times New Roman" w:eastAsia="Times New Roman"/>
                <w:b w:val="0"/>
                <w:i w:val="0"/>
                <w:color w:val="1C1612"/>
                <w:sz w:val="20"/>
              </w:rPr>
              <w:t>12/07/16</w:t>
            </w:r>
          </w:p>
        </w:tc>
        <w:tc>
          <w:tcPr>
            <w:tcW w:type="dxa" w:w="1345"/>
            <w:shd w:fill="F4EEE4" w:val="clear"/>
          </w:tcPr>
          <w:p>
            <w:r>
              <w:rPr>
                <w:rFonts w:ascii="Times New Roman" w:hAnsi="Times New Roman" w:eastAsia="Times New Roman"/>
                <w:b w:val="0"/>
                <w:i w:val="0"/>
                <w:color w:val="1C1612"/>
                <w:sz w:val="20"/>
              </w:rPr>
              <w:t>6,000,000.00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1,448.00</w:t>
            </w:r>
          </w:p>
        </w:tc>
      </w:tr>
      <w:tr>
        <w:tc>
          <w:tcPr>
            <w:tcW w:type="dxa" w:w="1345"/>
            <w:shd w:fill="FFFFFF" w:val="clear"/>
          </w:tcPr>
          <w:p>
            <w:r>
              <w:rPr>
                <w:rFonts w:ascii="Times New Roman" w:hAnsi="Times New Roman" w:eastAsia="Times New Roman"/>
                <w:b w:val="0"/>
                <w:i w:val="0"/>
                <w:color w:val="1C1612"/>
                <w:sz w:val="20"/>
              </w:rPr>
              <w:t>15/07/16</w:t>
            </w:r>
          </w:p>
        </w:tc>
        <w:tc>
          <w:tcPr>
            <w:tcW w:type="dxa" w:w="1345"/>
            <w:shd w:fill="FFFFFF" w:val="clear"/>
          </w:tcPr>
          <w:p>
            <w:r>
              <w:rPr>
                <w:rFonts w:ascii="Times New Roman" w:hAnsi="Times New Roman" w:eastAsia="Times New Roman"/>
                <w:b w:val="0"/>
                <w:i w:val="0"/>
                <w:color w:val="1C1612"/>
                <w:sz w:val="20"/>
              </w:rPr>
              <w:t>MC PAID</w:t>
            </w:r>
          </w:p>
        </w:tc>
        <w:tc>
          <w:tcPr>
            <w:tcW w:type="dxa" w:w="1345"/>
            <w:shd w:fill="FFFFFF" w:val="clear"/>
          </w:tcPr>
          <w:p>
            <w:r>
              <w:rPr>
                <w:rFonts w:ascii="Times New Roman" w:hAnsi="Times New Roman" w:eastAsia="Times New Roman"/>
                <w:b w:val="0"/>
                <w:i w:val="0"/>
                <w:color w:val="1C1612"/>
                <w:sz w:val="20"/>
              </w:rPr>
              <w:t>00000000001389385</w:t>
            </w:r>
          </w:p>
        </w:tc>
        <w:tc>
          <w:tcPr>
            <w:tcW w:type="dxa" w:w="1345"/>
            <w:shd w:fill="FFFFFF" w:val="clear"/>
          </w:tcPr>
          <w:p>
            <w:r>
              <w:rPr>
                <w:rFonts w:ascii="Times New Roman" w:hAnsi="Times New Roman" w:eastAsia="Times New Roman"/>
                <w:b w:val="0"/>
                <w:i w:val="0"/>
                <w:color w:val="1C1612"/>
                <w:sz w:val="20"/>
              </w:rPr>
              <w:t>15/07/16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4,356,913.30</w:t>
            </w:r>
          </w:p>
        </w:tc>
        <w:tc>
          <w:tcPr>
            <w:tcW w:type="dxa" w:w="1345"/>
            <w:shd w:fill="FFFFFF" w:val="clear"/>
          </w:tcPr>
          <w:p>
            <w:r>
              <w:rPr>
                <w:rFonts w:ascii="Times New Roman" w:hAnsi="Times New Roman" w:eastAsia="Times New Roman"/>
                <w:b w:val="0"/>
                <w:i w:val="0"/>
                <w:color w:val="1C1612"/>
                <w:sz w:val="20"/>
              </w:rPr>
              <w:t>5,844.00</w:t>
            </w:r>
          </w:p>
        </w:tc>
      </w:tr>
      <w:tr>
        <w:tc>
          <w:tcPr>
            <w:tcW w:type="dxa" w:w="1345"/>
            <w:shd w:fill="F4EEE4" w:val="clear"/>
          </w:tcPr>
          <w:p>
            <w:r>
              <w:rPr>
                <w:rFonts w:ascii="Times New Roman" w:hAnsi="Times New Roman" w:eastAsia="Times New Roman"/>
                <w:b w:val="0"/>
                <w:i w:val="0"/>
                <w:color w:val="1C1612"/>
                <w:sz w:val="20"/>
              </w:rPr>
              <w:t>15/07/16</w:t>
            </w:r>
          </w:p>
        </w:tc>
        <w:tc>
          <w:tcPr>
            <w:tcW w:type="dxa" w:w="1345"/>
            <w:shd w:fill="F4EEE4" w:val="clear"/>
          </w:tcPr>
          <w:p>
            <w:r>
              <w:rPr>
                <w:rFonts w:ascii="Times New Roman" w:hAnsi="Times New Roman" w:eastAsia="Times New Roman"/>
                <w:b w:val="0"/>
                <w:i w:val="0"/>
                <w:color w:val="1C1612"/>
                <w:sz w:val="20"/>
              </w:rPr>
              <w:t>INITIAL PAYIN FD - 50300153504953</w:t>
            </w:r>
          </w:p>
        </w:tc>
        <w:tc>
          <w:tcPr>
            <w:tcW w:type="dxa" w:w="1345"/>
            <w:shd w:fill="F4EEE4" w:val="clear"/>
          </w:tcPr>
          <w:p>
            <w:r>
              <w:rPr>
                <w:rFonts w:ascii="Times New Roman" w:hAnsi="Times New Roman" w:eastAsia="Times New Roman"/>
                <w:b w:val="0"/>
                <w:i w:val="0"/>
                <w:color w:val="1C1612"/>
                <w:sz w:val="20"/>
              </w:rPr>
              <w:t>108405201601151451</w:t>
            </w:r>
          </w:p>
        </w:tc>
        <w:tc>
          <w:tcPr>
            <w:tcW w:type="dxa" w:w="1345"/>
            <w:shd w:fill="F4EEE4" w:val="clear"/>
          </w:tcPr>
          <w:p>
            <w:r>
              <w:rPr>
                <w:rFonts w:ascii="Times New Roman" w:hAnsi="Times New Roman" w:eastAsia="Times New Roman"/>
                <w:b w:val="0"/>
                <w:i w:val="0"/>
                <w:color w:val="1C1612"/>
                <w:sz w:val="20"/>
              </w:rPr>
              <w:t>15/07/16</w:t>
            </w:r>
          </w:p>
        </w:tc>
        <w:tc>
          <w:tcPr>
            <w:tcW w:type="dxa" w:w="1345"/>
            <w:shd w:fill="F4EEE4" w:val="clear"/>
          </w:tcPr>
          <w:p>
            <w:r>
              <w:rPr>
                <w:rFonts w:ascii="Times New Roman" w:hAnsi="Times New Roman" w:eastAsia="Times New Roman"/>
                <w:b w:val="0"/>
                <w:i w:val="0"/>
                <w:color w:val="1C1612"/>
                <w:sz w:val="20"/>
              </w:rPr>
              <w:t>5,500,000.00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34.00</w:t>
            </w:r>
          </w:p>
        </w:tc>
      </w:tr>
    </w:tbl>
    <w:p>
      <w:r>
        <w:rPr>
          <w:rFonts w:ascii="Times New Roman" w:hAnsi="Times New Roman" w:eastAsia="Times New Roman"/>
          <w:b w:val="0"/>
          <w:i w:val="0"/>
          <w:sz w:val="22"/>
        </w:rPr>
        <w:t>HDFC BANK LIMITED</w:t>
      </w:r>
    </w:p>
    <w:p>
      <w:r>
        <w:rPr>
          <w:rFonts w:ascii="Times New Roman" w:hAnsi="Times New Roman" w:eastAsia="Times New Roman"/>
          <w:b w:val="0"/>
          <w:i w:val="0"/>
          <w:sz w:val="22"/>
        </w:rPr>
        <w:t>Closing balance includes funds earmarked for hold and uncleared funds</w:t>
      </w:r>
    </w:p>
    <w:p>
      <w:r>
        <w:rPr>
          <w:rFonts w:ascii="Times New Roman" w:hAnsi="Times New Roman" w:eastAsia="Times New Roman"/>
          <w:b w:val="0"/>
          <w:i w:val="0"/>
          <w:sz w:val="22"/>
        </w:rPr>
        <w:t>Closing balance includes funds carried for hold and uncarried fund</w:t>
      </w:r>
    </w:p>
    <w:p>
      <w:r>
        <w:rPr>
          <w:rFonts w:ascii="Times New Roman" w:hAnsi="Times New Roman" w:eastAsia="Times New Roman"/>
          <w:b w:val="0"/>
          <w:i w:val="0"/>
          <w:sz w:val="22"/>
        </w:rPr>
        <w:t>Contents of this statement will be considered correct if no error is reported within 30 days of receipt of statement. The address on this statement is that on record with the Bank as at the day of requesting this statement.</w:t>
      </w:r>
    </w:p>
    <w:p>
      <w:r>
        <w:rPr>
          <w:rFonts w:ascii="Times New Roman" w:hAnsi="Times New Roman" w:eastAsia="Times New Roman"/>
          <w:b w:val="0"/>
          <w:i w:val="0"/>
          <w:sz w:val="22"/>
        </w:rPr>
        <w:t>State account branch GSTNJMAAACH1701B1ZD</w:t>
      </w:r>
    </w:p>
    <w:p>
      <w:r>
        <w:rPr>
          <w:rFonts w:ascii="Times New Roman" w:hAnsi="Times New Roman" w:eastAsia="Times New Roman"/>
          <w:b w:val="0"/>
          <w:i w:val="0"/>
          <w:sz w:val="22"/>
        </w:rPr>
        <w:t>Regulated Office Address: HDFC Bank House,Seemaal Depot Mang,Lower Parel,Mumbai 400013</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