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Application for Production of Documents (R2) dt 12.06.26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Application for Production of Documents (R2) dt 12.06.26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Application for Production of Documents (R2) dt 12.06.26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57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3 New Applications/Application for Production of Documents (R2) dt 12.06.26.pdf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`df5f01e30b72aaf70897227faa5bdbd27f2407fef3bc1f8a2ea2cb1a0aa21d5f`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Application for Production of Documents (R2) dt 12.06.26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1-57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1-57 --&gt;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SOLE ARBITRATOR SENIOR ADV. N.N.P.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SARDESAI AT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V/s.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3 Ors.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APPLICATION FOR PRODUCTION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ADDITIONAL DOCUMENTS.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THIS HON’BLE TRIBUNAL: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No. 2 herein states and submits as follows: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1.   Vide Order dated 07.08.2024, passed in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Appointment of Arbitrator No. 13/2024, this Arbitral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Tribunal was appointed to decide the dispute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parties arising out of the Agreement styled as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Association, purportedly entered into between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Trindade, the Claimant, and Respondent No. 4 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2.   Pursuant to the Order dated 07.08.2024 passed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Application for Appointment of Arbitrator No. 13/2024 and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upon the constitution of the present Arbitral Tribunal,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herein filed his Statement of Claim seeking,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amongst others, the following reliefs: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a. This Tribunal be pleased to pass a judgment, order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decree directing Respondent Nos. 1 to 3 to pay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Claimant the sum of Rs. 20,00,00,000/- towards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losses incurred by the Claimant;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b. This Hon’ble Tribunal be pleased to pass a judgment,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order and decree appointing a Valuer as decided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this Tribunal to determine the value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property and assess the losses incurred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Claimant;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c. This Hon’ble Tribunal be pleased to pass a judgment,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order and decree appointing a Court Commissioner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partition the property by metes and bounds in terms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of the agreed ratios found in the AOA and thereafter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deduct the losses incurred by the Claimant from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capital account of the Respondent Nos. 1 to 3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reduce the same accordingly and also adjust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profit/loss to the Claimant commensurately;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d. This Hon’ble Tribunal be pleased to pass a judgment,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order and decree directing Respondent Nos. 1 to 3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pay the Claimant the sum of Rs. 1,00,00,00,000/-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towards damages, loss of opportunity to do business,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loss of reputation, loss of mental peace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harassment, and towards future losses to be incurred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by the 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This Respondent has filed the Statement of Defense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raised questions qua the jurisdiction and/or arbitrability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disputes raised in the claim and, in no manner, waives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her right to assail the arbitrability of the dispute 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jurisdiction of this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This Respondent had also preferred an application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Section 16 of the Arbitration and Conciliation Act, 1996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before this Tribunal. Vide Order dated 01.05.2026,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Tribunal deemed it fit to reject the application under Section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16 of the Arbitration and Conciliation Act, 1996. Whilst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reserving the rights of the Respondents to take appropriate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measures qua the same and, without prejudice to the above,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Respondent herein preferred the present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seeking leave to produce additional documents which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brought to the attention and notice of the Respondent only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recently. It appears that the amounts claimed to have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invested/paid to Late Mr. Pascoal Trindade were returned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Claimant's enterprise and Respondent No. 4 herein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through various transactions.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Similarly, these Respondents herein have also obtained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copies of the Affidavit in Evidence filed by the Claimant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Civil Suit pending before the Civil Judge, Senior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Division, at Panaji, wherein the Claimant admits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subject properties are exclusively owned by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Pascoal Trindade and Respondent No. 2 herein. The records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the suit proceedings would also demonstrate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Claimant himself stepped into the witness box and deposed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 terms of his Affidavit in Evidence.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This Respondent craves leave to produce the following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documents: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a. Copies of the relevant extracts of the statement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account for the account held with the State Bank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India.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b. Copies of the relevant extracts of the statement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account for the account held with HDFC Bank.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c. Copy of the Affidavit in Evidence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Claimant in Special Civil Suit No. 52/2013/A,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pending before the Hon'ble Civil Judge, Senior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Division, at Panaji,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d. Copy of the Order dated 13.10.2022 passed in Special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Civil Suit No. 52/2013/A, pending before the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Civil Judge, Senior Division, at Panaji,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  This Respondent states that the aforesaid documents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essential for the just adjudication of the dispute and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germane to deciding the application under Section 17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Arbitration and Conciliation Act, preferred by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herein.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  The documents in question are germane to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proceedings and relevant for the determination of the dispute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at hand. It is apparent from the dates and nature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transactions that these amounts were interlinked with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AOA relied upon by the Claimant, and it is evident that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Pascoal Trindade had, in fact, paid/returned the purported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investments.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  The said documents are highly relevant and material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just, proper, and effective adjudication of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proceedings. These documents are material and crucial,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they go to the root of the issues in dispute, directly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undermining and falsifying the claims sought to be advanced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by the Claimant in the Statement of Claim.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Furthermore, the said documents could not have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produced earlier, since these documents were brought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attention and notice of this Respondent only recently.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11. It is therefore just, proper, and in the interest of justice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said documents be taken on record, exhibited, and read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in evidence.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12. No prejudice whatsoever shall be caused to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and/or Respondent No. 4 by allowing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Application. On the contrary, grave and irreparable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prejudice would be occasioned to this Respondent if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present Application is not granted, despite the relevance,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necessity, and authenticity of the documents in question.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view of the above, this Respondent most respectfully prays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Hon'ble Tribunal may be pleased to allow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and permit this Respondent to place on record,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produce, and rely upon the documents referred to hereinabove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course of the arbitral proceedings and the hearing of the Section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 application pending before this Hon'ble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12.06.2026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Panaji, Goa                             Respondent No. 2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AFFI DAV I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MRS. ALBERTINA TRINDADE, wife of Late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about 87 years in age, senior citizen, resident of 494,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Jetty, Panaji, North Goa, Goa, 403001,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2 herein, do hereby on solemn affirmation state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submit as follows: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1.   I say that I have filed the above application for production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of additional documents before this Hon’ble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2.  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nos. 1pt, 2pt, 3pt, 4pt, 5pt, 6, 7pt, 8pt, 9pt, 10, 11pt and 12pt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are true and correct to my personal knowledge and belief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and/or based on information derived from the records and/or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inferences.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3.  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nos. 1pt, 2pt, 3pt, 4pt, 5pt, 7pt, 8pt, 9pt, 11pt and 12pt are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nature of legal submissions which I believe to be true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correct.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4.   I say that the contents of the present affidavit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nos. 1, 2 and 3 above are true and correct to my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knowledge and belief.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Panaji,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this 12th day of June, 2026.                     DEPONENT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57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ILLEGIBLE no extractable text on this page of the PDF; the scan is in Original pages.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IIAII PARIICULRRS                                                           CHEOUT       IIO.                      I)EBII              CREI)IT        8At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i                                                                                                                                  Erpught foruard     212511e.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tt.CS,l7 Cm0ee&amp;eSBI0lY .l16751Jl- e18$BI0lv                                                                                            1629.63     2rIel79.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2t. e3 .17     0e00se00sBl0lv t0it0137' 018s8l0l1/           10J,. ,t                                                                 ?r82'.4$    2I$A61,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"t                                                                        2J36Ct4.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21 . c3.1 7                                   tel #: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eeee0ocosllDIv . lcl?o{I8- 018s8 I0lv                                                                                   2982.15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2r.03. I 7                                    I2$tifi,,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ee0e0000sBI0tv' 12tr?1259" 0r8$8l0lv                           :   .. ,S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n'                                          3e59.66     2tr39103.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21. ctr.17 00000000s8t0iv 12J21257- el8sBI0lv u$                                                                                       IC59.66     2ilXIS.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?I.ffi.17 ss0g{000sBI0lY r2e537?2- el89BI0lY l?t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1113.3tr    23156e6.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t{.0!.17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iinisrEirfu''iitiiraeszss       '      i ''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r5e000. ce                                     1195606.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cR PpFlllejt0-{2{6                                                   ?96516          t5$0c0.0e                                      ?015606.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21.03.17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TRnilsrER r0'0iTl?ese{il6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1i !.bI                                                                                           2el16.8c     ?066022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25. e3. I ?    I}IIERESI Cf,EI}II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28.e3.1I tl0t e0000ee0000090000e0e0e0000008SIea                                             10                                        250C0.e0     2091C22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llij;         rii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InrilgfiER.]o   098tr?{03566{ :                   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e3. 0{ .1 7                                      IC 0F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ilEF IrHDFCCCe02lCrlfllUl70951510lCrL                                                                                    rr9.Ce     2e9CJ21.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etr.01, t7 rtEFIrHDFCeeeC?10r tltlul709$l510C9rL tC 0t                                                                                  t17,00     ?e90l.68.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e4. e4. I 7    }lDr c0cmC0eCe0C0e0CC00CCeCecCCCByClqs 1'                           693921                                              1689.19     2092t58,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01.   er.l, H0F g000eee00eu00g0e800eeg0ece008yctea                                 693926                                              1055.r3     28935r1.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Itr.0t,1   7   HDF CbC0C0c0eeee000eeeecCg0e000gByttea                                           +        ,.il        '              25$75e .0C     1[12261.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15.el   .ll    RI0S UIR tlO: SBII{R520l701ls0CelC$89                                2e65$           Mffi[ffi                                      z,l,?296.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       01.05.17                                li0281568179rLIC 0t                                                                             il9.0e     211?655.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01.05. l7                                 tt?8156J577ru0 0F                                          I          l"                      {ll;CC     Ius!0?.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0t. c5. I r                                  IO RIVA TRII{I,N[)                    20655e           x25e00.00                                      18181e2.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rrl           ,r           IR0||SFIR I0 C3C006I0{198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08.e5.17 olt{ c}lo xrER 0P                                                           15r82                                           $ecee .ce     21181e2.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.t1.!5.17' IJS eeCge00eCeC008gCe00eeeC0eee0ByClEa                                     8?e6                                           6ee00e.m      2718102.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22.05.I? IIII|ORAIAL TRANSTER 8Y CHEOUE                                           'te65sl           $580e.e0                                       25r2il2.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Carried torrard     2532tr02.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cirrie{ totrord        tIi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[A18          lAlil                                                                 t{0                                                            ctBotT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:.'.':i,'":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' ' lrought,xil'rri'it          'ils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l'''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r.r'jr   i'                                 :,'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r[0r 599{t?t05il'                                                             .&amp;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., ,,rLf1..f.tf?' -.'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         01.0?,ll                                           t 2r0 68   6ttfLtc 0r                            .. ,r/iii.          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i.,3    Il     .J"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   iulto     ul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' .$ll0l.rtl                                                      gllt[lc 0l                                    4t.1.                                     ti9,00    r85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..r'+i.Srtl                     ,1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                                                                                                                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Hi4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. uil.fr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r{e.                                      {{?'r00   rrl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   i{9.00    It5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i "qlltrxlid;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                                                                                                                    .it"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' ffirY'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{{9r'00      I lJ,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lg5filc 0r                                   ..i1)t'                                 l{ ?;00      185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                                                                                             8l5ul ', $v"sit,i                                        ""2000000;00       3tt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il :'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lio   I uorctstbrlu$0?3lrolflo                                                                                       5000000. 00   885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RTO$ UTN                                                          t06556 "'?t00059,00                                                         l85r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t00[t,tI               S PVT TTD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" r?5?9.00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 25lUe,l? I{tEUSl HrUtr                                                                                                                                                      t81)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         19,09.       ll                               t?09t90000r??3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:tr].i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              5?t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,,,:.f$$0,il                                                                                             liI'::r ,rrli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?61?0tiEt9t{irrIrc 0r                                                                                      {{9.00     t?3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. 03';t0.lt                                                                                                            .rit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- -l 300000,00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   {{7,00     57J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i o]. Io. l?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u''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'               lrli$)'ii.fr!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000000ByClel ,i'r'1           {0                                                                      r 871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 rtlt0,                                                      ltrtr,rllnum               t06558                       I t612,00                                      It5{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'';g4t15:' + !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0il?0199il??6trlrc 0P                                                                                                l8$1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'!o 0t , t l ,  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              1855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ot ;11                              t{0r[305 I ?0399f? t t$9rrrc 0f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Xr.rr                                                                                                                                                            2[55(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57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ILLEGIBLE no extractable text on this page of the PDF; the scan is in Original pages.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14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P^-T- ,J-N f                                        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'-)?'613               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F.{Ti !            /'P.T I r'i'r LAI,S                                                         fl{EQU[ il0                         DEBIT                 CRE[ I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                             lll lllr'F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1'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Brought Forrard         1]9il          4   ('r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{L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1\i n !                                                                           (lF                                                                                                       {tlr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JI,Ui                  TETT                           0        58 6                     ilD   ,1   95                                                         4{9 {0         01)t5    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llt,02                 il[rT                          0        58 6 6t C          OF    ilD   A    95                                                         4{9      00    0930 I         {tlr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r i . ci               l,larT            Drl          0        58 6 5L n          0r    ilD A      95                                                         449 00         0!34     {)    1t]r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11 nl                  flnr                                                                                6        0{                                       59?2 00         109{     1     l ilr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It,ul                  c0B                                                                                 8        tt                                       1111 nfl        lLLi     ! {(r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)? n')                 (r[ili            r (}?J DT 27/01 TOfllI &amp; I]1)UI{TRY PL                            8 00     21           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8     0 00                             2t4l ll        4tll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TRT                0il 199?91989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0t,01                  }lETT              r(] 11022?89691tLrc 0F n{Dlt t95                                                                                         9   00    2l{558,5 4{:r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c5,03                  IP.III             IR I}{OAD[ [,{SCOAL                                              8 00     28                    l n   ()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                      80r98,5 411r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TRT                0il199?9r468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05,0                   IIAI'                                                                                   871 6                                       400000.00         {80 I 98 54ilr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A( n                   cfI                                                                                 8r?6 5                                           r 2?5?,00        492955        5 4,1r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'i                           '-:iI l{i!                                             It'U) ?9              !)4i;tu.r:t)                                , iX\,r)      !'[, -     ]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TRI                011199?9i1168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?             l   fiDr                                                                                6?{?05                                           159?2.00         l5{927,54t]r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\,-.,         3   (}BC                                                                                455?tT                                           50000,00         t0{92?,54Cr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')1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0i       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crt                                                                                 800530                     t'r35 ,00                              t0lt9?,5{cr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0l                                                        08    6   TTRLIDIIAR S SAbAIA                                                           500000,00         t03li}2,54fr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il 0l 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P I$C-AL                                    80053t                    50 { ?0.00                              ?5X??2,5{Cr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TP,                0lll9e?9r468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01 ,,     l   AL                III,{ TR II{ IDADE                                                    00   l                504?0,00                                ?0225X,54Cr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TR     r           0ril99?91468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0        ilt           [[c               rRA IIIT UPIIE|]Sx.3IO]I 1052989 ilElS 0 I                                                                          t 6{0.0()        01892         4l,r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{t       01,           f T\.             rRr, rHT IJPilECSRSl0ll 3052988 ilECS 0 1                                                                           1640,00          055t2         4[r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0        0{,           t0                 R OIIT                                                                                            0 00                              0{?81         {t]r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TRT                0       l 21 03 i6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t,0{          l   lrI r T                    I l0 1? 65            6?ILIL] OF IIIDI,{ 9                                                                 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           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               00    ?05?1t,5 4t]r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?,0{          3   lT( s                  l,ltl I 30   9t t8        ?9 q#dM&amp;sqffiMffi                  800536                                                            i052(}t,5 4r:r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WffiEh,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Carried Iorvard         l0!200.54t:r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;l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'lri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i!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15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 L,Air I,ALIrrltlLL&amp;s                                                                                         tlEBIT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      nlt Mrr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clrtQl'lt ll0,                                         CP.TD I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lrortht lorrrrd                  mt IO     t lCr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(]                     RTOII    sBlllIl ]0923816?9 PRAvAR T RO8 ACCO                                                           500000,00                  ?05       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             tr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I 80000|),00                              t,r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0       04             RTO S    }lDi}fi I 309386058{ }TUP.LTDIlA R 5 $,lDtRt                                                                             ?505       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t|                                                     Ior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Pil()4 {1t)t4?sBrDrv- l0?20,t38-Tr                   DCR                                                    2509.64               250?       !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0       01             tlSo I L$ilIsIlUt0!lIYIo l]?lli Ior                  DCR                                                    t609 ,6{              15l04lil,8l(.:r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TRT          I (]ASII IIAIIAOEIIEIIT PR(|DUC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i4,l){,ll Ptit'{                    90566SBrDrV-l l6?5 I 3 t -Tr        For DCR                                                    4050,92               25144?0,?1Cr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TP,T T        [AS!{ IIAI{AGEI{EIIT PR()tltlc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04,04 ll                   Pil0{ {9{r5{i?$BIDI1/-t I 6?{ I l5-Tr Por 0CR                                                               4050,92               !518521.6611r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TIT F         l]tslt ll AIIAOEIIEIiT PP.()D[JC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0r,0{,tl                   Pll(}4 i, 5?21$B rDrv-l?321259-Tr                For DCR .                                                  1t ??,21              25?1t98.8?tjr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T[[ r         CA$tI II AI{AOEI{T}IT PI(]DUC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i;.l"r.lrll1l,l-:: rii ..:                                                       )        I   .}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i52187r,0i;:'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-.e    +    v-!+,-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TIP P         ilsR MlmcsrerT PRoDUc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04 nr             ll       RTOS         rllffl309{13'?1{qq{MMx                              800538       W0$                                                r0? 84 5,0 8(l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3$'-,ll                   l'TCS        Ill[ll0g{3{{glaPML                                  8005t?       uffiilt                                              LL ?8 9,0 8(]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05;01,tri                               25?20SBIDI'/"l2953??2-Tr            For DCR                                                        0l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LL 80 1,9 9C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TRT           CASI IIAIIIOEIIEIIT PRODUC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06,l){,il cr?                                                                           8005 35             3     00                                      11    161 99Cr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5,(}4 t       I   RToS                  3105?3s8 39 TURL DIIAR        IDANA                                               1   000 0,00              9i l6? 9 9Cr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]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5 ,04    I        RTOS          tiI I 3lf)6ll0,l ?5                                  00   9     umee                                               22 r1l6 119l.r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9.0{ i $TtTiI                        cltlAR0[s                                                           I 50,00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                           ,l rl86 !9ir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1,01 I                                                                                                                                                  41 r186 99t 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        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I        RTIS          BllI il20685t 26 I{t|RLIDIIIR S SADARA                                                        00 0              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1,05 I]              IIEFT        FC 1104255t? 540Lril 0r IilDtA 195                                                                 {    9        0    4? r6l!   99t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,1,l)5 .r     I       RToS         Ililr1lt24l01l          r?f&amp;ffiMM                   00    I    &amp;lmiffiM$                                           223(04,991tr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I: CIT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4,i].5                                                                              00    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1   486,00                                         222ll8.99tlr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.\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f4:::=.{l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ir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I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16 of 57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ILLEGIBLE no extractable text on this page of the PDF; the scan is in Original pages.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17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.-        \'-,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!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, 1i), -1')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1   cal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\u         ,..          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i\,1,\{1-ltth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l ili/tl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l.lc,'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F                                                                    t I,{u - t.?..1.--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j. "-EkF                              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IN THE COL'R'T OT CIVIL JUDGE SENIOR Nt'VfSION 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A'I' F,{,NAJI  C(}.{                                              %"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Speciul Civil Suit No.52/2013/A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'-..1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Communi dadr c l' Ililnr br: I i nr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Plgintifl'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Versu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Pascoai Trindade &amp; firs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Dct-endilrrts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Namc:                  \;'ihrrrnr $hh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Fxther's l\iunr:      (lhiubhni Sh:rh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Agr:                    72 lrars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Resident tf:            28, (":rpri Builcling,9, l\{anuv &amp;Iandir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Road, Nrxr "l'een Batti. Wlkeshlvr,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l'lumbai llahnrashtr:l  {00 $06.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I, Vikrm Chinubhai Shh. son af Chinubhai Shah. 72 years,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rsident oi'38, {lutrlri Building, 9, M&amp;nv il{andir Rad, Near "f 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Iltti. Walkesh'0,'ar, \'{uruhiri iltshsrashtra 400 006,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Authorised Reprsr:ntative ot'l)r:tlndunt Na, l0 in the present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d hereh-v rn slmrr it$l t$ r.lrrder: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x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{t'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18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-4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tu)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l. I say that I am a law abiding citizen and a respectabl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businessman engsged in the husiness of cnrrstnli:tiqrn and rcal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'{t \\,  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=/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estate develeipment.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 say that I arn conversant with the tacts sunc,untling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csse in mv per$$nal)1' capacity h1' l,irtue nf heing the husiness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partner of the deceased Del'enelant No. l. Pascoal lrinu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'l-rindade ns well as hased on the records nraintined bl,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Ilefbndant No. 2{}.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 say that the Dfsndant Nr:. I (ince deceased now his legal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heirsi 2 and 20 i:erei, are the lawf"ul $r\,$frr in ac:tual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physical possssio and enjoyrrent l            th t'r:llrving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properties: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'l-he properiy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knorvn us OHOR or Olt("tS ;rnd "BAll.fi.I,l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FCIIJllkM" .,\nd "SAVL"l.-l GAL-1", Lrearing silrvr) Nos.93il,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9313 Anct S3/4 St Village B$nrhalirrr rt'lthisr the linrits 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Viltage Panchayat, Cutrca, Barbolirn &amp; 'l'alauiim. l'aluka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Tiswsdi, Registratin Sub-District of I'trorth {-ieia Distrit-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Adn:reasuring 35,6 $quar h{tr$, :S.S25 $quere }vtctrs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And 35,075 Square Meters. respeetively, totally admeasuring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\x-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?t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\,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I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19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6d3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97,500 Square Msters and rvhich property is bounded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fcrlk:rvs:-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Property s&amp;nr}'erl ufider $trne;r {ti, 93/3, nttmeasuring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dr, {rrr{l rfJ.f,dll0 Square fulters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And bunded rs undcr:-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()n the East                  : l|3 plot survel'ed under No.93ll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0n the Wer                   : l3l plots surveyd under lrios.93, 106,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i{)?11, 2,3,5 &amp; 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On the North                  : By Bmbolim village road &amp; plot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Surve;ed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under No" 1071?- I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On the South                  : B,v plot surveyed under No.103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Prrtptrrn' s rlri'r' f r,r/ n d t r.}ln'e,"!' ;k. 9.lr'.1, ad me as u ri n 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{rr, {rtr.tr rr/ ?6,#J5 Square;}fefers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Ancl t:r.rr"rnr:ltl ns unclr: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20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On the East                        : 81.'plot survey'ed under No.93/1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0n the West                        ; By th plot of GMC surveyed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Nos.l02/3 and 104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On the North                       : By' plt surveyed under N.103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On the South                       : By plt surn'e1'ed under Nqi.:l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 o p e r$, s u rv s.l, t tl u nd e r,$ilrl't'"tr' h o, I 3 t 4, u tl me s a ri n 51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ttr, ilree $'.15,075 Squre i\feturs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.{nd bounded as under:-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0n the East                        : By plt surveyed undr No.93ltr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0n tire West                       ; By plot Nos,95, PS &amp; S7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On the North                       : By plot surveyecl under l\io.?4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0n the South                       : By village br:undar.v i:t'Siridao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{A l   l ./' t fu uJ i r c rn t n t i net{ pr" t;tr;r'Iius d r $ h   i ltic.ltr 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t                                                                  ef    r r etl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t ax the sid prctpurti ttsr the sk t'hrevtty)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\J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3F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{J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21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b&amp;5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!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4. I say that the basecl on the records rnaintained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,)}                            , Directorte ol'Survey and Land Records, Government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,{/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said properties right from priar to the commencemnt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sury$y ex&amp;rcise, the said properties were private properties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originally helrrging to Maria Conreico Rodrigue of Santa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Crux.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5, I say that this psition is clearly estahlished in rerms of Form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lll issued b'u the Departrnent ofl Survey &amp; Land Records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resp$ct nf tlrc xid prperties, which dncument preceded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Fonn I &amp; XI\' f Record of Rights and prior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prornulgatin l'Land Survey in the cnncerned Village,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6. I sa3: that thi: said Maria Concsicao Redrigues was married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Gregnrio ernrn fu,fergulhn ol" $snti] Cruz and out of'the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rveiJlck \{xriil Cnceicao R"odrigr.res hacl two sons. nanrely,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F   rancisco r\ lei x das l)ores Mergulhao and Emanuel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Jovnian Pai xu h,[rrrxru lhao.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?. I say lhat ti'r said fu{aria Conceicsa Rndrigues whtl was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witiw fl firegrio Germano Mergulho xpired orl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05. ls. I 90r.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-+)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t 1 /'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s---"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,l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-t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$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:t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li'-{,                 {')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22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!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,/-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I say that Francisco Aleixo ds f)ores lv{ergulliao xpirud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&amp;?i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i?.07.1906 as bachelar without anv rvill or last testement.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!$\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'\-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 I s1.' that Emanuel Jorreanin Psixaa h.lergulhx xpired cn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 l.i 1.1939. The said Hrna"uel Joveaniano Faixac) htrgulhai: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was married to Mari C:trudes rSoes Pereguinos liiegns.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10.I say that out of the r.vedlo$k. Emanuel Joveaniano Paixao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IWrgulhao and Maria Gefrruds does Pereguinx \iigas had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nly one maie issue, their son, narnelS, Maximr: h,{orgulhCI,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ll"l say that Maximo l,{rguihau is the iate hushand uf'Mrs,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Diqrnisia Dias E lvlergulir-a alias Dionisio Dias Ii $ergulhao,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the erst'hile Defendant I{o. 3 herein (nho hs since beerr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deleted hy the FlaintilT lrnnr the pre$ent preedings).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i?.1 xay that Maximo Mrrgulho alias Maximianc] Mergulhao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expired on ?6,03.19SS bquathing by Will dated 14.05.1990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rxcuted befcrre the Civil Registrar Cum SuhRgistrar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I$otary Public [:x-flici tire disposable quta !' al]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prf:erties in far,'our f" his nly' sn h'{r. Arxcrir:o h.'{er:gulhao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rc,hih is scen lrr:rn lhr I):rd i" $uccessiCIn rtrteri ti4.ilS.l9q$.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Thus Mrs. Dionisia Dias H h'lerguihar: alias Dionisia Dias I':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\/X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+v-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"rd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l'  .+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J, v)1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{l q{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,l ir)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iif1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ii'\-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f.:'"Jr         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.\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-\'t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23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6d+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Mergulhar: i.e the interested party a$ his moiety ho,lder or half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tlnl                    sharer anrl hix heir tris only son Mr. Amerioo Mergulhao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man'ied to N.{rs. (elia Menezes. Thus the only and universal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heir and sLrccr-ssirr.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13,I sai thtit rricls l)d f Oratuitous Relinquishment of Illiquid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Rights dmtecl 13.115"149$ the said Anrerico Mergulhao son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Maximo Mcrgulhilo and his wife Celia Menezes relinquished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thsir undefined, illiquid and undivided right, title and interest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whic.h they wre entitled tCI up{i&amp; the dexh af their father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father-in-law klr. Maximo Mergulhao, thus rnIcing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mother nnd rolher-in-law lvlrs. Dionisia Dias E Mergulhao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alins I)ionisiir []itc F. MergLrllra. the erstri'hile Del"endant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i herein, thr urlur il\\'rler o1' the said prpertirs which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menlioned fllrtrt.'r nrtrnel\'Olrr r Oros ncl "llailem Fondiem"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and "Bailem l'niJisnr" and "Saveli Gali".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l4,I soy'tht vidr'I'hre {i} Deecls of $aie the sid praperties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purchasd Lry th lf,tendant No. i fnr vsluebte consideration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fiorn that the said llionisia Dias H lVlergulhaa alias Dionisio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Dias E MergIho, rvith the interirention of the erstwhile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Dcknclant N. ,l snci 5 as cn{'inning party lherein.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&lt;:,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.rili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,j;"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rr:'{:;;li-''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24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(]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l5.l say that Deed of Sale dated 35th Aprii 2006 is registered in tire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r:llire of the Sub-ltegistrar of Ilhas Goa under No. 1238 at poges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369 to 387, Br:ok I, Vlunre 1634 datd 01.05.200$.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16.1 say that Deed eif,$ale clated ?5'in Aprit 2ff06 is regixtered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ottice of rhe Sub-ltegistrar r:lt'llhns Sr:a under lfrl. I 339 et page$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38&amp; to 408, Book ], Vnlunr 1634 dared {]3,05.:0t)6.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l7.I say that Deed of Sale clalerl ?5'h April 20t)6 is regixtered in tirs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office of the Sub-fi"egistrar r:f Ilhs Ga uncier N, I ?40 tlt pases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40$ to 4?7, Book I, Viume 1634 datcqi {}3"05.:{i{}.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l8.l say that the Defbndant }ios. l and 3lrave inrq been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ontinuous and pecfirl pssssion and en,ioymrnt nf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properties and therafter i so fr as the suit prr:perty heurirrg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Survey No. Q3ll is cortccrnerl" ti.:e Dt'ndarrt No. 30 cntinues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 bs in posssio and njym.l thrrnf.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l9.l say that suhsequent t purchaxe al the said prpertis vide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afbrementioned Ileeds erf'Sals, whilt the decessed Detndant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Nr:, I and rnyself wer in the prcess of appiying fbr mutatir:n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the land records, it rvas realized b1, us that thogh thc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{?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w                                          .;l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!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25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CA1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Defbndant No, i had cquired exclusive ownership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prtrperties, cer-tain names were erroneously reflecting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Tenant's Ceilr-rmn ot the Form I &amp; XIV of Record of Rights.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say that ttrough the names \rere appearing in the Tenants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Column the snre had nt nr: point in time been declare&lt;l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tena"nt/$ ns required undr the Soa, Daman &amp; Diu Agricultural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Tenancy Asr. I9$4, and their name$ w€tre &amp;s such eroneously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displayd therein. I say' tirat I therefore suggested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Defbndnt No. I to seek legal advice in this direction.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30.I say lhal olter sklng legal advir:e the Defenclant No,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instituted a civil sr:it a,ainst the said perssns namelv Pundalik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Konkolkar nnd I3 thers via., Regular Clivil Suit No. 612A07lC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befnrn thr: {,nun nf'Civil Judge, Juni&lt;"rr Division ar Panaji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seeking dr-rlaratin tliat he is the exclu,sil,e srvner in possession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and enjoymemt f tirr snid properties bearing .Turvey }rtrou. 93/3,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9313 and 9lll4 trtally dmeasr.rring ebout 97,500 Sq"Mtrs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tor deleting err$neslrs entries in the tenents column in Sun'ey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Recard ol' thr: siri pral:cr11' or^ anci lbr direeting the Dy.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Cnllectr {)r afl-r-. r:ther authrity necessrry under the Land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Revenuc Code trl tilte the saitl entrie$.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::;'"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26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31.I scy that the said riit rc,$$ decreerl vide juclgrxent and r:rder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dated 25.CI1.?007 inter ali holding the Defsndent No. l as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.: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ol\nsr of the said propertie bering Survey N. 9313, 9313 and           ,'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93/4. Admeasuring about q7500 Sq. Mtrs.                                                         1i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??.I say thcrt the said persons whse n&amp;mes \uerr. \rrongl3,"rcorded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 tlre Colurnn of Tenant I'airly admitted that their names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eroneousll' recorded in 'l'ennts r:olumn of Survc'r,' Recnrcl anri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they declared that thel, have no right uf rl'hxtsoer.cr to the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properties and that they have nr: oi'rjecticln :"r deletin f sid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erroneou$ entries. I say that in terms of the decretal rder,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Ld. Jdg rryas also pleased tr restrain the sald peri$ns and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{amilies trum interfe,ring in an}' lrar}fler in the suit praperly'.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23.1 say tht pursuan{ to the said decree saici prsons arrd legal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heirs" whos n&amp;rnss were rvrngly','erronenusl3' rrt:rded irr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surve,v record ol Suit Fropc"rties bearing Sun e)' Nos.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9313,q313.93/4 approachei the Lly. Colletr nd Iiied rn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application rl/s 103 of Land Itevenue Code, I ?{rB adm ining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 Defendsnt No" I is the swner f the sail prperties bearimg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Survey I'.{&lt;ls" 9312,9313 and g3i4 and that their n&amp;me$ had beerr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fr,.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\..sc/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"/;'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.r{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tl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;. ..r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t   "..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'"i.1',":,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',:'{d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27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1t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be)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wrongl) recorded in the Column of Tenant and further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requested t delqte (he smr.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$             ?4.1 say tht the said applicstion rvas registered as Case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LRC/C0ItrSl'1007 and it was only fter conducting a detailcd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enquiry thert the Dy. Collector &amp; S.D,O. by judgment and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dated 03.04.:{}il7 alkr'ed the said application preferred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persCIn$ u,hx rrirrlrus \\crr' :rppedring in the rnlumn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'l-enant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-l'iswadi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and acc$rdinglv directed the Manrlatdar of                  to dslete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said names lir.om SLrrvci. Rcrds wlricir \,vere e ntered wrongly.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25.1 say that thr S{.amlstdnr of Tis'wadi acuordingl,v- caried 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deletion of the said err:neus enlries from the "J'enant's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cotrufirn" nf []rr,:per1is berring Survey Nos. 9312, 93/3 and 93/4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in accordance with the prclvisions of law.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26.1 soy.'thir{ I rr i:rware haxed nn rceirds maintained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Def'er"ldunt   \ir. i as riell os 10. that the Piaintifl' i.e.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Cmn:uniddr: r:f Banrblirn had filed a suit being, Special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Civil liuit Nu. l2lllqq4ffi belirre the Civil Judge $enior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l)ivisior"r at llanaji gainxt &amp;laxirno l,tergulhao since deceased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ttrough l-"R.$, h{rs. I}rnn.ri nias e Mergulhao,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.)       ],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i   1: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. -.:'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."'-'.'-'l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28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Defendant No, 3 herin, fbr cleclaration that the ilnother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propert-y whicir \.vas $Lrr\eved under No. 89,i-1 is part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propefiy named by "$ros" helonging to Crnmunidade.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$irnilarly, the Plaintiff has institut.ed another suit iring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Suit No" 66/3009 befere the Hon'ble Distrit enr"rrt in respect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eif these very suit properties seeking identical reliets"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?7.1 say that vide Consenl l]cree datecl:l.ll.l9$S th said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!!fi$ $ompromised and rlreed, I say tlrat upon prusal r:f thc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rcrds and proceeding;s f th salcl sr"rit it rr,ulcl transpire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said suit was being conducted by, one Jerclnim iv{onteiru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lias Jerry. the Special Attorney of the C'ornrnunidade. who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eo'nl.inued ta be a membrand constituent ol'ths Crrnmunidade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$ntil his demise, ancl Advocate Shri. 0. D. Kirtni n behalf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Comn:lunidadE.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38,1 sey that in c.omprornisr: r:l'the said suit, the Plaintif'f ngreed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take 45 plots in Su vey Nn. 9312, 9313 and 9ii'1.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?S.I xay that ths Plintiffx did nt liave firlv claim in rs;.rect i:t'the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suit prperries herein ie.5r:rr.'1,Nr:s.9lll. tilil- ?-i:'4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Special Civil Suit Na. 32?ll994lB. Hor,vever rhe Plaintiff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ff"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29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aas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.r.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agreed to take 45 plots in $urvey No. 93/2. 93/3 and 93/4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order to omprornise ths said suit. tr say that if it were to be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case of the Plaintitf that the suit prape$ies belonged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,w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Plaintitf, then one lails to understanei as to rvhy the Plaintiff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ComnrunirJilde rvould settle to take 45 plots in their orvn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properly. I say tirt this c,onduct alone goes to show that there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is no orvnrshi;-., rrr $ny senrblance of title in favour of fhe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Conrrnr"rnidaile in rflspeci r"rf'tlre Survey I''l. 93/?,93/l and 93i4.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30.I say that snid Cnsnt 'l'errrrs ancl tlie Consent Decree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registerd bet're Sub Registrar of 'fiswadi at Panaji.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31.I say that the nilme erf the Delendant No. I is reflected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Forn: I &amp; Xl\,' r:t'll.ecnrd rf Rights of all three suit pr$perties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r.iz. Survey Ns. U]/1. q]/3 and 9]/4 of Village Bambolim.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32.1 say that th ('nsnt J'errns dated 1q. I I .1998, Consent Ilecree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dsred :1 . I I . l lii)8, Dds l Sale dated 35.04.2006, Frn:s I &amp;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XIV have atrl been in the puhlic clrnain.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#-'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,i, 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- - c,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t"   ::'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'l-     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;::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30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33.I say that on 29.09.30S8 the then Presitlent of the Plaintiff,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Cannon U. C. de Soue alongwith otlrer office bearers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components af the Conmtunidade of Ramholinr delressed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handwritten lener tn the Defrndimt lrio. I asking f'crr n pr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,&amp;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squa.re meter rate to b paid to them ir: retum tor the ;15 plors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al[$ttd to them under the Consent Terms. I say tkat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-rs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I.etter bears the signatures of ten { 10) persons including that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Attorney Shri. Lui Atrreu who hax signed the plaint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deposed as a r.vitnss in the present suil.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34.t say that the propo:al rlf the then President of th PlaintitT,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Can:rnn L!. C. de $qrura alonglvillr orher tllce harurs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corllponents of tlre Cnrnnruniclade of' Banrholim addressed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trrn of the fnrestated l""etter dtd 29.09.:0t)fi ws discussd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hy the l)efenclant Nr:r. I ''uith nre and we had desided thal rhe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sffns was nq: leasitrle in vielv cilhe erori:itant rate dernanded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by thr said offie bearers and componsnts ot'the Comrnunidade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 Barnbolim"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35,1 say that evn as l'2$.fi9.30t18, the Cclnsent"I'ernrs clated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l9.l t. 1998 and the Clonsent Decre dstecl : 1. I 1. 1qq w&amp;.i very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mtich knorl'r1 tm the thn Presiclent of tirr.: Plaintiff,, Carmn Ll.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W"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"-"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3t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u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31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&amp;as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15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,-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C. de Souza ali:ngwith other ofTie bearers and components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the Comrnunidade of Baml:slim including the Aurney $hri.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Luis Abreu rvho hs signed the plaint and deposed as a witness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in the presnt suit.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$         36.1 sa1,' that the then Prrsident of the Cornmunidade of Barnbolim,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Mr. Man in (lonsalves. in his persnal eapacity had filed a Writ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Petition viz., Writ Petition No. l2 of 3009 before the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High Court r:t Bmhay et Goa seeking inquiry in respect olthe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prpertiet in qr"mstion. The Hon'ble High Cour.t of Sombay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G4, based {}n $t{emnt made by the Ld. Advocate Seneral,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passed an ortlur rlircting the l)puty' Collector and S.D.0.,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l)anaji to hold ir r"lrtil incluiry louking ir"rto the allegations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the Conrn:urtitllti lrnd its currstitLre nls.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37.1 s3, that suhmittetl thal said inquiry rvas registered as Cas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ILL./CNV/l9i:tl0?-881 b-v tlie Deputy Collector. I say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although the incluir)' rvas initiated hy the Dy. Collector 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bas{s of conlplints made by rhe Ct:mrnunidade of Eambolim,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the said Cornrr.lnidads rhse t$ CIrray thernselves fls pff'ty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respondents in th sicl inqr.riry instect f bing in its k:refront,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tr hecoming Stirt ,,vjtnesss rvlrir:h itsellgoes to shw thst th: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cnst iturnt s  [ I l:c L'omn: un idad f' ]3m hr:l im lver I iti giiting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h )r" ... 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'1.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32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with ulteriCIr nlotive es thy on their wn did {}t h&amp;\,e a1t,i/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evidenre to sfi$w that the Crnmunidade r:l'lSanrhlirn had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anything to dn with the suit propemies.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fir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.xl B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3B.I say that these Plaintiff participated in the inquiry and cross         5,\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' '\. 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exn:ined the Mamlatdar as r.vell as other stale r+itnesses and                 ::rr5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thus prolonging the inquhy l'or period of rnors than 2 years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which was otherwise direetd to be finished within 3 months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tern'ls of the rder dated 21.ti.?fi l0 cfthe Hon'ble l{lgh Court.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39.   I say that the Comrnunidade inspite of having ampi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pportunity chsse not tr] exan:ine thmselves n r:ath trsfore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Dy. Collector and insrad pref'erred to examine its ex-oft-rce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berers. I say that the said exoffice hearers of 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Cmrnunidad in crss ;yilrlniltion has clr13, ndmi(tecl thar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houndaries of the prperlies in {:}uestion c,ovnecl by thr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undersigned s.rs diffbrent thar:r those climd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Cmmunidde of Bambolim:,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40.I xay that the l)puty Ccl}.tor Slye e tinding in ur fxvour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rjected all the contentins and allegations ol'the Plaintil}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its sonstituent.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}}3"-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rtl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.,t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33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LI   6s+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4l.l say l['rt the accordingly Writ Petition ]"{$. 102/2009 wa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disposed oft".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$       42.I sey that the cc'ns(i{uents of the Flainriff once again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approached the Hon'hle High Court f Bombay al Goa vide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W:rit Petition l{os. 5fl6 f 2fi09,557 of 3009, 577 of 2009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657 of 2SI 1, I xay that rhe eontentions raised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aforementioned rvrit petitions wre identical to those raised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the present suit proceerlings. I say that all ths cr-rntentions lvere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rejected h1, th Hrr"lrlc High Cnurt rvlrile passing a detailed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Orcler dsretj :q {J3.:{i l 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,13.t say that the ccnstituents CIl the Flaintiff a.ssailed the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dated 2$.t)3.3t}l: passrd by the finnbtre High Coun before rhe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I:lan'ble $uprrnr Court f India vid $perial Lave Petition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No, I 9545- I 9598i'10 l?.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44.1 sa.v that the l"lon'hle Sprerne Caurt of'lndia vide Order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14,08,:tl ll reiectrcl lhr crntenrins ol'the constituents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Plaintifl'.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34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4$.[ sey that the l]fundnt Ns. t hs been grnted eonvrsin                         ,4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s&amp;nads, vide Conversion Saads bearing Nos.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l"s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RB/CNVITIS/I13i2008 dated 16"12.2011 in respe(:t ol                         ff{\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tq\  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praporty surseyed under $xrvc,y N. 931?. Cr:rnversion $ar"lad              \.1\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\-1.   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\ -;n lrx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No. RBICNVITIS113513008 dated I6.12.:0ll in respct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pruperty surve,yed undsr Suney No. 931-1. snd Conversion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Sar':ad No"RIllC'l"iV,rI'lSJ0i1:{}08 dated 16 i:,:011 in resprct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of'property- surveved under Survey' Nn. 9-J.3.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.1.S.1 say that Ter:hnii;al Clearanr:e Onirs have hen lssued by 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Trvn &amp; Country Plnning partment Panaji Reference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"11516l?4{BAM/"}-Cpll?1384 l}ated 03.04.3fi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l? in respect ol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pr$perty bearing survey N. $312 of Village Ban:blirn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Txluka Tiswadi, Goa:                         Referenc.e Nr:.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TISI?5s4lBAI\,tlTCPl.[3i37? Dated :7.0:.:{}13 in respcl o,"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pr$peny bearing survey No, t)"i.i3 of Village Hamblinr, Tluka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Tiswadi, Soa;                   and          Rt"erence No,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'flSl$08?lSAM/l'CPr I :ll()45 il{ecl :'}.01{"lt} I 2 i:r rspct 1"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property bearing survey no.93i4 eif Villsge &amp;ambclinr , l"aluka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Tiswadi , Goa in favour of Detbndant No. 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tr"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)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35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sg1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47.I s$y that NO{"s t'rm Hrlth Depanment Ref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UHC/DHS1'hIOCIlS-1313?6 dated 37.04.?012 in respect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l'     prperty surveyed undr Survey No. 9312; Ref 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UHCP,{DHS,NOC/ l?-13/3557 dated 13.3.?013 in respect af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,8        property surveyed under Survey No. 93i3; and Ref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UHCP,OHSflVOC/I2-13/1395 Dated 31.09.2012 in respect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propsrty survyed under $urvey No. 9314, have been duiy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nlrtaind by the l.]elknelant No. 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48,1 sal,that Envrrtxmentol Sanction has been accorded vide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bq.aring Rel No" I- I $ I -20I0/STE-DIR/I05 f)ated 22.03.3013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in respect of proper"tv survel.'ed under Survey No- 9313,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siniilarly vide order hearing Rf Nn: 3- I I l -20l0ISTE-DIRJIS4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Dated 12.03.:il 1ii in respect f pn:pe$y surve.ved under Snrvey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No. $314 at the r{squsst f th D{bndont No. 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4$"1 say thiit th I)l'endent Nei" I has obtainecl Construction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License Rcl' No VPiclli'li:f) I :i- l4/CONST/186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fi?.05.1013 in respect of propert)' bearing survey no,93l3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Yillage Banrbolirn. Taluka Tiswadi , Goa; vide Rtf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No,VP.rCts'l i lt) I .1- 14lCON$Ti$8 clated 16.04.301 3 in respect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n{ propertl, snrt 1,ed itdtr $Lrrvu,r, No. q3/3 of Villag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--.&lt;:I',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w--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qi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36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Barnholim, Taluka Tiswadi , Con, and r.ide Rf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Nr:.VPiCBTl20l3-1 3lc0hislll04l DtetJ 10"03,2CI11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respect of property strveyd undr Survey l'l{:}.      !3 of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Bambolim, Taluka Tiswadi , Go&amp;, by the Yillage Panchayat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rrn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fl.{t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Curca Banrbolim and Talaulim thus entitling the undertaking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f constructin activity in the said propertis.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rru  \-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:\-\:-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.   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- :.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50.I say that th sule ir"rtent ol'thc lllaintit]-l:as bucr:r to mste out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conti$uCIu$ hc"assment in ordqr to coerc ir:t yielding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demands 1'the Plaintitl. I say that the entire gambit ol'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Plaintiffs is to e.xtort mone)' b.r- leveling tblse and lrasoless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claims in respect of the said properties.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5l.l say tttat vide Deed of Sals tluted 1S"03.:01$, the Delsndant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Nu. 2t), foffn. [,unk&amp;r Devel$psrs has purhsecl ttrre prpny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bearing $urvey No. 93ll admeasuring 3:"6{}t} q. nrts lbr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virluable consicleration.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52.1 sa,v- that said propenies have alu'avs bee privnte properties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53.i sy that the i; cnlled 'I"niboso Rer"tlx ilre the private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recordx f t&amp; Flaintilfl rreatrd ffid ahri$atsci"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w                                          lr,#,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-'.'{: -r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'!'   '|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i.'ii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.{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37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&amp;.{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54,I say that the Plantas are not contmporansou$ to the Survy</w:t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PIan available with the Survey Department, the $&amp;me are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upclated end s surir cannot be relied upon"</w:t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55.1 say that the l-and Acquisition carrieel out in terms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Notification Nir. l-{JN- 10,41 deted 1 S.ti8.1965 does not pertain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to the suit pruperties.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:6.1 say that the identilirtion r:f the prCIperties claimed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Plaintiffs in tilrms of the suit plaint is vagu, elusive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ambigous.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57.I say that Sun ey No. 3?, 3211 , 4312, 44, 45, 46/l or 89/3 do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crespond t{r $uyyL'v Nos. 9iif . Ai/3 r 93,14.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58.1 say tht Survey N. 89i3 dos not correspond to Survey hios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qjJ2, 93,'i cr r)j.,'{"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59.1 say that the llhiintiff haei knowledge of the said Consent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Deree all nlnng.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t,."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,;rt'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., lh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 i .\ r,if            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if.S,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 {'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{l        ,l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38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60.I say that the Carrespondenre Certificate relied upon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Plaintiffs is erronrous and itxelf besrs the remark at pge 3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said certilicate that : 'r#t€ ${tte is dlrtenninet{ hy rvcy rf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superi.mposing nw sarvey mp on Flanta N. 15il36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JJ(J-if - d nt irno/r,e ny "fild rrr:r - "4"g suh veriJill.atfun o{'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crsrresponding ne$tsurvey ir. rrua.r,- diffbr &lt;tn grounrf' 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6l .l sa)'                             t rr therelbrc rncnnc:lusive. and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. such does nol in     anl manncr llrthr tlr allegatious r:l' thc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:r-I:iaintiff.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6?.I say thar the Plaintiffs have faild t es{ublih ,}n}' ti{l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uit properties and as such th present suit deserves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dismissed.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63,1 say thatthe pre$eni suit has been instituted b;,'the Plaintitts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after har,lng faileel to scur arrl' relil' fi'onr various judicial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tora including the Hon"hle High Courl itnd the Hcn'ble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Supreme Curt. 1'he presnt suit is bar.red h.v lirnitatin snd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deserves to be dismissed.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w'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XJ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1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39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39       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6."r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$olemnly affinnd on this 2CI'h day of April, 222 ar Panaji,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Tiswadi, Ooa.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,1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L\/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t-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#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\".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(Deponent)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,,,',,,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V,,,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Identifed b.v rnt:                                                                                       (1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\ygs{'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{Adr.. For tht: Defendcnt Nos. ?0}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.,$ irtn                   .,:urt ottfr Urvrl Lxlge. S "   , Prq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]'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'-x.lrrk           rC--ar       :lu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ir.:Bt dh tlir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.'analL:.].- I I1 ,QO r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M'-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illrttd -'frt "-tt{!rI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/t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LI-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,d,L/4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40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LOONKAR DTVELOPERS             PW LTD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51 -6qY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trss?0sNlittt0sprtlxs{}S9?                                     CIN                                  --,{ \       }t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---l.'d{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, ,;i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l'.,.r i\             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---.-+.-^l t   L--'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CERTIFIED RUE COPY OF I1.1EIi,'I'ING Or THE rOANrf ltir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DtrRECTORS OF LOOI{KAI{ DT.VILOPI RS PITIVATE LIMITOI}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HET,D OI{ 3IST JAXT"\RI ?U22 A]" 12.30 P,}.1. ,,\"t' RECISTERED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OFFICE A'I. ;113, PnNIFiStrt.A CCIIdPORATg PrtRK, C. K. MARC,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LOIVSR I}AKIiI", l!It:S{BAI {00 {}r.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RESOIVE0 :I'HAT Mr. Vikranr C, Shah, be and is hereby authorised to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behalf of the eompany, sign and affir"rrr any Afl"rdavit in Evidence lbr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pur?ose of tndering the sme bel'nre the Han'ble Civil Judge $enior Division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'A' Clourt at Panji, Goa in Special Civil $uit No. 531?0131A."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"FURTHE&amp; RESOLVEI) TIIAT Mr. Vikranr C. Shah, be cnd is hereby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authorised to on helralf ot'th rornpan)'. step in the rvitness box and depose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behslf of'the L:arnpan)' st nllu tnclclr clci(uluents irr evidence."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FIIRTI{ER RH,SOLVII] "IHA'I" Mr. Vikranr C. Shah, he and is hereby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authorised to on behalf nf the Cnr"r'rpny to dn or cause to do all such acts as may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be necessar'.o- ltir the above Furpfts."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{lertitid True Cp-v.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knr                                                       []ril's{e Linritsd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l:I!Jtir;Al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;frt, ,     !:   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.,::i,ll.:r.r-'::i.'ii:'':-il)'irl'iirrri':1""r'')erri:iiir::1r:r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   !I,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    't'i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rS$,Sricffi s{-t[k]i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tu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41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41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tr;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6t$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DW1                                                                  SCS no. 5?/20131A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tN THE COURT Or CtVtL JUDGE SEN|OR DlVtStON,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AT PANAJI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5CS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No'52/120I"3/A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Exh. No. clr4s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Deposition of witness no. DWI for the defendant.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On Oat"lr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I do hereby on Solemn affirmation state that 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My Name :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Father Name: Chinubhai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Age                  : 72 yrs^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Occupation : Business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Resident :,Mumbai,h4ahar"ashtra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Exaninatian.ln(hjef- sfE$lLjy Ld. Adv, R.Bae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theF-efsndant fi-{r;fi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I arn producrng affrdavit in rvidence. I affirm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contents of rny affidavit. The witness idntifies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signature at point A on page 23. Same is taken on record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!                     and rnarked as Exhibit Cll44.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I artr pxrr3urirtt Lrlt{' r$p} t}re rxtract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I{.esolrrtin {akr'ti in I}t utrrlillQ ol"BOD ttl dei'endattt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no.2O.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Lrl";\c1r,. P ti,rr.\'irrli ul:ir:r:tt'rl cttt tltt: gl"ttnci fhilt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rltt'11t'lt"ttil;tttl Il{i ! }tltel t1{}l rclircl ol1 the 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tlr:c-'r rnrt'rtt.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';.. ()rci.et: Sine the ;rrrlltrizalion t{ivtl u} the rvitness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ii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" . fli rr i'(,i1lllilli\.' (,,rilllr11 }-rc' qti"i|l]r. r:ottslrttt't.l i:'lS ;l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:                                                               ,1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t                                            r:Ux. , '       .          1i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I :1 '             ,./j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1,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tj                        1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42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.a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DWl                                                SCS rro. .'rIi2013lA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dor:ument.. said ob.iection is relect'd.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Salnre is taken on record arrd markecl a.$ Sxkthit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 les.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 anr produritlg notarize,:el totrlv ot' tht' Forn: No.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antl XIV o{"sun't'v rrns. $3/2. tl3/:l i.rrrd llll/4 {rrranuallv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issrrrl). sanre nt't t;lkerl olt rifcorrl atier cr:trtparitr{ witlt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thr: original and t:rnrllt,:cl as Exhibit C/146 colly.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 arN relytng ot: iire copies of'the lleerj o{"Salt ciateri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25.4"2006 in rrspect o{' sur'r.'ev no. $3/it. Deri of Sa}e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25.4.2006 ir"r respect of $ulvey n. ti3l2, Deed r:f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Snk: dalted 25"4.?CIO6 in resilect l' snrvey nfl. 93/4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Jrroclr:cecl b-v the plaintift u,hich ri;"{.'&amp;t Hxtrihil I l$ r:11v"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hr ;rdtiitin tfi the aborrr" I r,rl11 prerdrrc.'ilrg rrr:tariztcl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copy ril'Sale lfeed elateel 25.4.1006 irr respect ol sun'ey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$l}11i. s&amp;nlr is, l;rken on r{"or"cl aiter conrparirlg rvith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tlre r:rigir:al and r:l;lrkect as Exhibit Cl147 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 am prncluing nt:tariued r:rpv ot'Saie lleel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24.4.20ilS in respect f sLlrtriey rr. 913/;1. same ix taken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 rerrd after nr1:artrry urith f.l"le ariE{ina} arld rnarhed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ers Exhibit C/f 48.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 arm ;:roducinu nCIt.ariuetl t:r:;;v of Snnnrl clateil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 l2"2Ol l issirt'r"l hv C.ollrc't.r' Nrrrth Gi,r uh:rrr{rvith tht: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g:[an tn repre{ f riurvx\r x-}{). f:}3/:i" $anrr. is ta}rrn rxr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43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G\L'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n\,Vl                                                  SCS nci, 321101:llA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record affer cornpering $rith the eiriginal and marked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Exhibit /L4.9.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I ar: prdr.ring notarired eopy af $anad datecl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lS,I3.2Ol I isriucl hy Cotlectnr North Cca alongwith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plan in rspct (rl'sunrey no. $13/4. $ame is taken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rt,'cord afier {:{)nrlrirrtrrC u,it}t l}"1{} original ancl mlrrkecl 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Exhibit C/ 150.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 arrr grrdurilr€ nutxrixed copv r:1' tehnical clearance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r:rder clatr:tl 2?l$u/?OI3 isr-rcl by Twn and Cor.rr:try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PlarrnirrS Dpeu-tntr.rlt ir"r respect o1' suney rlo. $,3/3.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$arrr i taken ortr r"eorrl after ct:mpring rvith t.hr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origir:ai anc{ markd us Sxhibtt C/1S1.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 anr trlroclutug l'rLarized cupy l' techntcai clrarance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r:rcler ciatrcl 27 ffr$l?OI2 lsued l:y'I"own and Cnrttr{ry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Piatrnirrg l)eparlulr'nt itt re's[)t'rl til' xttn,e], no. $l]/4.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lianrr is tukr:rt (|r1 r-t't'urd itlir:r t'rrn1:arinq rvilh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rir-i{irul i"rrti utarkt'il ;rs Exhibit C/1$2.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I anr prr.rclrrr.'ig nutarized cop.y of No Objectiorl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(-lcrtificatt clatt'tl lli/0lll201li issttd i:), t{ralt}: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Depnrtm:nt in l't:si"rect ol' sttrvev no, $)3/3. $ame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t;lhrn on rccorci nlter romparitrg tvith tire ariginal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nrarkrcl as Exhibit C/ lS$.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::,'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1 nr prt:chlirtq nt)1;lrir.ecl t""npv t.:l' i\io Oi:iectior.r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Llt:rtiljc'ntt,: (lit1.,'{l 21 /{}1',}/2(} l2       issttrd bv     }"{e;rlt}r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:-'-'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44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DW1                                                SCS nn. 52i20131A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Deparlrnent ill reflrcl o{' st-trev n. S3/4. $aine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takcn on record aftr:r comparing urith tirr :riginal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markd as E,trbtt C/1S4.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 am prducing the notarizecl copy r:f Constmctiotr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licence tlatecl l6l$412013 issrierl by fieia Statt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Enr.rirnmerrt lmlract A.ssessrnent Aul.horitv in repect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ol' sunry no. Ll3/4. Sam is takt'u CIn record a{ter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comparing rl/ith ttrc original and markecl as Exhibit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c/ r$$.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 ;rrri prrelr.rcirrg t.he nr:tilrized il{lp-v of'Cnstnrrtiorl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licente dated l6/O$12013 issuerl by V.13. Ilan"rl:olim.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$arme is taken orl mcord alter comparing with ttrr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origir:al anct marked xs Pxhthtt C/ISS.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 arn producing the ntarizecl cpy of Cnstructlon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li(:ruce clateel il0/Ol3/2013 issr-u:rl bv V.F. ISaml:r:lir"n.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Sarne is taken on rer:ord af'ter" r:rn;:arin{ with fht: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r:ri{inal ar:d n:arkeel as Exhibtt C/f 57.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(lross Sxaudlliion .l:y -l-d. AqJr.tor'tc f,, I{a,rni:rt lor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Irlailrtitl'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tr{ is trur t.hat dfendant n. ? has r"rt filrel ilny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vu'r'itter: stat"ement. t 1y that clef'nq:. ?0 tras aciopted t.he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stat.errrent r:f, del" rt$. I ancl 2. I do &amp;l:{ hate flny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t#,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elorrurlrt:nt tt-r shorr, tlrat def. n. 20 haci ac{y:tecl u"ritten       .r' '-i'.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,,/  '1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1 X .-.'                               I ;il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,i'){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:l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,,r.i 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\.\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'),.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45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       b\9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\I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DW1                                                      SCS no.52i2013/A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stateffi"nt if $ef" nn. 1 and 2. It is nnt true t suggest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that the affidavit tendered by rne toelay is not as per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provitons cf larv, in erbnr ol' placiing. It is not tru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t.o sr.lg&amp;rst thiit lhr cerntents ot'pfira 1,2 and 3.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rel'erence to para ;l clf AIII the dr:cuments mentioned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lhe:reir: are tsrn No. I r"ld KIV a.nd besicles that thrrs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ill't no o{"}:er dur"urnent.s. It is nol. true to su[lqest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tlre corrtents of' p&amp;rlr 4 ilnel 5 ar Ihlse. At present I ck: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not have i{"n;v du:enis in my pssession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substantiate rfly stat.ement in p&amp;ra 6 of AJE. I carr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prorfi-rt thexr: silid cloru:r:nts. It is not true ta suH$l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that nrl,statr:trlts in pnril S lo 10. 12, 13 are false.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With rclererrr' lr.r para l:3 AIti I cio lot have ;uly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clt;cr"rmerltii eli{::r"}.:I }r'or"nr }{. I nr:d XI\i ilr reiar{in to 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l)rCIpfrties n:errtirrrreci lhrr"ein. I elo rr(}l har:e itil,V OX|)ert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re1:rr:r't or (:orrrclx,lrreiing certificat in relation to thr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I)r'{"srilt suft'{:y rrrrrrt}.lrr ;lncl prnprt.ies nreutiunecl lrt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para i3 ti:r idntificatlon ol"thr prperties. I say that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can pr-orlue t.h $&amp;nlr.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(], {-"lrrr l.lll It ll {ht' dt't;rils ol' rrnclerti ltirt{ anrl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lrxnt:lilnrr:nlh rJ\'{'1r lr), lltt' runtrlrlrrr'}g 1uirl1' ;rttrl {ltt: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llrrrr'li;tsrr i:i:' lrrl' t lrt' r'lrtr1$r' 2 itt ;rli tlrt tltt"r::(: sirlt clt'ris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'tlr         irrt ittr.lirrg l'-.rlt t , i' ,rtrrl I I'i.'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.s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#'E.ll'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f                                -"!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:o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,i"                                                         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,. f,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i;-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46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I]W1                                                       5(.\ nr:.;J,2013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- Snitl {:{Jn}mitxr{1r}{.s \,\,l-rr"d: fii\rt:n b^v t}rt rntirming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;\,r"l.x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;:;,rr{v {}tagtrr-rrai "l'ami:ra} tn th {lor1lun,lr}iclaele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r-urfnt l-el"ms filr"l in resptt i' the tr:nr1.:ert1.' rlndsx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$rlrlrey N. S$/3, tc: a-lit 45 pl$ts altgther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prperties silrue).iect tlnrlr N. $l}l?" 3 mnel " ${rvt'er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these prprttes wrr nt sul:jct rxrlter of t'he sair{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srlit. I ar: ax,'&amp;re 1 CMA, {i/3iS is ti}ed h3r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lrrttlntlnidaelr to srt ;rsitie the l:rrrre {'ftrl$r}nt. r}err'r arxl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it i still ;:r"ldlng. I har. rad thr: $fitrrlts r:{' tl: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crr:,rn{. dl'.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It is; llt. t.r1lr t{r xuggrl.{ t}};rl. t tlr sllici {-}t${tnl.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dree it q,rtr rnntir:ed lhel llnls arrd until tl-le riiliri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6:lts \l.'etre J.it.ci tr.,l t:i c#fi:Itr)r!Ilidacte ftrlt: sHfi" prcil;ert-1'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lilel &amp;clt h solcl" lt is trr-le that rl} the thr sale cleels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\,l,{:r'c exeuLt--el try   th r'ndnr ar:cl cr:lirrxing prtir:s t(}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clrf" N. !. rqrtthui n:p.t"ing th terexx rncl rnellf.ins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1"ltre cnsent drE:rrr. I rr]xltrri]y i:,u. that. sir-l 1trr,: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tr;lts t b gtvrt l.c"l tlr.t-r i:{}t}1}}11.}r'}i;u,k: \&amp;?ri:: nl:{.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rk:r"el;:r:d. thq. clet'. ftr'r. I ulrdrl't[r {}rr rsn:rrnsihilitl 1"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rpiying th trrfil$ ;,r:rd ;"r:nif.i:rx r:t t.he c$r:$ri]l1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dr:cree" It. is no{ r t"ue l{) srtggr:x{ f }rt r};\r ;':r-rclin€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mt.ntxnen{ ix klis:" I ll {:}f kr}l}&amp;, Lh {:t;.rl ltrefi i" thq: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prrprrli:s xt:r:cl i:r tl'l c:i:riu:- $ f ;ril tl:lr sl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,r{-f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1.1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ri   ,   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"i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47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47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6rt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DWr                                                               SCS no" 5212013/A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cleeds. I ;lnr rl(it i:l\.vnre il             thr cor:ser:t decree \rras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ohtainerl withorrt prior approval and permission frr:m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.r\drninistrativr' 'l'rihunal a$ pet' prorrision of Cade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Clorxrnunielaele. I l'tnve not prsdlrcrd the sale deed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wilih th clef . N" 2fi l:ru purci:.ased the parl ol'the sr-lit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prcpertl:. I say thut tl:e snle etmcl is produced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plaintiff. I ar:r net irw&amp;re if our sale deed was executed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alirr lilling of thr: prsent suit. It is not tnre to suggest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thal le cleecl execrrteel in i'ar.,or of Def. No. 20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illegal. I1 is rrlrt lru{:'snitgcst thlrt all the t}rree slrle cltiecili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irr lirr:ur r:t'Dt"l. \ir. I ;rrrcl ? are illegal. Ir is r:r:t tnrt'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slrqi'st thut r:ontrllts eit'pilra 15 to ?O ot'AIE elre lalsc"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I'he s{tr:rtrent rude ir: L}ar{r l9 i made iu the year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l$O7. {rt tht" t,r,,'"1r"iilt}?. th dl'no. ?0 did not prrrchi,lst: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ilny pCIrtiu r:l tlr xrrit pr{ipfrtix. I anr arvatrfl abnut tt:e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pendeny ol'thc" irril xirit r"ro. Sti/2OOg pending betbre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the clistrirt r{1rxrt filetJ b1' the rncmber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c'r.rnrurrr:iilndr: aru-l t,hr" plaintil'f in q'hich clef. no. 20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th 1.xrr"tr,. I lMl n{'}{ ir\tr,irri'il tltt: {lc'r ir': }iC$ ti/?OO7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r:iurllt'ttccd lr^tr Ilrt' I rl;rirrtili.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F   lrrlht'r' {'r"r)ti}i rlt'lt'rrr:'d lbr rvattt u{'limr:.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It.{ ).:\. l;.( 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.$                                                            l4€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:   i-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'   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?a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48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"..",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nwr                                                                SCS nn. 5?i20131A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Plr:ji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D"t r:ri : ?tl.t]4. ?fr23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Certified thaL the examrnatisn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af thrs witness is recarded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rrly presence an hearin6.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....r:ii::::l:,ri.'-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Before 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sCJ 'A' 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Fa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MF,I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{:.{rd r.nrtt! r'q. .S,}$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{t\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1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49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49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Arc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o;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0wt                                                  SCS no. 321?013/A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fturther Cro"SS D.\&amp;n]inatiorr. by,lr1, ,&amp; vocate p, Kamat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I'qr,.llte Plaintill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I do nt knou. rvhether the dcree mentioned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para ? I of my AIE was pa$$ed solely based CIn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cimiiun ul l.l'rr:: dfryr:clant. I }:r;lve not read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conl.rnts r:f the said derre. I havfl set:n the said decree.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lt is not trlte to \ltqgiit tliilt the con{rnts of par;r 2l ol'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my A:ll are tlllsr:. I have not rrel the conter:ts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i:J.:6rlicirti{l}} n}r}rtiorrltJ in pari,i 2i} llrrcl ttre orcler passrcl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hv the Drr. Collt't'tor lrs stat.ecl in para 24 of AIE.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lrpplicnliorl 1v;r$ nrlrtJtr: ancl the c&amp;s{: $ras pursnecl b}.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Iiasoal I'rintadr:. It is nt. trrre tt: sr-rggest ttrat tire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crltrrlt.s eri'pra 211. 2;&amp; and 25 ol'rn-1'AIE are false.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With refert'rrt:t' lo p&amp;"ril 2$ I have not reaci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nnlents n{" plaiut i.lrld rv:"itten staleltrtr"r'l in bot]r t]re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suits. I dn n:rt knou'lvlto hacl drnlled nnd approvttl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rnsent trrru$ ilrtntirrn:ct in praril 37 r:l"AIE. Detenclant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no.Zil lrnd taltt'rt ,i lt:girl otrlittiolt rt,:girtling tht: collsicllt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rlrcrer: lllentifinr:li itt [JrI]"i\ ?7 ;il the l.ime of purchase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t lrt' llroptrtr' lr)' i';tst:i:ill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-l'riniellrcl. Ntltl' I sil; tlrilt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lsast't:;rl 'l'ri:riclrit,l ir;ul tfihn tht: 1gl oplnion ltmtl 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rlrr cleJbndar:t. rr.3U. It is r:ot trltr: lo suld.qest tha"r' ttrcr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i.rrlntent$ r:I par;r ?7, U8, 2$ ot'rrty AIii are tlq:i. to rnY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50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DW1                                            SCS no. i?i20131.iq,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knor,vledge.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It ix nnt true to rrgglest that the contet:rts of pur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 ol' rn-v AIII are false. The name eif cirlendnr no.l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rrfleting in the sufiirY rrds pertainilrS t tlle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prr:perty from year 2AO7. it. is trr-rt ttralt 1:rir:ir to 2OO7'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names ol the perseinr in lhe utlrer rights coiurrrtt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ancl tcnilrrt's cr:lrrntn tvils ;rppeilrinr": ltntl si:lnle t&amp;'erf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deleteci by the Orcler of Dv. Collector.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Q. With reference to para 32 can you explain how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consent term$, consenl dcree ulere in puhlic deirn.ain?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Ans: I sxv that bnt"h the above dqicurnerrt.x cor-rld bc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availed l:y an5, per$or:r by making applirali&lt;;n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 t: rlccr:trc} iru t.hr:ritie s 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\l/ith re{erence to })ara l}3. 34 arrcl liS ol' mv AI}l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irr{rirrrt;rticn \{li}$ ;:rorricleel l-n nl{:' h-v Pasr:ill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'l'riniduel unci hr had alsa irorur lls tl'ir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ron"e{ipc}ndrnr:e. I anr a\&amp;"are that Pirsc.lal Triniclacie }rx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expired and l"ris u.ifu nnd $r: are partie t.cr the xr"rit. anrl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fhrther ttrat they hane not lead any evidence tn this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tiII clate.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relbrence ta para 3S to 4 of m}' AJA. t}"rr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lniorrnatir:n uras girren tc: m hy Pacnal'llril'rieiacle and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have perrurlh. sen nll ths: clorunlerrts. It is nrt tnrt: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-r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',,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.;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51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51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DWl                                                     SCS no. 52/2013/A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to suggest that thc contents af para 37, 38, 39 and 40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l my AtrE are lalne, I liave rad the orders of the High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Court and $upreme Cr:urt rnentisned in para 42, 43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ancl 44. It is not truc ro sutil{est that the contents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pera 4l tr: 44 nl' nrr. AIII i"rre talse.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With rrl"ercr:c:r t{) para 45 to 49 ol' my AIE.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permissins einrl rlucurnnt nlent.ioueel therein rlrrrr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obtain"eci by Perxr:oal "ttinidade and not by defenclant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nr:1.2O. i dei not kr:on, that the perrnisslons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cir:cru:rent merltitlned hrrin ahvr w{:!:e obtainec}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cluring penclrnr.l, f ttr applieation for setting asicle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clecree in $C$ 1J.?.?19&amp;/B filecl b.\, the Communidarle.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It is nt;t. t.nre to slruqe$t that the cr:tents of paras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45 to 50 r:{'nr-v AI}: are lalse.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It is tr-r.rt: tiilrt tltt' tt'ltt'tsnq:tion ot'sule mentiortecl irt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pirl"a 5l r:l'urv i\lI:. rvits tlrtttr sttl:seclurnt. ol'liiing cll'tlte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present lrit ttnd cluring petltiency of the applicatiotr lbr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si:t-tinS nsitl tiit' dr:'crfl ill SCS 222/!]4/B lilecl by thr: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(k:rurmunidarlt,' ntrr,l {livil .$rrit 66/2OOg belbre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ilistrict Ct-rurt. lt is nt:l lrtte tu suglesi that the cont.rnts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r:l'paras 53, {i$ f n:l-y A.lli llr latrse.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To the sr:ffestiotr that ch-rrilr$ the pendency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prrsrrt .rHit clel"ettdllr-rI no, I gr'e proporal l'trr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Itlt:trrr"rrr 1l tirr' p1;iinrilt ;rrtil dt'li'tlti;rr"lt lro.?O is :llsLr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^.:.{r                                       11 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i'i                                           i .: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.f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(J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..' fi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'' . tl                                                          ,.i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i.-..'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52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DWI                                                 Sf"S no.5212013lA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pilrty tr: the aid 3:roposal. { xa3r that I ;1n} awi-:r-I'e t}rl:tt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l:nth t!:e parties l:ave agreed tri settle thr matt.er. One r:f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settlement ternr is that defendanl n. 2O has agreed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atlt S.OCIO rq. mts. trom uffiey nc), $312 purchasecl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t.hen: to the plair"rti{f, subjet to cr:dition ttrat srrit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lik'd by the Conrmuniclacle ha1l be urithdrawr. and t"here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nhall be no anv traim a,{ainst the defer"lclant. I arn neil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il\rrnl'r aborrt ff're anlorrnt i;lgreed t{.} l: paicl l,r-v tlrt: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detbndant nr:.l to the Communidaclt'. It is not tru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$Lr,q"gfl$t thal I ;rrrt cleposirrg la}elv.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At this Stage Ld. Advocate R;,rr; fr ttre clefrndnnt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no.20 requests that the witnes; filay he permitted t 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re-txaminecl fi:r t.l:e lin:ited plirpms l' exhtbiting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documents pert.aining to thr title ir: rfspfft of the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prr:prl.5r which wcrr v:nt available irt t-he lrancls ol' ll"re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r.trilrss urh is tl:e ilrrf.trrurist"rl r{1prsentaitr,' r:1"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defendant :r.2O yrsterdav clurin{ rrcr:rdir:g r:f t:is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er,itlr:'nle.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it: re;:ly IxI. Acir,cx:fit Han"rat. slrhlitx that. ir$ p{l'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t:r'iclr:ttc: Act thr re exantillation is pertixsible nlv irr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cn$e af existe:rce &lt;.rf any aml:iguity ancl nt:t CItherw.ise"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$)r"sent cr{se there itr no sue"}r n::rhiguity ancl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tltrrt'r:re ree,riar:rination ix :"rL calieel lr:r.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.j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...1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\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v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53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  tP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--j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DW1                                             SCS no. 52/201314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O;-dsr: The procluctirltl ul'the docurnents not relied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the party c&amp;r)nnt L:r 1:rmittrcl t,o h prnch"rced under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rerxanrinatiorr. Ilr case []rt'rvitness wishes to rely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ttre sanre. ti:r' prrrr:edirre conl.enrplarecl uncler the law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tn be {i:llturrrj. "['lrt' 1:rill.r o[ lxl. Ach.,ocatr ltao i$ tCIL&amp;]l-y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l:evond tl:r st:op{- ut rr-xilurination and hence same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rrjet:td.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R"rj.e,r.c.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Panaji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Dated: 21.04.20??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Certified that the examrnation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of this witness is recorded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my presence and hearing.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Before 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Courtl"".-"-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Panaji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i,t i)r'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fh,t j,i   1b , - !l:lffr{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\iu"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.t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''. I -' s,           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..i1             ""(t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-.tr Ll"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"-r'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'.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54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Order reserved on :               07.t0.2022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Order pronounced on:              13.10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{.- -.-"'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I        TI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CNR N              G020025402013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.-SDec,ipl Civil Suit No. 5212013/A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ELOW EXHIBTT D-l70)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(Del            3'h day of the month of October of the year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2022)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          Heard Ld. Advocate P. Rao for the defendantno.20.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2.         The plaintiff has given no objection to the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application. The defendant desires to implead M/s PVM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SCS No. 52/2013/A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55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 as a party in the present suit. It is contended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defendant no.20 that vide Articles of Association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01.04.2013, the suit property was transferred by defendant         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above mentioned Association of Persons and thus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is necessary party to the present suit.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no.20 has relied on the copy of the Articles of Associ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''.'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           I have perused the                  of             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relied by the defendant              . it is a document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executed before the Notary Public, It js not registered before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"lr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authorities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       Basic                        was executed by the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the object of                   prop erties mentioned therein. 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also sp                     the respective parties. It is further seen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          o        defendant no.l was decided based on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                  way of providing the properties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The other two parties had contributed in terms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       In my opinion, said Articles of Association does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create any right, title in favour of the said Association based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document. In case there was such intention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 No, s2/2ol3/A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56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parties, then same ought to have been crystallized by entering into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 agreement. Therefore, no right or title is crystallized in favour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Association. Apart from the above, there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inordinate delay in preferring the present application i.e.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a decade, for which no explanation has been gi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          Be it as it may, we must                             f the fact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plaintiff is a dominus-litus and                      at all any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has been filed, the s                             been preferred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p laintiff. It is further to be                   that the members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approached this Court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. 20 desires to implead them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for doing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                        from the conduct of the parties that they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wish                the present proceedings by resorting to filing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ous applications,     till the Government accords them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to settle the matter. Hence, the cost has to be imposed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defendant no. 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 No. 52/20731A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57 of 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         In the backdrop of the above discussion, I pass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following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ORDER                              .,: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The application is dismissed with cost of Rs. 2.000/-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be paid to the District Legal Services Authorily as condition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precedent                                       .'t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Dated: 1311012022                           Prabhu Dessai)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Judge,'A'Court,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MpA                                        Panaji.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,j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 No. 52/20L3/A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