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HDFC Bank Statement, Pascoal Irineu Trindade (page 1 of statement)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HDFC Bank Statement, Pascoal Irineu Trindade (page 1 of statement)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HDFC Bank Statement, Pascoal Irineu Trindade (page 1 of statement)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statement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Documents/Pascoal/HDFC Bank Statement, Pascoal Irineu Trindade (page 1 of statement).pdf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`28f713dd3c72bfd1d0a4a9235edce91cb92bb49735f70a77a989d6312151b14b`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HDFC Bank Statement, Pascoal Irineu Trindade (page 1 of statement)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1-page paper. Open Original scans for page boundaries. Figures are as printed.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HDFC BANK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Pago No. ;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We understand your world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 PASCOAL IRINEU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PASTINA VILL PO NIO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NEAR NIO CIRCLE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FANAJ 403004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OOA 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JOINT HOLDERS : ALBERTINA TRINIDADE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Nomination : Registered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Account Bran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Adresses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 : TALEIGAO·GOA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: HDFC BANK LTD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T.R.RESIDENCY BUILDING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TALEIGAO MARKET ROAD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Goccrased On:07-FEB-2025 04:27:39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City : TALEIOA 403003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HDFC BANK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TALEIGH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Phone no. : 18002600/18001600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OD Link : 0.00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From : 18/09/2012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: 06/02/2025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6"/>
        <w:gridCol w:w="4706"/>
      </w:tblGrid>
      <w:tr>
        <w:tc>
          <w:tcPr>
            <w:tcW w:type="dxa" w:w="4706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Field</w:t>
            </w:r>
          </w:p>
        </w:tc>
        <w:tc>
          <w:tcPr>
            <w:tcW w:type="dxa" w:w="4706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Value</w:t>
            </w:r>
          </w:p>
        </w:tc>
      </w:tr>
      <w:tr>
        <w:tc>
          <w:tcPr>
            <w:tcW w:type="dxa" w:w="4706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OD Link</w:t>
            </w:r>
          </w:p>
        </w:tc>
        <w:tc>
          <w:tcPr>
            <w:tcW w:type="dxa" w:w="4706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visible</w:t>
            </w:r>
          </w:p>
        </w:tc>
      </w:tr>
      <w:tr>
        <w:tc>
          <w:tcPr>
            <w:tcW w:type="dxa" w:w="4706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Currency</w:t>
            </w:r>
          </w:p>
        </w:tc>
        <w:tc>
          <w:tcPr>
            <w:tcW w:type="dxa" w:w="4706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visible</w:t>
            </w:r>
          </w:p>
        </w:tc>
      </w:tr>
      <w:tr>
        <w:tc>
          <w:tcPr>
            <w:tcW w:type="dxa" w:w="4706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Email</w:t>
            </w:r>
          </w:p>
        </w:tc>
        <w:tc>
          <w:tcPr>
            <w:tcW w:type="dxa" w:w="4706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visible</w:t>
            </w:r>
          </w:p>
        </w:tc>
      </w:tr>
      <w:tr>
        <w:tc>
          <w:tcPr>
            <w:tcW w:type="dxa" w:w="4706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Cust ID</w:t>
            </w:r>
          </w:p>
        </w:tc>
        <w:tc>
          <w:tcPr>
            <w:tcW w:type="dxa" w:w="4706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visible</w:t>
            </w:r>
          </w:p>
        </w:tc>
      </w:tr>
      <w:tr>
        <w:tc>
          <w:tcPr>
            <w:tcW w:type="dxa" w:w="4706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Account No</w:t>
            </w:r>
          </w:p>
        </w:tc>
        <w:tc>
          <w:tcPr>
            <w:tcW w:type="dxa" w:w="4706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visible</w:t>
            </w:r>
          </w:p>
        </w:tc>
      </w:tr>
      <w:tr>
        <w:tc>
          <w:tcPr>
            <w:tcW w:type="dxa" w:w="4706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A/C Open Date</w:t>
            </w:r>
          </w:p>
        </w:tc>
        <w:tc>
          <w:tcPr>
            <w:tcW w:type="dxa" w:w="4706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visible</w:t>
            </w:r>
          </w:p>
        </w:tc>
      </w:tr>
      <w:tr>
        <w:tc>
          <w:tcPr>
            <w:tcW w:type="dxa" w:w="4706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Account Status</w:t>
            </w:r>
          </w:p>
        </w:tc>
        <w:tc>
          <w:tcPr>
            <w:tcW w:type="dxa" w:w="4706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visible</w:t>
            </w:r>
          </w:p>
        </w:tc>
      </w:tr>
      <w:tr>
        <w:tc>
          <w:tcPr>
            <w:tcW w:type="dxa" w:w="4706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RTOS/NEFT IFSC</w:t>
            </w:r>
          </w:p>
        </w:tc>
        <w:tc>
          <w:tcPr>
            <w:tcW w:type="dxa" w:w="4706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visible</w:t>
            </w:r>
          </w:p>
        </w:tc>
      </w:tr>
      <w:tr>
        <w:tc>
          <w:tcPr>
            <w:tcW w:type="dxa" w:w="4706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Branch Code</w:t>
            </w:r>
          </w:p>
        </w:tc>
        <w:tc>
          <w:tcPr>
            <w:tcW w:type="dxa" w:w="4706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2166</w:t>
            </w:r>
          </w:p>
        </w:tc>
      </w:tr>
      <w:tr>
        <w:tc>
          <w:tcPr>
            <w:tcW w:type="dxa" w:w="4706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Product Code</w:t>
            </w:r>
          </w:p>
        </w:tc>
        <w:tc>
          <w:tcPr>
            <w:tcW w:type="dxa" w:w="4706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100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Requesting Branch Code: 2368 Statement of account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45"/>
        <w:gridCol w:w="1345"/>
        <w:gridCol w:w="1345"/>
        <w:gridCol w:w="1345"/>
        <w:gridCol w:w="1345"/>
        <w:gridCol w:w="1345"/>
        <w:gridCol w:w="1345"/>
      </w:tblGrid>
      <w:tr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Date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Narration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Chg/Ref No.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Value Dr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Withdrawal Amnt.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Deposit Amnt.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Closing Bale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26/04/14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FT-CR - 50200004014532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000000000000001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26/04/14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14,000,000.00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14,000,000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26/04/14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RTGS DR-CTIT0100000-MURLIDHAR SHAMBAS SADARANGAM-TALEIGAO-G-HDFCHI4116947924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0000000000017011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26/04/14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6,850,000.00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7,150,000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03/05/14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CHO PAID-MICR CTS-MIL-PRANAV TRADE INVEST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000000000017012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03/05/14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7,100,000.00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50,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26/06/14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CHO DEP-MICR 8 CLEARING - GOA PANJIM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0000000000071704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27/06/14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10,000,000.00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10,050,000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30/06/14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IRINEV TRINDADE PASCOAL DR- 2368299000029 - TALEIGAO BRANCH CHEQUE DUMMY ACCOUNT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30/06/14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10,000,000.00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50,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01/10/14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CREDIT INTEREST CAPITALISED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30/09/14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9,600.00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59,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01/10/15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CREDIT INTEREST CAPITALISED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31/03/15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1,189.00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60,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01/10/15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CREDIT INTEREST CAPITALISED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30/09/15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1,219.00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62,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01/10/16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RTGS CR-ORBC0101070-PASCOAL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ORBCR5201601010007 6741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01/01/16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375,000.00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437,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TRINDADE-IRNEU TRINDADE PASCOAL-ORBCR52016010100076741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01/01/16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RTGS CR-ORBC0101070-SIIVAM HOLIDAY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ORBCR5201601010007 6892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01/01/16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750,000.00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1,187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HOME-IRNEU TRINDADE PASCOAL-ORBCR52016010100076892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05/01/16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INITIAL PAYIN FD - 50300125085429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108405201601054861 0076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05/01/16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1,125,000.00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62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28/02/16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PROGRAMMANAGEMENT FEE JAN-MAR16 230316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28/03/16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114.50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61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01/04/16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CREDIT INTEREST CAPITALISED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31/03/16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1,734.00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62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01/07/16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CREDIT INTEREST CAPITALISED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30/06/16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633.00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03/07/16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FD REDEEM PRINCIPAL - 50300094222202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03/07/16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7,420,687.90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7,48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12/07/16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INITIAL PAYIN FD - 50300153075971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108405201601122234 0001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12/07/16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6,000,000.00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1,48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15/07/16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MC PAID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0000000000189385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15/07/16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4,356,913.30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5,84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15/07/16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INITIAL PAYIN FD - 50300153504953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10840520160115451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15/07/16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3,500,000.00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34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HDFC BANK LIMITED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Closing balance includes funds carmarked for hold and uncleared funds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statement. The address on this statement is that on record with the Bank as at the day of requesting State account branch OSTN30AAACH1702H1ZD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Registered Office Address: HDPC Bank House,Senapet Bapat Marg,Lower Parel,Mumbai 400013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