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List of Meetings to Resolve the Matter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List of Meetings to Resolve the Matter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List of Meetings to Resolve the Matter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correspondence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1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Meetings and Correspondence between VS and Riva/List of Meetings to Resolve the Matter.pdf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`c6eefac0104ef0e1539aff46017c00d49eba85a8be59f5771f8c7bd1bc092fcd`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List of Meetings to Resolve the Matter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full | PDF pages 1 --&gt;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 of 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List of Meetings to resolve the matter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Vikram shah /Jimmy / Dias with Riva at kamala house office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Feb-22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Mr. Wilbur at the request of Mr. Riva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Jul-22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Vikram Shah along with his wife at his residence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Jul-22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Harshad Bhandblade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August/Sept 2022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Raunak Rao along with his uncle Mr. Nazrath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Nov. 2022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Shekhar Patki &amp; vikram Shah with Riva &amp; Nazrath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Nov 2022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Adv. Bhang with vikram shah &amp; Riva at the request of Mr. Riva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Representative of Enonkar developers and vikram shah with Riva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Viraj Patko (Vikram shah daughter) with Riva at his residence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Dec. 2022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Mar-23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Oct. 2021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Mr. Ram Baryanani / Mr. Kumar with Joe Mathias at the office of Mr.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ine Mathias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With Mr. Rajan havnani along with Mr. Marvin Gonsalvis and Adv.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Vasudev Amonkar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Oct. 2023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Jul-24</w:t>
      </w:r>
    </w:p>
    <w:p/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