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Loonkar Developers Confirmation Letter (Rs 3.676 Cr) dt 28.12.11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Loonkar Developers Confirmation Letter (Rs 3.676 Cr) dt 28.12.11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Loonkar Developers Confirmation Letter (Rs 3.676 Cr) dt 28.12.11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correspondence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Documents/Loonkar/Loonkar Developers Confirmation Letter (Rs 3.676 Cr) dt 28.12.11.pdf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`74d92b6960fc127e775c73a343d34f7631216847ab871cc01c53c527ea8f0776`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Loonkar Developers Confirmation Letter (Rs 3.676 Cr) dt 28.12.11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1-page paper. Open Original scans for page boundaries. Figures are as printed.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LDPL/2011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Pastina Villa,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 - 403 004.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is to confirm that we have paid to Mr. Pascoal Trindade, The Director of Pravar Trade-Invest Pvt. Ltd. following amount for purchase of property situated at Bambolim, Taluka Tiswadi, Panaji, Goa, admeasuring 140000 sq.mtrs. or thereabout bearing S.No. 105/1, 105/2, 106/1, 93/2, 93/3 and 93/4 as per the details given herein below-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2"/>
        <w:gridCol w:w="1882"/>
        <w:gridCol w:w="1882"/>
        <w:gridCol w:w="1882"/>
        <w:gridCol w:w="1882"/>
      </w:tblGrid>
      <w:tr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Sr.No.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Date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Cheque No.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Amount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Remarks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01.04.2006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499553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1,00,00,000/-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Paid by Sumer Builders Pvt.Ltd.on our behalf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2.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26.04.2006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499576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50,00,000/-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Paid by Sumer Builders Pvt.Ltd.on our behalf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03.05.2006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499555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1,00,00,000/-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Paid by Sumer Builders Pvt.Ltd.on our behalf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4.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13.01.2007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508845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70,00,000/-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Paid by Loonkar Developers Pvt.Ltd.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13.01.2007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508846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30,00,000/-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Paid by Loonkar Developers Pvt.Ltd.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6.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08.05.2009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146555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17,60,000/-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Paid by Loonkar Developers Pvt.Ltd.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Rs.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3,67,60,000/-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Thanking you,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Yours faithfully For LOONKAR DEVELOPERS PVT LTD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DIRECTOR/MANAGER.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w/s/llocnkar dev p ltd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