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Minutes of Meeting - 11.07.2026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Minutes of Meeting - 11.07.2026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Minutes of Meeting - 11.07.2026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order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3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Minutes/Minutes of Meeting - 11.07.2026.pdf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`f9d81f2dc381e832558565300f6a513b5f2f1b58c441db4a13943c26a415a559`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Minutes of Meeting - 11.07.2026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1-3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1-3 --&gt;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THE ARBITRAL TRIBUNAL COMPRISING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THE SOLE ARBITRATOR SENIOR ADV. NITIN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SARDESSAI AT PANAJI –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THE MATTER OF: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VIKRAM SHAH                                        … 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V/s.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RIVA TRINDADE &amp; 3 Ors.                             … Respondent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MINUTES OF PROCEEDINGS DATED 11th JULY 2026 AT 11.00 AM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  The Claimant Shri. Vikram Shah present via video conference.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Adv. Jatin Ramaiya present for Respondent No. 1, 2 &amp; 3 via video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conference. Adv. S. Kamat physically present for Respondent 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4. Adv. Kotwal along Respondent No. 4, Mr. Sadarangani present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via video conference.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  The Tribunal received an email from Adv. Ramaiyya on behalf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Respondent No. 1, 2 &amp; 3 seeking 3 weeks time as he received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reply to his applications for additional documents, application for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additional reply and application for amendment just a day prior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the hearing. The request seeking time was objected to by Adv.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Kotwal on behalf of Respondent No. 4. Since there is no dispute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that the reply was served on Respondents 1, 2 &amp; 3 just a day prior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to the hearing, the Tribunal deems it fit to adjourn the matter.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view of the objection raised by Respondent No. 4 through his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advocate, adjournment granted for 10 days.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  Adv. Kotwal states that there is an error in the reply that he filed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to the Application for Additional Documents and craves leave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withdraw the same with liberty to file afresh. The other parties do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not object to the same, thus the request to withdraw reply and file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afresh is grated to the Respondent No. 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  Time is accordingly granted, replies/ rejoinders if any are to be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exchanged between the parties 1 week prior to the next date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hearing. Respondent No. 4 is directed to file the reply by 14.07.2026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&amp; serve copies to the other parties.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   With the consent of all the parties, matter fixed on 21.07.2026 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05.30 PM for arguments on all the 3 applications as filled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Respondent No. 1, 2 &amp; 3.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6.   Stand over to 21.07.2026 at 05.30 at the same seat and venue.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 of 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Place: Panaji – Goa   Sr. Adv. Nitin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Date: 11.07.2026           Sole Arbitrator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