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Minutes of Meeting - 22.03.2025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Minutes of Meeting - 22.03.2025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Minutes of Meeting - 22.03.2025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order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2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Minutes/Minutes of Meeting - 22.03.2025.pdf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`bd5c6ecfd4b3d4bac6975b8645eb1527f63b70e797ce481db887b0e11183d3ce`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Minutes of Meeting - 22.03.2025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1-2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1-2 --&gt;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SOLE ARBITRATOR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AT PANAJI -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VERSUS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RIVA TRINDADE AND 3 ORS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MINUTES OF PROCEEDINGS DATED 22.03.2025 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04.00 PM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Adv. Noorani appeared on behalf of the Claimant, Adv.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Vledson Braganza with Adv. V. Pavithran appeared on behalf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Respondents No. 1, 2 &amp; 3, Respondent No. 4 Shri.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Murlidhara Sadarangani appeared in person. Mr. Riva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Trindade present in person.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Vledson Braganza has filed the present application 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22.03.2025 praying for directing the Claimant to furnish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documents to Respondents 1 to 3, copies of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 dated 22.03.2025 are furnished to the other side.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Adv. Braganza also submitted that the documents will 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relevant to decide the application u/s. 17 filed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Claimant.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15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Adv. Noorani states that he will file a reply to the same. Adv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Braganza states that he will argue the same along with S. 17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 of the Claimant.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Reply if any to the application to be filed on or before next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 of hearing, advance copies to be served on other sides.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Sadarangani filed additional reply with new documents,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same taken on record.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With concurrence of all parties the matter is adjourned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05th April 2025 at 06.00 PM at the same venue for arguments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 Claimants application u/s. 17 and application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documents u/s.17.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Stand over to 05.04.2025 at 06.00 PM at the same venue.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Place: Panaji - Goa. 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Date:22.03.2025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Sole Arbitrator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