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Pascoal Trindade Statement of Wealth AY 2011-12 dt 31.03.11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Pascoal Trindade Statement of Wealth AY 2011-12 dt 31.03.11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Pascoal Trindade Statement of Wealth AY 2011-12 dt 31.03.11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statement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3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Financial Documents/Pascoal/Pascoal Trindade Statement of Wealth AY 2011-12 dt 31.03.11.pdf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`1a8d0b5c73a489a2659df8f56f9854d00fbe6871590bd144fabe4b86b21752d6`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Pascoal Trindade Statement of Wealth AY 2011-12 dt 31.03.11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1-3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1-3 --&gt;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Clerk note: continuous OCR for a 3-page paper. Open Original scans for page boundaries. Figures are as printed.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 OF THE ASSESSEE : MR. PASCOAL TRINDADE,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"PASTINA "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ILHAS -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VALUATION DATE : 31ST MARCH' 2011.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ASSESSMENT DATE : 2011 - 2012.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STATUS : INDIVIDUAL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P. A. N. : ADNPP5891L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OF BIRTH : 15/12/1942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STATEMENT OF WEALTH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i) IMMOVABLE PROPERTIES: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A) NON-AGRICULTURAL: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i) a) House Property at Dona Paula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F/408-E/1 21/23 12,000 x 12 144,000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Less : Municipal Tax 13,393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130,607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Less : 30% for repairs 39,182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91,425 X 12.5 times 1,142,811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b) House Property at Panaji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F-4/z 10,650 X 12 127,800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Less : Municipal Tax 6,348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121,452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Less : 30% for repairs 36,436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85,016 X 12.5 times 1,062,700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c) House Property at Mapusa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A.L.V. 5,000 X 12 60,000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Less : Municipal Tax 1,701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58,299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Less : 30% for repairs 17,490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40,809 X 12.5 times 510,113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d) Ella Survey No.130/1, 14,633 X 2,000 29,266,000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e) Plots at Mapusa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5320 Sq. Mts. X 450 2,394,000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652 Sq. Mts. X 150 97,800 2,491,800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f) Plot at Mapusa Chalt No. 12  P.T.14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744 Sq. Mts. X 450 896,100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3742 Sq. Mts. X 150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g) Plot at Mapusa Chalt No. 4  P.T.32 500,000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h) Plot at Mapusa Chalt No. 47  P.T.14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825 Sq. Mts. X 150 123,750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i) Plot at Goan Real Estate 886,000 4,897,650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Less : Half belongs to Spouse 36,879,274 18,439,637 (A) 18,439,637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Contd...2/-</w:t>
      </w:r>
    </w:p>
    <w:p/>
    <w:p>
      <w:r>
        <w:rPr>
          <w:rFonts w:ascii="Times New Roman" w:hAnsi="Times New Roman" w:eastAsia="Times New Roman"/>
          <w:b w:val="0"/>
          <w:i w:val="0"/>
          <w:sz w:val="22"/>
        </w:rPr>
        <w:t>:2: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2"/>
        <w:gridCol w:w="1882"/>
        <w:gridCol w:w="1882"/>
        <w:gridCol w:w="1882"/>
        <w:gridCol w:w="1882"/>
      </w:tblGrid>
      <w:tr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B) AGRICULTURAL PLOTS:</w:t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1882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a)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Plot at Old Goa (Ella Village) Survey No.134, Sub Division (1) 32375 sq. mts.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6,734,670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b)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Plot at Bambolim, Survey No.9/3, 9/5 &amp;amp; 9/10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5,200,170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c)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Plot at Dona Paula Matriz No.1237 &amp;amp; Chalta No.30, 31 &amp;amp; 32 1159 sq. Mts.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3,736,830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d)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Survey No. 93/2, 35600 Sq. Mts. X 142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5,304,880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e)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Survey No. 93/3, 26825 X 142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3,997,130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f)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Survey 93/4, 35,075 X 142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5,226,510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14,528,520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Add :Amount paid to Conforment Party to Shri Raghurai Tamba : Tenants Settlement : Legal Fees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400,000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21,550,000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36,078,520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51,750,190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25,875,095 (B) 25,875,095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Less : Half belongs to Spouse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(i) MOVABLE PROPERTIES: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a) VEHICLES: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Esteem Car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313,246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Ford Fiesta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541,539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854,785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Less : Half belongs to Spouse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427,393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427,392</w:t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b) JEWELLERY: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705 Grms X 20,775/10 (after allowing discount for shouldering)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1,281,558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Less : Half belongs to Spouse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640,779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640,779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c) BUSINESS ASSETS: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ii)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Value of Speed Boat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12,140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iii)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Value of Water Scooter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303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iv)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Balsur at (Divar),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6,359,819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6,372,262</w:t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Less : Half belongs to Spouse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3,186,131</w:t>
            </w:r>
          </w:p>
        </w:tc>
        <w:tc>
          <w:tcPr>
            <w:tcW w:type="dxa" w:w="1882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3,186,131 4,254,302</w:t>
            </w:r>
          </w:p>
        </w:tc>
      </w:tr>
      <w:tr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1882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(C) 4,254,302</w:t>
            </w:r>
          </w:p>
        </w:tc>
      </w:tr>
    </w:tbl>
    <w:p/>
    <w:p>
      <w:r>
        <w:rPr>
          <w:rFonts w:ascii="Times New Roman" w:hAnsi="Times New Roman" w:eastAsia="Times New Roman"/>
          <w:b w:val="0"/>
          <w:i w:val="0"/>
          <w:sz w:val="22"/>
        </w:rPr>
        <w:t>3: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3"/>
        <w:gridCol w:w="2353"/>
        <w:gridCol w:w="2353"/>
        <w:gridCol w:w="2353"/>
      </w:tblGrid>
      <w:tr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TOTAL = A + B + C</w:t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</w:r>
          </w:p>
        </w:tc>
        <w:tc>
          <w:tcPr>
            <w:tcW w:type="dxa" w:w="2353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48,569,034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Less : Liabilities :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a) Sameer Builders, Bombay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25,000,000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b) Pravar Invest Trade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7,100,000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c) Loonkar Developers, Bombay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10,000,000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d) Ramesh Shah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1,760,000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e) Komla Limits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37,500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f) Shivam Holiday Home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7,500,000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51,397,500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51,397,500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Less : Half belongs to Spouse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25,698,750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25,698,750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Net Wealth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22,870,284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Less : Exempt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3,000,000</w:t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Taxable Wealth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19,870,284</w:t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i.e. 19,870,280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Wealth Tax @ 1%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198,703</w:t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  <w:tr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Tax Payable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198,703</w:t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  <w:tc>
          <w:tcPr>
            <w:tcW w:type="dxa" w:w="2353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SIGNATURE OF THE ASSESSEE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