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Pascoal Trindade Statement of Wealth AY 2014-15 (partial)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Pascoal Trindade Statement of Wealth AY 2014-15 (partial)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Pascoal Trindade Statement of Wealth AY 2014-15 (partial)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statement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1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Financial Documents/Pascoal/Pascoal Trindade Statement of Wealth AY 2014-15 (partial).pdf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`86afb71099769d30da42343bcdea06d96f7e0ae34727ac29faab2fcfdce6d235`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Pascoal Trindade Statement of Wealth AY 2014-15 (partial)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A.4.14-15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Statement of Wealth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Immovable Property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Non Agricultural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Property at Ella survey No. 130/1-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a) A 14,925 Sq. M23000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4477500040 %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1,79,10,000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b) Plots At Mapusa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Phase i)Chlata no. 4 &amp; 36 PT Sheet 32 chalta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40,43,35,46,47,48 &amp;36 of Pt Sheet 14.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7858 Sq m2 2500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1964500055%=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4482 sq M2 2500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1120500055%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1,08,04,750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61,62,750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c) Plot No. 263 Goan Estate Const.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472 sq m2 3000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141600010%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1,41,600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d) Plots at Diwar S. No.86/1,87/6,88/1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12210 sq m2 2500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3052500030%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91,57,500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4,41,76,600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Less Half Belongs to Spouse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2,20,88,300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2,20,88,300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Agricutrural Plots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a) Plots At Old Goa S. No. 134/a-A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32375 sq M2500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165187500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1,61,87,500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b) Plot at Bambolim, S. No. 7/1,9/3,9/5 &amp; 9/10 to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11000 sq m2 500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5500000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55,00,000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c) Plot At Caranzalem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1159 sq m2 2500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2897500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28,97,500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2,45,85,000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Less: Half Belongs to Spouse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1,22,92,500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1,22,92,500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3,43,80,800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