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Pravar Trade Invest Confirmation Letter dt 20.12.11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Pravar Trade Invest Confirmation Letter dt 20.12.11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Pravar Trade Invest Confirmation Letter dt 20.12.11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correspondence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1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Financial Documents/Pravar/Pravar Trade Invest Confirmation Letter dt 20.12.11.pdf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`03006df5fe3d845683a0530befb94e674856dd9a84d7ebc5119d0419b5f077ca`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Pravar Trade Invest Confirmation Letter dt 20.12.11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Pravar Trade Invest Pvt. Ltd.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Wankhede Stadium, Block B, D Road, Churchgate, Mumbai-400 020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20th December 2011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WHOM IT MAY CONCERN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This is to certify that M/s. Pravar Trade Invest Pvt. Ltd.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(PAN- AAHFP6424E) had advanced sum of Rs.71,00,000/- (Rupees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Seventy One Lakhs Only) to Mr. Pascoal Trindade, of Dona Paula -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for the transaction of the Joint Venture Property Bearing Survey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No.93/2, 93/3 and 93/4 situated at Bambolim, Taluka Tiswadi - Goa.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above amounts were remitted from our bank account to Goa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Cheques during the Financial Years 2006 to 2008. This confirmation 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given to be produced before the Income Tax Officer, Panaji - Goa.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For Pravar Trade-Invest Pvt. Ltd.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Director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