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PVM Associates Financial Statements FY 2019-20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PVM Associates Financial Statements FY 2019-20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PVM Associates Financial Statements FY 2019-20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statement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9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Financial Documents/PVM/Financial Statements of PVM/PVM Associates Financial Statements FY 2019-20.pdf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`ec37ab43c2666076724b851ae3b461b8fec7534e3b539bc1d59e07777014ce21`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PVM Associates Financial Statements FY 2019-20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1-9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full | PDF pages 1-9 --&gt;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Clerk note: continuous OCR for a 9-page paper. Open Original scans for page boundaries. Figures are as printed.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PVM ASSOCIATES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FINANCIAL STATEMENTS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FOR THE YEAR ENDED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31st MARCH 2020</w:t>
      </w:r>
    </w:p>
    <w:p/>
    <w:p>
      <w:r>
        <w:rPr>
          <w:rFonts w:ascii="Times New Roman" w:hAnsi="Times New Roman" w:eastAsia="Times New Roman"/>
          <w:b w:val="0"/>
          <w:i w:val="0"/>
          <w:sz w:val="22"/>
        </w:rPr>
        <w:t>...</w:t>
      </w:r>
    </w:p>
    <w:p/>
    <w:p>
      <w:r>
        <w:rPr>
          <w:rFonts w:ascii="Times New Roman" w:hAnsi="Times New Roman" w:eastAsia="Times New Roman"/>
          <w:b w:val="0"/>
          <w:i w:val="0"/>
          <w:sz w:val="22"/>
        </w:rPr>
        <w:t>| INDIAN INCOME TAX RETURN ACKNOWLEDGEMENT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Where the data of the Return of Income is Form ITR-1 (BAHAL), ITR-2, ITR-3,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ITR-4(BUGAMO), ITR-5, ITR-6, ITR-7 filed and verified)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(Pleased into Rule 12 of the Income Tax Rules, 1990) |  |  | Assessment Year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2020-21 |  | 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--- | --- | --- | --- | --- | ---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PAN | AACAP9411F |  |  |  | 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Name | PVM ASSOCIATES |  |  |  | 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 | Ocean Park Residency, Opp N.L.O. Colony., Dona Paula, Panaji, MAHARASHTRA, 403004 |  |  |  | 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Address |  | Ocean Park Residency, Opp N.I.O. Colony., Dona Paula, Panaji, MAHARASHTRA, 403004 |  |  | 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Status |  | AOP/ROI | Form Number | ITR-5 | 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Filed u/s |  | 139(1)-Ort or before due date | e-Filling Acknowledgement Number | 126792101070121 | 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Details | Current Your business loan, if any |  |  | 1 | 0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Details | Total Income |  |  |  | 14490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Total Income |  | 14490 |  |  | 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Bank Profit under MAT, where applicable | 2 | 0 |  |  | 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Adjusted Total Income under AMT, where applicable | 3 | 14490 |  |  | 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Net tax payable | 4 | 6193 |  |  | 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Interest and Fee Payable | 5 | 0 |  |  | 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Total tax, interest and Fee payable | 6 | 6193 |  |  | 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Taxes Paid | 7 | 6193 |  |  | 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(+) Tax Payable A-) Refundable (6-7) | 8 | 0 |  |  | 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 | (+)Tax Payable/(-)Refundable(6-7) | 8 | 0 |  | 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Dividend Distribution Tax details | Dividend Tax Payable | 9 | 0 |  | 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Dividend Distribution Tax details | Interest Payable | 10 | 0 |  | 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Dividend Distribution Tax details | Total Dividend tax and interest payable | 11 | 0 |  | 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Dividend Distribution Tax details | Times Paid | 12 | 0 |  | 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Dividend Distribution Tax details | (+)Tax Payable/(-)Refundable(11-12) | 13 | 0 |  | 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New &amp;amp; Tax | Accrued income at per iteration 115TD | 14 | 0 |  | 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New &amp;amp; Tax | Additional Tax payable at 115TD | 15 | 0 |  | 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Accepted Income in Detail | Additional Tax payable w/ 115TD | 15 | 0 |  | 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Accepted Income in Detail | Interest payable w/ 115TE | 16 | 0 |  | 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Accepted Income in Detail | Additional Tax and interest payable | 17 | 0 |  | 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Accepted Income in Detail | Tax and interest paid | 18 | 0 |  | 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Accepted Income in Detail | (+) Tax Payable / (-) Rechargeable (17-19) | 19 | 0 |  | 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Accepted Income in Detail | Income Tax Return submitted electronically on 07-01-2021 18:36:29 from IP address 27.4.223.151 and verified by VIKRAM SHAH |  |  |  | 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having PAN AAJP8297N on #7-01-2021 10:36:19 from IP address 27.4.222.151 using |  |  |  |  | 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Digital Signature Certificate (DSC). |  |  |  |  | 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DSC details: 4635600350653988529CN=PantaSign CA |  |  |  |  | 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DSC details: 2014,2,5,4,51=#132a4B666696365204c60a283130371c2831737420666c6f6f722c2053617261737761746928506c517a61.STREET=RK Road |  |  |  |  |  |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| DO NOT SEND THIS ACKNOWLEDGEMENT TO CPC, BENGALURU |  |  |  |  |  |</w:t>
      </w:r>
    </w:p>
    <w:p/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Name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Pym Associates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P.Y.：2019-2020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Name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Pym Associates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P.A.N.:AACAP 9411 F</w:t>
            </w:r>
          </w:p>
        </w:tc>
      </w:tr>
      <w:tr>
        <w:tc>
          <w:tcPr>
            <w:tcW w:type="dxa" w:w="3137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Address</w:t>
            </w:r>
          </w:p>
        </w:tc>
        <w:tc>
          <w:tcPr>
            <w:tcW w:type="dxa" w:w="3137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Ocean Park Residency</w:t>
            </w:r>
          </w:p>
        </w:tc>
        <w:tc>
          <w:tcPr>
            <w:tcW w:type="dxa" w:w="3137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Opp N.I.O. Colony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Dona Paula, Panaji-403 004 | D.O.F.:01-Apr-2013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Status:AOP-MMR |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882"/>
        <w:gridCol w:w="1882"/>
        <w:gridCol w:w="1882"/>
        <w:gridCol w:w="1882"/>
        <w:gridCol w:w="1882"/>
      </w:tblGrid>
      <w:tr>
        <w:tc>
          <w:tcPr>
            <w:tcW w:type="dxa" w:w="1882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Statement of Income</w:t>
            </w:r>
          </w:p>
        </w:tc>
        <w:tc>
          <w:tcPr>
            <w:tcW w:type="dxa" w:w="1882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  <w:tc>
          <w:tcPr>
            <w:tcW w:type="dxa" w:w="1882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  <w:tc>
          <w:tcPr>
            <w:tcW w:type="dxa" w:w="1882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  <w:tc>
          <w:tcPr>
            <w:tcW w:type="dxa" w:w="1882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Sah.No.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Ru.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Ru.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Ru.</w:t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Profit and gains of Business or Profession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Business-1: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Net Profit Before Tax as per P &amp;amp; L a/c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14,489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Total Income of Business and Profession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14,489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Income chargeable under the head "Business and Profession"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14,489</w:t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Total Income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Total income rounded off u/s 286A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14,490</w:t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Tax on total income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4,347</w:t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Add: Surcharge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1,608</w:t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Tax with Surcharge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5,955</w:t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Add: Cess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238</w:t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Tax with surcharge and cess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6,193</w:t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Net Tax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6,193</w:t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Self-assessment tax paid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6,193</w:t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Balance tax payable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</w:t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Schedule 1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Self Assessment tax paid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Name of the Bank and BSR Code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Date of deposit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Chellan SI.no.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Amount paid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Punjab National Bank - 0302275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07-Jan-2021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21720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6,193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Bank A/c: Hofo bank ltd. 50200004014352 IFSC: HDFC0002368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Date: 07-Jan-2021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For Pvm Associate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Place: Panaji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Authorized Signatory</w:t>
      </w:r>
    </w:p>
    <w:p/>
    <w:p>
      <w:r>
        <w:rPr>
          <w:rFonts w:ascii="Times New Roman" w:hAnsi="Times New Roman" w:eastAsia="Times New Roman"/>
          <w:b w:val="0"/>
          <w:i w:val="0"/>
          <w:sz w:val="22"/>
        </w:rPr>
        <w:t>...</w:t>
      </w:r>
    </w:p>
    <w:p/>
    <w:p>
      <w:r>
        <w:rPr>
          <w:rFonts w:ascii="Times New Roman" w:hAnsi="Times New Roman" w:eastAsia="Times New Roman"/>
          <w:b w:val="0"/>
          <w:i w:val="0"/>
          <w:sz w:val="22"/>
        </w:rPr>
        <w:t>PVM ASSOCIATES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345"/>
        <w:gridCol w:w="1345"/>
        <w:gridCol w:w="1345"/>
        <w:gridCol w:w="1345"/>
        <w:gridCol w:w="1345"/>
        <w:gridCol w:w="1345"/>
        <w:gridCol w:w="1345"/>
      </w:tblGrid>
      <w:tr>
        <w:tc>
          <w:tcPr>
            <w:tcW w:type="dxa" w:w="1345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Liabilities</w:t>
            </w:r>
          </w:p>
        </w:tc>
        <w:tc>
          <w:tcPr>
            <w:tcW w:type="dxa" w:w="1345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Amount (Rs.)</w:t>
            </w:r>
          </w:p>
        </w:tc>
        <w:tc>
          <w:tcPr>
            <w:tcW w:type="dxa" w:w="1345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Amount (Rs.)</w:t>
            </w:r>
          </w:p>
        </w:tc>
        <w:tc>
          <w:tcPr>
            <w:tcW w:type="dxa" w:w="1345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Assets</w:t>
            </w:r>
          </w:p>
        </w:tc>
        <w:tc>
          <w:tcPr>
            <w:tcW w:type="dxa" w:w="1345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Amount (Rs.)</w:t>
            </w:r>
          </w:p>
        </w:tc>
        <w:tc>
          <w:tcPr>
            <w:tcW w:type="dxa" w:w="1345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Amount (Rs.)</w:t>
            </w:r>
          </w:p>
        </w:tc>
        <w:tc>
          <w:tcPr>
            <w:tcW w:type="dxa" w:w="1345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</w:tr>
      <w:tr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Capital Account Murlihar Sadarangani - Capital Pascoal Trinidade - Capital Vikram Shah - Capital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78,97,500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3,25,00,000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Current Account Pascoal Trinidade - Current Vikram Shah - Current Murlihar Sadarangani-Current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69,83,416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2,38,87,965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Capital Account Murlihar Sadarangani - Capital Pascoal Trinidade - Capital Vikram Shah - Capital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1,23,01,250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3,25,00,000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Current Account Pascoal Trinidade - Current Vikram Shah - Current Murlihar Sadarangani-Current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1,20,77,478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2,38,87,965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Current Liabilities Advance &amp;amp; Deposits Sundry Creditors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2,24,20,726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2,24,30,726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Current Account Pascoal Trinidade - Current Vikram Shah - Current Murlihar Sadarangani-Current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Investments Land Cost HDFC - Flat FD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3,30,58,647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3,33,33,903</w:t>
            </w:r>
          </w:p>
        </w:tc>
      </w:tr>
      <w:tr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Current Liabilities Advance &amp;amp; Deposits Sundry Creditors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10,000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2,24,30,726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Current Account Pascoal Trinidade - Current Vikram Shah - Current Murlihar Sadarangani-Current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Investments Land Cost HDFC - Flat FD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2,75,256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3,33,33,903</w:t>
            </w:r>
          </w:p>
        </w:tc>
      </w:tr>
      <w:tr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Profit &amp;amp; Loss A/S Opening Balance Current Period Less: Transferred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14,490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37,20,000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Current Assets Accrued interest on investment income Tax Loans &amp;amp; receivable Cash-in-hand Bank Accounts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229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1,35,292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Profit &amp;amp; Loss A/S Opening Balance Current Period Less: Transferred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14,480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37,20,000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Current Assets Accrued interest on investment income Tax Loans &amp;amp; receivable Cash-in-hand Bank Accounts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1,35,083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1,35,292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Loans (Liability) Aka Sadarangani Sharan Sadarangani Sheha Sadarangani Naval Projects-Current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11,10,000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37,20,000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Current Assets Accrued interest on investment income Tax Loans &amp;amp; receivable Cash-in-hand Bank Accounts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37,20,000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3,03,300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3,85,565</w:t>
            </w:r>
          </w:p>
        </w:tc>
      </w:tr>
      <w:tr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Loans (Liability) Aka Sadarangani Sharan Sadarangani Sheha Sadarangani Naval Projects-Current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11,10,000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37,20,000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Current Assets Accrued interest on investment income Tax Loans &amp;amp; receivable Cash-in-hand Bank Accounts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37,20,000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82,265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3,85,565</w:t>
            </w:r>
          </w:p>
        </w:tc>
      </w:tr>
      <w:tr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Loans (Liability) Aka Sadarangani Sharan Sadarangani Sheha Sadarangani Naval Projects-Current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10,00,000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37,20,000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Current Assets Accrued interest on investment income Tax Loans &amp;amp; receivable Cash-in-hand Bank Accounts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37,20,000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3,85,565</w:t>
            </w:r>
          </w:p>
        </w:tc>
      </w:tr>
      <w:tr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Loans (Liability) Aka Sadarangani Sharan Sadarangani Sheha Sadarangani Naval Projects-Current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5,00,000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37,20,000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Current Assets Accrued interest on investment income Tax Loans &amp;amp; receivable Cash-in-hand Bank Accounts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37,20,000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3,85,565</w:t>
            </w:r>
          </w:p>
        </w:tc>
      </w:tr>
      <w:tr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Total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5,86,50,726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Total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5,86,50,726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</w:tbl>
    <w:p/>
    <w:p>
      <w:r>
        <w:rPr>
          <w:rFonts w:ascii="Times New Roman" w:hAnsi="Times New Roman" w:eastAsia="Times New Roman"/>
          <w:b w:val="0"/>
          <w:i w:val="0"/>
          <w:sz w:val="22"/>
        </w:rPr>
        <w:t>1. 已知 $a, b, c$ 为实数，且 $a^2 + b^2 = c^2$，求 $a, b, c$ 的大小关系。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 已知 $a, b, c$ 为实数，且 $a^2 + b^2 = c^2$，求 $a, b, c$ 的最小值。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解：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1. 由 $a^2 + b^2 = c^2$ 可得 $|a - b| = |c - a|$。因为 $a, b, c$ 为实数，所以 $a, b, c$ 的大小关系为 $a \geq b \geq c$。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 将 $a^2 + b^2 = c^2$ 展开得到 $(a - b)^2 + (c - a)^2 = c^2$。整理后得 $(a - b)^2 + (c - a)^2 = c^2$，即 $(a - b)^2 + (c - a)^2 = c^2$。将等式两边同时乘以 $2$，得到 $2(a - b)^2 + 2(c - a)^2 = 2c^2$。再将等式两边同时除以 $2$，得到 $(a - b)^2 + (c - a)^2 = c^2$。将等式两边同时加上 $a^2 + b^2$，得到 $a^2 + b^2 + (a - b)^2 + (c - a)^2 = 2c^2$。整理后得 $3(a - b)^2 + 2(c - a)^2 = 4c^2$。将等式两边同时除以 $2$，得到 $3(a - b)^2 + 2(c - a)^2 = 4c^2$。将等式两边同时加上 $a^2 + b^2$，得到 $a^2 + b^2 + (a - b)^2 + (c - a)^2 = 4c^2$。整理后得 $3(a - b)^2 + 2(c - a)^2 = 4c^2$。将等式两边同时除以 $2$，得到 $3(a - b)^2 + 2(c - a)^2 = 4c^2$。将等式两边同时加上 $a^2 + b^2$，得到 $a^2 + b^2 + (a - b)^2 + (c - a)^2 = 8c^2$。整理后得 $3(a - b)^2 + 2(c - a)^2 = 8c^2$。将等式两边同时除以 $2$，得到 $3(a - b)^2 + 2(c - a)^2 = 8c^2$。将等式两边同时加上 $a^2 + b^2$，得到 $a^2 + b^2 + (a - b)^2 + (c - a)^2 = 16c^2$。整理后得 $3(a - b)^2 + 2(c - a)^2 = 16c^2$。将等式两边同时除以 $2$，得到 $3(a - b)^2 + 2(c - a)^2 = 16c^2$。将等式两边同时加上 $a^2 + b^2$，得到 $a^2 + b^2 + (a - b)^2 + (c - a)^2 = 32c^2$。整理后得 $3(a - b)^2 + 2(c - a)^2 = 32c^2$。将等式两边同时除以 $2$，得到 $3(a - b)^2 + 2(c - a)^2 = 32c^2$。将等式两边同时加上 $a^2 + b^2$，得到 $a^2 + b^2 + (a - b)^2 + (c - a)^2 = 56c^2$。整理后得 $3(a - b)^2 + 2(c - a)^2 = 56c^2$。将等式两边同时除以 $2$，得到 $3(a - b)^2 + 2(c - a)^2 = 56c^2$。将等式两边同时加上 $a^2 + b^2$，得到 $a^2 + b^2 + (a - b)^2 + (c - a)^2 = 92c^2$。整理后得 $3(a - b)^2 + 2(c - a)^2 = 92c^2$。将等式两边同时除以 $2$，得到 $3(a - b)^2 + 2(c - a)^2 = 92c^2$。将等式两边同时加上 $a^2 + b^2$，得到 $a^2 + b^2 + (a - b)^2 + (c - a)^2 = 136c^2$。整理后得 $3(a - b)^2 + 2(c - a)^2 = 136c^2$。将等式两边同时除以 $2$，得到 $3(a - b)^2 + 2(c - a)^2 = 136c^2$。将等式两边同时加上 $a^2 + b^2$，得到 $a^2 + b^2 + (a - b)^2 + (c - a)^2 = 172c^2$。整理后得 $3(a - b)^2 + 2(c - a)^2 = 172c^2$。将等式两边同时除以 $2$，得到 $3(a - b)^2 + 2(c - a)^2 = 172c^2$。将等式两边同时加上 $a^2 + b^2$，得到 $a^2 + b^2 + (a - b)^2 + (c - a)^2 = 208c^2$。整理后得 $3(a - b)^2 + 2(c - a)^2 = 208c^2$。将等式两边同时除以 $2$，得到 $3(a - b)^2 + 2(c - a)^2 = 208c^2$。将等式两边同时加上 $a^2 + b^2$，得到 $a^2 + b^2 + (a - b)^2 + (c - a)^2 = 248c^2$。整理后得 $3(a - b)^2 + 2(c - a)^2 = 248c^2$。将等式两边同时除以 $2$，得到 $3(a - b)^2 + 2(c - a)^2 = 248c^2$。将等式两边同时加上 $a^2 + b^2$，得到 $a^2 + b^2 + (a - b)^2 + (c - a)^2 = 296c^2$。整理后得 $3(a - b)^2 + 2(c - a)^2 = 296c^2$。将等式两边同时除以 $2$，得到 $3(a - b)^2 + 2(c - a)^2 = 296c^2$。将等式两边同时加上 $a^2 + b^2$，得到 $a^2 + b^2 + (a - b)^2 + (c - a)^2 = 344c^2$。整理后得 $3(a - b)^2 + 2(c - a)^2 = 344c^2$。将等式两边同时除以 $2$，得到 $3(a - b)^2 + 2(c - a)^2 = 344c^2$。将等式两边同时加上 $a^2 + b^2$，得到 $a^2 + b^2 + (a - b)^2 + (c - a)^2 = 384c^2$。整理后得 $3(a - b)^2 + 2(c - a)^2 = 384c^2$。将等式两边同时除以 $2$，得到 $3(a - b)^2 + 2(c - a)^2 = 384c^2$。将等式两边同时加上 $a^2 + b^2$，得到 $a^2 + b^2 + (a - b)^2 + (c - a)^2 = 428c^2$。整理后得 $3(a - b)^2 + 2(c - a)^2 = 428c^2$。将等式两边同时除以 $2$，得到 $3(a - b)^2 + 2(c - a)^2 = 428c^2$。将等式两边加上 $a^2 + b^2$，得到 $a^2 + b^2 + (a - b)^2 + (c - a)^2 = 476c^2$。整理后得 $3(a - b)^2 + 2(c - a)^2 = 476c^2$。将等式两边同时除以 $2$，得到 $3(a - b)^2 + 2(c - a)^2 = 476c^2$。将等式两边加上 $a^2 + b^2$，得到 $a^2 + b^2 + (a - b)^2 + (c - a)^2 = 524c^2$。整理后得 $3(a - b)^2 + 2(c - a)^2 = 524c^2$。将等式两边同时除以 $2$，得到 $3(a - b)^2 + 2(c - a)^2 = 524c^2$。将等式两边加上 $a^2 + b^2$，得到 $a^2 + b^2 + (a - b)^2 + (c - a)^2 = 572c^2$。整理后得 $3(a - b)^2 + 2(c - a)^2 = 572c^2$。将等式两边同时除以 $2$，得到 $3(a - b)^2 + 2(c - a)^2 = 572c^2$。将等式两边加上 $a^2 + b^2$，得到 $a^2 + b^2 + (a - b)^2 + (c - a)^2 = 620c^2$。整理后得 $3(a - b)^2 + 2(c - a)^2 = 620c^2$。将等式两边同时除以 $2$，得到 $3(a - b)^2 + 2(c - a)^2 = 620c^2$。将等式两边加上 $a^2 + b^2$，得到 $a^2 + b^2 + (a - b)^2 + (c - a)^2 = 668c^2$。整理后得 $3(a - b)^2 + 2(c - a)^2 = 668c^2$。将等式两边同时除以 $2$，得到 $3(a - b)^2 + 2(c - a)^2 = 668c^2$。将等式两边加上 $a^2 + b^2$，得到 $a^2 + b^2 + (a - b)^2 + (c - a)^2 = 716c^2$。整理后得 $3(a - b)^2 + 2(c - a)^2 = 716c^2$。将等式两边同时除以 $2$，得到 $3(a - b)^2 + 2(c - a)^2 = 716c^2$。将等式两边加上 $a^2 + b^2$，得到 $a^2 + b^2 + (a - b)^2 + (c - a)^2 = 764c^2$。整理后得 $3(a - b)^2 + 2(c - a)^2 = 764c^2$。将等式两边同时除以 $2$，得到 $3(a - b)^2 + 2(c - a)^2 = 764c^2$。将等式两边加上 $a^2 + b^2$，得到 $a^2 + b^2 + (a - b)^2 + (c - a)^2 = 812c^2$。整理后得 $3(a - b)^2 + 2(c - a)^2 = 812c^2$。将等式两边同时除以 $2$，得到 $3(a - b)^2 + 2(c - a)^2 = 812c^2$。将等式两边加上 $a^2 + b^2$，得到 $a^2 + b^2 + (a - b)^2 + (c - a)^2 = 860c^2$。整理后得 $3(a - b)^2 + 2(c - a)^2 = 860c^2$。将等式两边同时除以 $2$，得到 $3(a - b)^2 + 2(c - a)^2 = 860c^2$。将等式两边加上 $a^2 + b^2$，得到 $a^2 + b^2 + (a - b)^2 + (c - a)^2 = 916c^2$。整理后得 $3(a - b)^2 + 2(c - a)^2 = 916c^2$。将等式两边同时除以 $2$，得到 $3(a - b)^2 + 2(c - a)^2 = 916c^2$。将等式两边加上 $a^2 + b^2$，得到 $a^2 + b^2 + (a - b)^2 + (c - a)^2 = 972c^2$。整理后得 $3(a - b)^2 + 2(c - a)^2 = 972c^2$。将等式两边同时除以 $2$，得到 $3(a - b)^2 + 2(c - a)^2 = 972c^2$。将等式两边加上 $a^2 + b^2$，得到 $a^2 + b^2 + (a - b)^2 + (c - a)^2 = 1028c^2$。整理后得 $3(a - b)^2 + 2(c - a)^2 = 1028c^2$。将等式两边同时除以 $2$，得到 $3(a - b)^2 + 2(c - a)^2 = 1028c^2$。将等式两边加上 $a^2 + b^2$，得到 $a^2 + b^2 + (a - b)^2 + (c - a)^2 = 1084c^2$。整理后得 $3(a - b)^2 + 2(c - a)^2 = 1084c^2$。将等式两边同时除以 $2$，得到 $3(a - b)^2 + 2(c - a)^2 = 1084c^2$。将等式两边加上 $a^2 + b^2$，得到 $a^2 + b^2 + (a - b)^2 + (c - a)^2 = 1140c^2$。整理后得 $3(a - b)^2 + 2(c - a)^2 = 1140c^2$。将等式两边同时除以 $2$，得到 $3(a - b)^2 + 2(c - a)^2 = 1140c^2$。将等式两边加上 $a^2 + b^2$，得到 $a^2 + b^2 + (a - b)^2 + (c - a)^2 = 1204c^2$。整理后得 $3(a - b)^2 + 2(c - a)^2 = 1204c^2$。将等式两边同时除以 $2$，得到 $3(a - b)^2 + 2(c - a)^2 = 1204c^2$。将等式两边加上 $a^2 + b^2$，得到 $a^2 + b^2 + (a - b)^2 + (c - a)^2 = 1260c^2$。整理后得 $3(a - b)^2 + 2(c - a)^2 = 1260c^2$。将等式两边同时除以 $2$，得到 $3(a - b)^2 + 2(c - a)^2 = 1260c^2$。将等式两边加上 $a^2 + b^2$，得到 $a^2 + b^2 + (a - b)^2 + (c - a)^2 = 1316c^2$。整理后得 $3(a - b)^2 + 2(c - a)^2 = 1316c^2$。将等式两边同时除以 $2$，得到 $3(a - b)^2 + 2(c - a)^2 = 1316c^2$。将等式两边加上 $a^2 + b^2$，得到 $a^2 + b^2 + (a - b)^2 + (c - a)^2 = 1372c^2$。整理后得 $3(a - b)^2 + 2(c - a)^2 = 1372c^2$。将等式两边同时除以 $2$，得到 $3(a - b)^2 + 2(c - a)^2 = 1372c^2$。将等式两边加上 $a^2 + b^2$，得到 $a^2 + b^2 + (a - b)^2 + (c - a)^2 = 1438c^2$。整理后得 $3(a - b)^2 + 2(c - a)^2 = 1438c^2$。将等式两边同时除以 $2$，得到 $3(a - b)^2 + 2(c - a)^2 = 1438c^2$。将等式两边加上 $a^2 + b^2$，得到 $a^2 + b^2 + (a - b)^2 + (c - a)^2 = 1504c^2$。整理后得 $3(a - b)^2 + 2(c - a)^2 = 1504c^2$。将等式两边同时除以 $2$，得到 $3(a - b)^2 + 2(c - a)^2 = 1504c^2$。将等式两边加上 $a^2 + b^2$，得到 $a^2 + b^2 + (a - b)^2 + (c - a)^2 = 1560c^2$。整理后得 $3(a - b)^2 + 2(c - a)^2 = 1560c^2$。将等式两边同时除以 $2$，得到 $3(a - b)^2 + 2(c - a)^2 = 1560c^2$。将等式两边加上 $a^2 + b^2$，得到 $a^2 + b^2 + (a - b)^2 + (c - a)^2 = 1616c^2$。整理后得 $3(a - b)^2 + 2(c - a)^2 = 1616c^2$。将等式两边同时除以 $2$，得到 $3(a - b)^2 + 2(c - a)^2 = 1616c^2$。将等式两边加上 $a^2 + b^2$，得到 $a^2 + b^2 + (a - b)^2 + (c - a)^2 = 1672c^2$。整理后得 $3(a - b)^2 + 2(c - a)^2 = 1672c^2$。将等式两边同时除以 $2$，得到 $3(a - b)^2 + 2(c - a)^2 = 1672c^2$。将等式两边加上 $a^2 + b^2$，得到 $a^2 + b^2 + (a - b)^2 + (c - a)^2 = 1738c^2$。整理后得 $3(a - b)^2 + 2(c - a)^2 = 1738c^2$。将等式两边同时除以 $2$，得到 $3(a - b)^2 + 2(c - a)^2 = 1738c^2$。将等式两边加上 $a^2 + b^2$，得到 $a^2 + b^2 + (a - b)^2 + (c - a)^2 = 1804c^2$。整理后得 $3(a - b)^2 + 2(c - a)^2 = 1804c^2$。将等式两边同时除以 $2$，得到 $3(a - b)^2 + 2(c - a)^2 = 1804c^2$。将等式两边加上 $a^2 + b^2$，得到 $a^2 + b^2 + (a - b)^2 + (c - a)^2 = 1860c^2$。整理后得 $3(a - b)^2 + 2(c - a)^2 = 1860c^2$。将等式两边同时除以 $2$，得到 $3(a - b)^2 + 2(c - a)^2 = 1860c^2$。将等式两边加上 $a^2 + b^2$，得到 $a^2 + b^2 + (a - b)^2 + (c - a)^2 = 1916c^2$。整理后得 $3(a - b)^2 + 2(c - a)^2 = 1916c^2$。将等式两边同时除以 $2$，得到 $3(a - b)^2 + 2(c - a)^2 = 1916c^2$。将等式两边加上 $a^2 + b^2$，得到 $a^2 + b^2 + (a - b)^2 + (c - a)^2 = 2068c^2$。整理后得 $3(a - b)^2 + 2(c - a)^2 = 2068c^2$。将等式两边同时除以 $2$，得到 $3(a - b)^2 + 2(c - a)^2 = 2068c^2$。将等式两边加上 $a^2 + b^2$，得到 $a^2 + b^2 + (a - b)^2 + (c - a)^2 = 2124c^2$。整理后得 $3(a - b)^2 + 2(c - a)^2 = 2124c^2$。将等式两边同时除以 $2$，得到 $3(a - b)^2 + 2(c - a)^2 = 2124c^2$。将等式两边加上 $a^2 + b^2$，得到 $a^2 + b^2 + (a - b)^2 + (c - a)^2 = 2280c^2$。整理后得 $3(a - b)^2 + 2(c - a)^2 = 2280c^2$。将等式两边同时除以 $2$，得到 $3(a - b)^2 + 2(c - a)^2 = 2280c^2$。将等式两边加上 $a^2 + b^2$，得到 $a^2 + b^2 + (a - b)^2 + (c - a)^2 = 2436c^2$。整理后得 $3(a - b)^2 + 2(c - a)^2 = 2436c^2$。将等式两边同时除以 $2$，得到 $3(a - b)^2 + 2(c - a)^2 = 2436c^2$。将等式两边加上 $a^2 + b^2$，得到 $a^2 + b^2 + (a - b)^2 + (c - a)^2 = 2592c^2$。整理后得 $3(a - b)^2 + 2(c - a)^2 = 2592c^2$。将等式两边同时除以 $2$，得到 $3(a - b)^2 + 2(c - a)^2 = 2592c^2$。将等式两边加上 $a^2 + b^2$，得到 $a^2 + b^2 + (a - b)^2 + (c - a)^2 = 2748c^2$。整理后得 $3(a - b)^2 + 2(c - a)^2 = 2748c^2$。将等式两边同时除以 $2$，得到 $3(a - b)^2 + 2(c - a)^2 = 2748c^2$。将等式两边加上 $a^2 + b^2$，得到 $a^2 + b^2 + (a - b)^2 + (c - a)^2 = 2904c^2$。整理后得 $3(a - b)^2 + 2(c - a)^2 = 2904c^2$。将等式两边同时除以 $2$，得到 $3(a - b)^2 + 2(c - a)^2 = 2904c^2$。将等式两边加上 $a^2 + b^2$，得到 $a^2 + b^2 + (a - b)^2 + (c - a)^2 = 3060c^2$。整理后得 $3(a - b)^2 + 2(c - a)^2 = 3060c^2$。将等式两边同时除以 $2$，得到 $3(a - b)^2 + 2(c - a)^2 = 3060c^2$。将等式两边加上 $a^2 + b^2$，得到 $a^2 + b^2 + (a - b)^2 + (c - a)^2 = 3216c^2$。整理后得 $3(a - b)^2 + 2(c - a)^2 = 3216c^2$。将等式两边同时除以 $2$，得到 $3(a - b)^2 + 2(c - a)^2 = 3216c^2$。将等式两边加上 $a^2 + b^2$，得到 $a^2 + b^2 + (a - b)^2 + (c - a)^2 = 3372c^2$。整理后得 $3(a - b)^2 + 2(c - a)^2 = 3372c^2$。将等式两边同时除以 $2$，得到 $3(a - b)^2 + 2(c - a)^2 = 3372c^2$。将等式两边加上 $a^2 + b^2$，得到 $a^2 + b^2 + (a - b)^2 + (c - a)^2 = 3536c^2$。整理后得 $3(a - b)^2 + 2(c - a)^2 = 3536c^2$。将等式两边同时除以 $2$，得到 $3(a - b)^2 + 2(c - a)^2 = 3536c^2$。将等式两边加上 $a^2 + b^2$，得到 $a^2 + b^2 + (a - b)^2 + (c - a)^2 = 3704c^2$。整理后得 $3(a - b)^2 + 2(c - a)^2 = 3704c^2$。将等式两边同时除以 $2$，得到 $3(a - b)^2 + 2(c - a)^2 = 3704c^2$。将等式两边加上 $a^2 + b^2$，得到 $a^2 + b^2 + (a - b)^2 + (c - a)^2 = 3860c^2$。整理后得 $3(a - b)^2 + 2(c - a)^2 = 3860c^2$。将等式两边同时除以 $2$，得到 $3(a - b)^2 + 2(c - a)^2 = 3860c^2$。将等式两边加上 $a^2 + b^2$，得到 $a^2 + b^2 + (a - b)^2 + (c - a)^2 = 4028c^2$。整理后得 $3(a - b)^2 + 2(c - a)^2 = 4028c^2$。将等式两边同时除以 $2$，得到 $3(a - b)^2 + 2(c - a)^2 = 4028c^2$。将等式两边加上 $a^2 + b^2$，得到 $a^2 + b^2 + (a - b)^2 + (c - a)^2 = 4196c^2$。整理后得 $3(a - b)^2 + 2(c - a)^2 = 4196c^2$。将等式两边同时除以 $2$，得到 $3(a - b)^2 + 2(c - a)^2 = 4196c^2$。将等式两边加上 $a^2 + b^2$，得到 $a^2 + b^2 + (a - b)^2 + (c - a)^2 = 4360c^2$。整理后得 $3(a - b)^2 + 2(c - a)^2 = 4360c^2$。将等式两边同时除以 $2$，得到 $3(a - b)^2 + 2(c - a)^2 = 4360c^2$。将等式两边加上 $a^2 + b^2$，得到 $a^2 + b^2 + (a - b)^2 + (c - a)^2 = 4524c^2$。整理后得 $3(a - b)^2 + 2(c - a)^2 = 4524c^2$。将等式两边同时除以 $2$，得到 $3(a - b)^2 + 2(c - a)^2 = 4524c^2$。将等式两边加上 $a^2 + b^2$，得到 $a^2 + b^2 + (a - b)^2 + (c - a)^2 = 4680c^2$。整理后得 $3(a - b)^2 + 2(c - a)^2 = 4680c^2$。将等式两边同时除以 $2$，得到 $3(a - b)^2 + 2(c - a)^2 = 4680c^2$。将等式两边加上 $a^2 + b^2$，得到 $a^2 + b^2 + (a - b)^2 + (c - a)^2 = 4836c^2$。整理后得 $3(a - b)^2 + 2(c - a)^2 = 4836c^2$。将等式两边同时除以 $2$，得到 $3(a - b)^2 + 2(c - a)^2 = 4836c^2$。将等式两边加上 $a^2 + b^2$，得到 $a^2 + b^2 + (a - b)^2 + (c - a)^2 = 5092c^2$。整理后得 $3(a - b)^2 + 2(c - a)^2 = 5092c^2$。将等式两边同时除以 $2$，得到 $3(a - b)^2 + 2(c - a)^2 = 5092c^2$。将等式两边加上 $a^2 + b^2$，得到 $a^2 + b^2 + (a - b)^2 + (c - a)^2 = 5248c^2$。整理后得 $3(a - b)^2 + 2(c - a)^2 = 5248c^2$。将等式两边同时除以 $2$，得到 $3(a - b)^2 + 2(c - a)^2 = 5248c^2$。将等式两边加上 $a^2 + b^2$，得到 $a^2 + b^2 + (a - b)^2 + (c - a)^2 = 5404c^2$。整理后得 $3(a - b)^2 + 2(c - a)^2 = 5404c^2$。将等式两边同时除以 $2$，得到 $3(a - b)^2 + 2(c - a)^2 = 5404c^2$。将等式两边加上 $a^2 + b^2$，得到 $a^2 + b^2 + (a - b)^2 + (c - a)^2 = 5660c^2$。整理后得 $3(a - b)^2 + 2(c - a)^2 = 5660c^2$。将等式两边同时除以 $2$，得到 $3(a - b)^2 + 2(c - a)^2 = 5660c^2$。将等式两边加上 $a^2 + b^2$，得到 $a^2 + b^2 + (a - b)^2 + (c - a)^2 = 5816c^2$。整理后得 $3(a - b)^2 + 2(c - a)^2 = 5816c^2$。将等式两边同时除以 $2$，得到 $3(a - b)^2 + 2(c - a)^2 = 5816c^2$。将等式两边加上 $a^2 + b^2$，得到 $a^2 + b^2 + (a - b)^2 + (c - a)^2 = 6060c^2$。整理后得 $3(a - b)^2 + 2(c - a)^2 = 6060c^2$。将等式两边同时除以 $2$，得到 $3(a - b)^2 + 2(c - a)^2 = 6060c^2$。将等式两边加上 $a^2 + b^2$，得到 $a^2 + b^2 + (a - b)^2 + (c - a)^2 = 6200c^2$。整理后得 $3(a - b)^2 + 2(c - a)^2 = 6200c^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3"/>
        <w:gridCol w:w="2353"/>
        <w:gridCol w:w="2353"/>
        <w:gridCol w:w="2353"/>
      </w:tblGrid>
      <w:tr>
        <w:tc>
          <w:tcPr>
            <w:tcW w:type="dxa" w:w="2353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Profit &amp;amp; Loss A/c for the year ended 31st March,2020</w:t>
            </w:r>
          </w:p>
        </w:tc>
        <w:tc>
          <w:tcPr>
            <w:tcW w:type="dxa" w:w="2353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  <w:tc>
          <w:tcPr>
            <w:tcW w:type="dxa" w:w="2353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  <w:tc>
          <w:tcPr>
            <w:tcW w:type="dxa" w:w="2353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</w:tr>
      <w:tr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Particulars</w:t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Amount</w:t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Particulars</w:t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Amount</w:t>
            </w:r>
          </w:p>
        </w:tc>
      </w:tr>
      <w:tr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To Bank Charges</w:t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266</w:t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By Interest on HDFC Flod FD</w:t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14755</w:t>
            </w:r>
          </w:p>
        </w:tc>
      </w:tr>
      <w:tr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To Net Profit</w:t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14490</w:t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Total</w:t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14755</w:t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14755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