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PVM Associates Financial Statements FY 2021-22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PVM Associates Financial Statements FY 2021-22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PVM Associates Financial Statements FY 2021-22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statement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9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Financial Documents/PVM/Financial Statements of PVM/PVM Associates Financial Statements FY 2021-22.pdf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`6ae232333e0a62a5068516904a2d53897af81271325ca90052ecb61abbef0a89`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PVM Associates Financial Statements FY 2021-22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1-9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1-9 --&gt;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Clerk note: continuous OCR for a 9-page paper. Open Original scans for page boundaries. Figures are as printed.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PVM ASSOCIATES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FINANCIAL STATEMENTS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FOR THE YEAR ENDED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31st MARCH 2022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1. 已知 $a, b, c$ 为实数，且 $a^2 + b^2 = c^2$，求 $a, b, c$ 的大小关系。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已知 $a, b, c$ 为实数，且 $a^2 + b^2 = c^2$，求 $a, b, c$ 的最小值。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解：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由 $a^2 + b^2 = c^2$ 可得 $|a - b| = |c - a|$。因为 $a, b, c$ 为实数，所以 $a, b, c$ 的大小关系为 $a \geq b \geq c$。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将 $a^2 + b^2 = c^2$ 展开，得到 $(a - b)^2 + (c - a)^2 = c^2$。即 $a^2 - 2ab + b^2 + c^2 - 2ac + a^2 = c^2$。整理后得到 $2(a - b)^2 = 0$。所以 $a - b = 0$，即 $a = b$。将 $a = b$ 代入 $a^2 + b^2 = c^2$ 中，得到 $2b^2 = c^2$。因此 $b = \frac{c}{2}$。综上所述，$a = b = \frac{c}{2}$。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将 $a^2 + b^2 = c^2$ 展开，得到 $(a - b)^2 + (c - a)^2 = c^2$。即 $a^2 - 2ab + b^2 + c^2 - 2ac + a^2 = c^2$。整理后得到 $2(a - b)^2 = 0$。所以 $a - b = 0$，即 $a = b$。将 $a = b$ 代入 $a^2 + b^2 = c^2$ 中，得到 $2b^2 = c^2$。因此 $b = \frac{c}{2}$。综上所述，$a = b = \frac{c}{2}$。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3"/>
        <w:gridCol w:w="2353"/>
        <w:gridCol w:w="2353"/>
        <w:gridCol w:w="2353"/>
      </w:tblGrid>
      <w:tr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A.Y. 2022-2023</w:t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Name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:Pvm Associates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P.Y.:2021-2022P.A.N.:AACAP9411F</w:t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Address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:Ocean Park ResidencyOpp N.I.O.ColonyDona Paula,Panaji-403004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D.O.F.:01-Apr-2013Status:AOP-MMR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2"/>
        <w:gridCol w:w="1882"/>
        <w:gridCol w:w="1882"/>
        <w:gridCol w:w="1882"/>
        <w:gridCol w:w="1882"/>
      </w:tblGrid>
      <w:tr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Statement of Income</w:t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Sch.No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Rs.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Rs.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Rs.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Profit and gains of Business or Profession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Business-1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Net Profit Before Tax as per P&amp;amp;L a/c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4,248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Less: Deductible expenditure &amp;amp; income to be excluded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Incomes considered separately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10,148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Adjusted Profit of Business-1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-5,900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 Income of Business and Profession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-5,900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Income chargeable under the head “Business and Profession”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-5,900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Income from other sources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Interest income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10,148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Income chargeable under the head “other sources”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10,148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 Income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 income rounded off u/s 288A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4,250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 on total income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1,275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Add: Surcharge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472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 with Surcharge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1,747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Add: Cess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70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 with surcharge and cess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1,817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Net Tax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1,817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Balance tax payable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Schedule 1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Amount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Income considered under other heads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Interest received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10,148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Grand total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10,148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Schedule 2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Interest income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Name of the Bank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Interest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For PVM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ASSOCIATES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1. 已知 $a, b, c$ 为实数，且 $a^2 + b^2 = c^2$，求 $a, b, c$ 的大小关系。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已知 $a, b, c$ 为实数，且 $a^2 + b^2 = c^2$，求 $a, b, c$ 的最小值。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解：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由 $a^2 + b^2 = c^2$ 可得 $|a - b| = |c - a|$。因为 $a, b, c$ 为实数，所以 $a, b, c$ 的大小关系为 $a \geq b \geq c$。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将 $a^2 + b^2 = c^2$ 展开，得到 $(a - b)^2 + (c - a)^2 = c^2$。整理后得到 $2(a - b)^2 = 0$。因此 $a - b = 0$，即 $a = b$。将 $a = b$ 代入 $a^2 + b^2 = c^2$ 中，得到 $2b^2 = c^2$。所以 $b = \frac{c}{2}$。将 $b = \frac{c}{2}$ 代入 $a^2 + b^2 = c^2$ 中，得到 $a^2 + (\frac{c}{2})^2 = c^2$。整理后得到 $a^2 = \frac{3}{4}c^2$。因此 $a = \frac{\sqrt{3}}{2}c$。将 $a = \frac{\sqrt{3}}{2}c$ 代入 $a^2 + b^2 = c^2$ 中，得到 $\frac{3}{4}c^2 + (\frac{\sqrt{3}}{2}c)^2 = c^2$。整理后得到 $c^2 = \frac{5}{4}c^2$。因此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\frac{1}{2}$。将 $c = \frac{1}{2}$ 代入 $a^2 + b^2 = c^2$ 中，得到 $\frac{3}{4}c^2 + (\frac{1}{2})^2 = c^2$。整理后得到 $c^2 = \frac{7}{8}c^2$。因此 $c = \frac{1}{2}$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3"/>
        <w:gridCol w:w="2353"/>
        <w:gridCol w:w="2353"/>
        <w:gridCol w:w="2353"/>
      </w:tblGrid>
      <w:tr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Asst year:</w:t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2022-2023</w:t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Interest on Time Deposits Interest Received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10,148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Schedule 3 Tax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Surcharge rate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Surcharge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Tax+Surcharge</w:t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1,275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37%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472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1,747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Bank A/c: Hdfc bank ltd 50200004014352 IFSC: HDFC0002368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 21-Jul-2022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Pvm Associates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Authorised Signatory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PVM ASSOCIATES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 . .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1.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PVM ASSOCIATES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1"/>
        <w:gridCol w:w="941"/>
        <w:gridCol w:w="941"/>
        <w:gridCol w:w="941"/>
        <w:gridCol w:w="941"/>
        <w:gridCol w:w="941"/>
        <w:gridCol w:w="941"/>
        <w:gridCol w:w="941"/>
        <w:gridCol w:w="941"/>
        <w:gridCol w:w="941"/>
      </w:tblGrid>
      <w:tr>
        <w:tc>
          <w:tcPr>
            <w:tcW w:type="dxa" w:w="941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Balance Sheet for the year ending 31st March, 2022</w:t>
            </w:r>
          </w:p>
        </w:tc>
        <w:tc>
          <w:tcPr>
            <w:tcW w:type="dxa" w:w="941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941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941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941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941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941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941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941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941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</w:tr>
      <w:tr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Liabilities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Amount (Rs.)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Amount (Rs.)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Assets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Amount (Rs.)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Amount (Rs.)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Capital Account Muridhar Sadarangani - Capital Pascoal Trindade - Capital Vikram Shah - Capital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7,897,500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32,500,000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Accounts Pascoal Trindade - Current Vikram Shah - Current Muridhar Sadarangani-Current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6,982,243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23,877,837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Capital Account Muridhar Sadarangani - Capital Pascoal Trindade - Capital Vikram Shah - Capital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12,301,250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32,500,000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Accounts Pascoal Trindade - Current Vikram Shah - Current Muridhar Sadarangani-Current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12,069,275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23,877,837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Liabilities Advance &amp;amp; Deposits Sundry Creditors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22,420,726 5,900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22,426,626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Investments Land Cost HDFC - Flexi FD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31,058,647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33,356,061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Liabilities Advance &amp;amp; Deposits Sundry Creditors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22,420,726 5,900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22,426,626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Investments Land Cost HDFC - Flexi FD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297,414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33,356,061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Profit &amp;amp; Loss A/C Opening Balance Current Period Less: Transferred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4,248 4,248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3,720,000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Assets Income Tax Loans &amp;amp; receivable Cash-in-hand Bank Accounts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125,063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125,063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Profit &amp;amp; Loss A/C Opening Balance Current Period Less: Transferred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4,248 4,248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3,720,000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Assets Income Tax Loans &amp;amp; receivable Cash-in-hand Bank Accounts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125,063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125,063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Loans (Liability) Aika Sadarangani Sharan Sadarangani Sheha Sadarangani Kuval Projects-Current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1,110,000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3,720,000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Assets Income Tax Loans &amp;amp; receivable Cash-in-hand Bank Accounts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125,063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125,063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303,300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908,000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Loans (Liability) Aika Sadarangani Sharan Sadarangani Sheha Sadarangani Kuval Projects-Current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1,110,000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3,720,000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Assets Income Tax Loans &amp;amp; receivable Cash-in-hand Bank Accounts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125,063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125,063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76,365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379,665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Loans (Liability) Aika Sadarangani Sharan Sadarangani Sheha Sadarangani Kuval Projects-Current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1,000,000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3,720,000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Assets Income Tax Loans &amp;amp; receivable Cash-in-hand Bank Accounts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125,063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125,063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379,665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3,720,000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Assets Income Tax Loans &amp;amp; receivable Cash-in-hand Bank Accounts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125,063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125,063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58,646,626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</w:t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58,646,626</w:t>
            </w:r>
          </w:p>
        </w:tc>
      </w:tr>
      <w:tr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58,646,626</w:t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941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For PVM ASSOCIATES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1.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PVM Associates Profit &amp; Loss A/c A.Y 2022-23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3"/>
        <w:gridCol w:w="2353"/>
        <w:gridCol w:w="2353"/>
        <w:gridCol w:w="2353"/>
      </w:tblGrid>
      <w:tr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Profit &amp;amp; Loss A/c for the year ended 31st March,2022</w:t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Particulars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Amount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Particulars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Amount</w:t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 Professional Fees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5900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By Interest on HDFC Flexi FD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10148</w:t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 Net Profit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4248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10148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10148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For PVM ASSOCIATES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