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PVM Associates Letter to Kuval Projects Pvt Ltd re JVA dt 05.11.22 (signed Vikram Shah)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PVM Associates Letter to Kuval Projects Pvt Ltd re JVA dt 05.11.22 (signed Vikram Shah)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PVM Associates Letter to Kuval Projects Pvt Ltd re JVA dt 05.11.22 (signed Vikram Shah)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correspondence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Letters by Kuval/PVM Associates Letter to Kuval Projects Pvt Ltd re JVA dt 05.11.22 (signed Vikram Shah).pdf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`5ac7917046cf357eced8b8ff51377948fe1c7392e63b95f29c10b9f602405c0c`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PVM Associates Letter to Kuval Projects Pvt Ltd re JVA dt 05.11.22 (signed Vikram Shah)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1-page paper. Open Original scans for page boundaries. Figures are as printed.</w:t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M/S. PVM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B-Block, Wankhede Stadium, Churchgate, Mumbai – 400020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: 05th November, 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Kuval Projects Pvt.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office at 421, Commerce House,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140, Nagindas Master Road, Fort,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Mumbai, 400001.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BY REGD A.D. / COURIER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Sub: Joint Venture Agreement dated 25th April 2014 in respect of property bearing survey no. 93/3 of village Bambolim, Tal Tiswadi-Goa admeasuring 2,6825 sq. mtr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Ref: Your letter dated 17/10/2022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We are responding to your above referred letter dated 17/10/2022.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the outset we are largely agreeable to the contents thereof and further say that we are trying our best through various sources to obtain the co-operation form the legal heirs of Late Mr. Pascoal Trindade.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We are also in contact with the Revenue Department, Govt. of Goa to obtain their approval with respect to filing of Consent Terms to amicably settle the pending suit No. 52/2013/A and suit No. 66/2009 enabling to restart the construction and development activities in subject property.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We thank you for your co-operation till date and looking the for the same in future.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Yours faithfully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PVM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(Associate)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CC: to 1. Smt. Albertina Trinidade, Palbrika Mansion, Near Rosary School, Po NIO, Dona Paula, Goa 403004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2.Mr. Mr. Riva Trinidade Palbrika Mansion, Near Rosary School, Po NIO, Dona Paula, Goa 403004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