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PVM Statement Annexure A (26.04.2014 to 06.11.2015)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PVM Statement Annexure A (26.04.2014 to 06.11.2015)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PVM Statement Annexure A (26.04.2014 to 06.11.2015)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statement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Financial Documents/PVM/Bank Statement/PVM Statement Annexure A (26.04.2014 to 06.11.2015).pdf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`1682b8eb9a1bd62fba685b0f2650b376d513af02d40d7811d9b5a69e5c732df5`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PVM Statement Annexure A (26.04.2014 to 06.11.2015)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Clerk note: continuous OCR for a 2-page paper. Open Original scans for page boundaries. Figures are as printed.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Page No.1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12"/>
      </w:tblGrid>
      <w:tr>
        <w:tc>
          <w:tcPr>
            <w:tcW w:type="dxa" w:w="941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M/S. PVM ASSOCIATES</w:t>
            </w:r>
          </w:p>
        </w:tc>
      </w:tr>
      <w:tr>
        <w:tc>
          <w:tcPr>
            <w:tcW w:type="dxa" w:w="941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OCEAN PARK RESIDENCY OPP NIO</w:t>
            </w:r>
          </w:p>
        </w:tc>
      </w:tr>
      <w:tr>
        <w:tc>
          <w:tcPr>
            <w:tcW w:type="dxa" w:w="941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249/1 A</w:t>
            </w:r>
          </w:p>
        </w:tc>
      </w:tr>
      <w:tr>
        <w:tc>
          <w:tcPr>
            <w:tcW w:type="dxa" w:w="941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DONA 403004</w:t>
            </w:r>
          </w:p>
        </w:tc>
      </w:tr>
      <w:tr>
        <w:tc>
          <w:tcPr>
            <w:tcW w:type="dxa" w:w="941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GOA INDIA</w:t>
            </w:r>
          </w:p>
        </w:tc>
      </w:tr>
      <w:tr>
        <w:tc>
          <w:tcPr>
            <w:tcW w:type="dxa" w:w="941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JOINT HOLDERS: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Account Branch : TALEIGAO -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Nomination : Not Registered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City : TALEIGAO 403003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 :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Generated On:07-AUG-2026 04:52:03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Phone no. 18002600/18001600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Currency INR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Account No : 50200004014352 GOVERNMENT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A/C Open Date 18/06/2014 Expected AQB: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Account Status : DR Blocked Dormant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RTGS/NEFT IFSC: HDFC0002368 MICR: 403240030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Branch Code : 2368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345"/>
        <w:gridCol w:w="1345"/>
        <w:gridCol w:w="1345"/>
        <w:gridCol w:w="1345"/>
        <w:gridCol w:w="1345"/>
        <w:gridCol w:w="1345"/>
        <w:gridCol w:w="1345"/>
      </w:tblGrid>
      <w:tr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Date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Narration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Chq./Ref.No.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Value Dr.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Withdrawal Amt.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Deposit Amt.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Closing Balance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26/04/14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FT - CR - 5020003873522 - KUVAL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0000000000000001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26/04/14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22,100,000.00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22,100,000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PROJECTS PRIVATE LIMITED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26/04/14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FT - DR - 2368100003575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0000000000000001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26/04/14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14,000,000.00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8,100,000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26/04/14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CHQ PAID - TALEIGAO - G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0000000000000002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26/04/14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20,000.00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8,080,000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28/05/14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CHQ PAID-MICR CTS-MU-MURLIDHAR SADARANGA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0000000000000003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28/05/14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2,000,000.00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6,080,000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02/06/14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CHQ PAID-MICR CTS-MU-PASCOAL PRINDADE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02/06/14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100,000.00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5,980,000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02/06/14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LW CHQ RET-ENCODING-LISTING ERROR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02/06/14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100,000.00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6,080,000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04/06/14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CHQ PAID-MICR CTS-MU-PARWAL PRINDADE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04/06/14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100,000.00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5,980,000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04/06/14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LW CHQ RET-ENCODING-LISTING ERROR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04/06/14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100,000.00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6,080,000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06/06/14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CHQ PAID-MICR CTS-MU-PASCOAL P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06/06/14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1,000,000.00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5,080,000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09/10/14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PVM ASSOCIATES DR - 2368299000029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09/10/14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5,000,000.00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80,000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TALEIGAO BRANCH CHEQUE DUMMY ACCOUNT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31/12/14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CHQ PAID-MICR CTS-MU-BONNY A FERDES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31/12/14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500,000.00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-420,000.00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31/12/14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SWEEP-IN CREDIT - 5030003620287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31/12/14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420,000.00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31/12/14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INT. ON SWCR ON-5030003620287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31/12/14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6,924.00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6,924.00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21/03/15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CHQ PAID-MICR CTS-MU-NAIK GAUNEKAR AND C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21/03/15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102,360.00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-95,436.00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21/03/15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CHQ PAID-MICR CTS-MU-P H NARGUNDKAR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000000000000007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21/03/15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90,000.00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-185,436.00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22/03/15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SWEEP-IN CREDIT - 5030003620287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21/03/15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95,436.00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-90,000.00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22/03/15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INT. ON SWCR ON-5030003620287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21/03/15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3,090.00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-87,911.44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22/03/15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TDS RECOVERED ON-5030003620287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21/03/15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1,001.40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-91,001.44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22/03/15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SWEEP-IN CREDIT - 5030003620287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21/03/15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87,912.00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0.60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22/03/15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INT. ON SWCR ON-5030003620287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21/03/15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2,846.00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2,846.00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22/03/15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TDS RECOVERED ON-5030003620287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21/03/15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284.60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2,562.00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15/09/15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CHQ PAID - TALEIGAO - G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000000000000011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15/09/15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20,000.00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-17,438.00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15/09/15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SWEEP-IN CREDIT - 5030003620287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000000000000010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15/09/15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17,438.00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15/09/15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INT. ON SWCR ON-5030003620287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15/09/15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538.00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538.00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06/11/15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CHQ PAID-MICR CTS-MU-SIDDHARTH SINKAR AN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000000000000013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06/11/15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3,371.00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-2,833.00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06/11/15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CHQ PAID-MICR CTS-MU-SIDDHARTH SINKAR AN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000000000000012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06/11/15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5,700.00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-8,533.00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06/11/15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SWEEP-IN CREDIT - 5030003620287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06/11/15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2,833.00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-5,700.00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06/11/15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INT. ON SWCR ON-5030003620287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06/11/15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-5,887.00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$ \textcircled{1} $ Rs. 2,21,00,000/- Recd. From deposit in terms of JV agree Liability of Pvmn Associates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Renval Projects Pvt. Ltd. as refundable element. &amp; the same is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Pascoed has withdrawn the advance he recd. from Frau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, 40, 000, 000/- I have refunded Trade l murli.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Page No. : 2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12"/>
      </w:tblGrid>
      <w:tr>
        <w:tc>
          <w:tcPr>
            <w:tcW w:type="dxa" w:w="941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M/S. PVM ASSOCIATES</w:t>
            </w:r>
          </w:p>
        </w:tc>
      </w:tr>
      <w:tr>
        <w:tc>
          <w:tcPr>
            <w:tcW w:type="dxa" w:w="941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OCEAN PARK RESIDENCY OPP NIO</w:t>
            </w:r>
          </w:p>
        </w:tc>
      </w:tr>
      <w:tr>
        <w:tc>
          <w:tcPr>
            <w:tcW w:type="dxa" w:w="941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249/1 A</w:t>
            </w:r>
          </w:p>
        </w:tc>
      </w:tr>
      <w:tr>
        <w:tc>
          <w:tcPr>
            <w:tcW w:type="dxa" w:w="941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DONA 403004</w:t>
            </w:r>
          </w:p>
        </w:tc>
      </w:tr>
      <w:tr>
        <w:tc>
          <w:tcPr>
            <w:tcW w:type="dxa" w:w="941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GOA INDIA</w:t>
            </w:r>
          </w:p>
        </w:tc>
      </w:tr>
      <w:tr>
        <w:tc>
          <w:tcPr>
            <w:tcW w:type="dxa" w:w="941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JOINT HOLDERS: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Nomination : Not Registered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345"/>
        <w:gridCol w:w="1345"/>
        <w:gridCol w:w="1345"/>
        <w:gridCol w:w="1345"/>
        <w:gridCol w:w="1345"/>
        <w:gridCol w:w="1345"/>
        <w:gridCol w:w="1345"/>
      </w:tblGrid>
      <w:tr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06/11/15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TDS RECOVERED ON-50300063620287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000000000000000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06/11/15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1.30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0.00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-5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06/11/15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SWEEP-IN CREDIT - 50300063620287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06/11/15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5,689.00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06/11/15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INT. ON SWCR ON-50300063620287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06/11/15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-5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06/11/15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TDS RECOVERED ON-50300063620287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06/11/15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2.60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569"/>
        <w:gridCol w:w="1569"/>
        <w:gridCol w:w="1569"/>
        <w:gridCol w:w="1569"/>
        <w:gridCol w:w="1569"/>
        <w:gridCol w:w="1569"/>
      </w:tblGrid>
      <w:tr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STATEMENT SUMMARY:-Opening Balance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Dr Count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Cr Count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Debits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Credits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Closing 1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17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22,942,720.90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22,942,745.00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