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PVM Statement Annexure C (26.04.2014 to 13.08.2023)</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PVM Statement Annexure C (26.04.2014 to 13.08.2023)</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PVM Statement Annexure C (26.04.2014 to 13.08.2023)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5  </w:t>
      </w:r>
    </w:p>
    <w:p>
      <w:r>
        <w:rPr>
          <w:rFonts w:ascii="Times New Roman" w:hAnsi="Times New Roman" w:eastAsia="Times New Roman"/>
          <w:b w:val="0"/>
          <w:i w:val="0"/>
          <w:sz w:val="22"/>
        </w:rPr>
        <w:t xml:space="preserve">Source file: Financial Documents/PVM/Bank Statement/PVM Statement Annexure C (26.04.2014 to 13.08.2023).pdf  </w:t>
      </w:r>
    </w:p>
    <w:p>
      <w:r>
        <w:rPr>
          <w:rFonts w:ascii="Times New Roman" w:hAnsi="Times New Roman" w:eastAsia="Times New Roman"/>
          <w:b w:val="0"/>
          <w:i w:val="0"/>
          <w:sz w:val="22"/>
        </w:rPr>
        <w:t>SHA-256: `bfddec016e7615febdc5a846e39891693417ec6abebf61ea15765439fb4bf128`</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PVM Statement Annexure C (26.04.2014 to 13.08.2023)</w:t>
            </w:r>
          </w:p>
        </w:tc>
        <w:tc>
          <w:tcPr>
            <w:tcW w:type="dxa" w:w="3137"/>
            <w:shd w:fill="FFFFFF" w:val="clear"/>
          </w:tcPr>
          <w:p>
            <w:r>
              <w:rPr>
                <w:rFonts w:ascii="Times New Roman" w:hAnsi="Times New Roman" w:eastAsia="Times New Roman"/>
                <w:b w:val="0"/>
                <w:i w:val="0"/>
                <w:color w:val="1C1612"/>
                <w:sz w:val="20"/>
              </w:rPr>
              <w:t>1-5</w:t>
            </w:r>
          </w:p>
        </w:tc>
      </w:tr>
    </w:tbl>
    <w:p>
      <w:r>
        <w:rPr>
          <w:rFonts w:ascii="Times New Roman" w:hAnsi="Times New Roman" w:eastAsia="Times New Roman"/>
          <w:b w:val="0"/>
          <w:i w:val="0"/>
          <w:sz w:val="22"/>
        </w:rPr>
        <w:t>&lt;!-- SECTION: full | PDF pages 1-5 --&gt;</w:t>
      </w:r>
    </w:p>
    <w:p>
      <w:r>
        <w:rPr>
          <w:rFonts w:ascii="Times New Roman" w:hAnsi="Times New Roman" w:eastAsia="Times New Roman"/>
          <w:b w:val="0"/>
          <w:i/>
          <w:color w:val="8B2E2E"/>
          <w:sz w:val="22"/>
        </w:rPr>
        <w:t>Clerk note: continuous OCR for a 5-page paper. Open Original scans for page boundaries. Figures are as printed.</w:t>
      </w:r>
    </w:p>
    <w:p>
      <w:r>
        <w:rPr>
          <w:rFonts w:ascii="Times New Roman" w:hAnsi="Times New Roman" w:eastAsia="Times New Roman"/>
          <w:b w:val="0"/>
          <w:i w:val="0"/>
          <w:sz w:val="22"/>
        </w:rPr>
        <w:t>Page No :: 1</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M/S. PVM ASSOCIATES</w:t>
            </w:r>
          </w:p>
        </w:tc>
      </w:tr>
      <w:tr>
        <w:tc>
          <w:tcPr>
            <w:tcW w:type="dxa" w:w="9412"/>
            <w:shd w:fill="FFFFFF" w:val="clear"/>
          </w:tcPr>
          <w:p>
            <w:r>
              <w:rPr>
                <w:rFonts w:ascii="Times New Roman" w:hAnsi="Times New Roman" w:eastAsia="Times New Roman"/>
                <w:b w:val="0"/>
                <w:i w:val="0"/>
                <w:color w:val="1C1612"/>
                <w:sz w:val="20"/>
              </w:rPr>
              <w:t>OCEAN PARK RESIDENCY OPP NIO249/1A</w:t>
            </w:r>
          </w:p>
        </w:tc>
      </w:tr>
      <w:tr>
        <w:tc>
          <w:tcPr>
            <w:tcW w:type="dxa" w:w="9412"/>
            <w:shd w:fill="F4EEE4" w:val="clear"/>
          </w:tcPr>
          <w:p>
            <w:r>
              <w:rPr>
                <w:rFonts w:ascii="Times New Roman" w:hAnsi="Times New Roman" w:eastAsia="Times New Roman"/>
                <w:b w:val="0"/>
                <w:i w:val="0"/>
                <w:color w:val="1C1612"/>
                <w:sz w:val="20"/>
              </w:rPr>
              <w:t>.</w:t>
            </w:r>
          </w:p>
        </w:tc>
      </w:tr>
      <w:tr>
        <w:tc>
          <w:tcPr>
            <w:tcW w:type="dxa" w:w="9412"/>
            <w:shd w:fill="FFFFFF" w:val="clear"/>
          </w:tcPr>
          <w:p>
            <w:r>
              <w:rPr>
                <w:rFonts w:ascii="Times New Roman" w:hAnsi="Times New Roman" w:eastAsia="Times New Roman"/>
                <w:b w:val="0"/>
                <w:i w:val="0"/>
                <w:color w:val="1C1612"/>
                <w:sz w:val="20"/>
              </w:rPr>
              <w:t>DONA 403004</w:t>
            </w:r>
          </w:p>
        </w:tc>
      </w:tr>
      <w:tr>
        <w:tc>
          <w:tcPr>
            <w:tcW w:type="dxa" w:w="9412"/>
            <w:shd w:fill="F4EEE4" w:val="clear"/>
          </w:tcPr>
          <w:p>
            <w:r>
              <w:rPr>
                <w:rFonts w:ascii="Times New Roman" w:hAnsi="Times New Roman" w:eastAsia="Times New Roman"/>
                <w:b w:val="0"/>
                <w:i w:val="0"/>
                <w:color w:val="1C1612"/>
                <w:sz w:val="20"/>
              </w:rPr>
              <w:t>GOA INDIA</w:t>
            </w:r>
          </w:p>
        </w:tc>
      </w:tr>
      <w:tr>
        <w:tc>
          <w:tcPr>
            <w:tcW w:type="dxa" w:w="9412"/>
            <w:shd w:fill="FFFFFF" w:val="clear"/>
          </w:tcPr>
          <w:p>
            <w:r>
              <w:rPr>
                <w:rFonts w:ascii="Times New Roman" w:hAnsi="Times New Roman" w:eastAsia="Times New Roman"/>
                <w:b w:val="0"/>
                <w:i w:val="0"/>
                <w:color w:val="1C1612"/>
                <w:sz w:val="20"/>
              </w:rPr>
              <w:t>JOINT HOLDERS:</w:t>
            </w:r>
          </w:p>
        </w:tc>
      </w:tr>
    </w:tbl>
    <w:p>
      <w:r>
        <w:rPr>
          <w:rFonts w:ascii="Times New Roman" w:hAnsi="Times New Roman" w:eastAsia="Times New Roman"/>
          <w:b w:val="0"/>
          <w:i w:val="0"/>
          <w:sz w:val="22"/>
        </w:rPr>
        <w:t>Account Branch : TALEIGAO - GOA</w:t>
      </w:r>
    </w:p>
    <w:p>
      <w:r>
        <w:rPr>
          <w:rFonts w:ascii="Times New Roman" w:hAnsi="Times New Roman" w:eastAsia="Times New Roman"/>
          <w:b w:val="0"/>
          <w:i w:val="0"/>
          <w:sz w:val="22"/>
        </w:rPr>
        <w:t>Address : HDFC BANK LTD</w:t>
      </w:r>
    </w:p>
    <w:p>
      <w:r>
        <w:rPr>
          <w:rFonts w:ascii="Times New Roman" w:hAnsi="Times New Roman" w:eastAsia="Times New Roman"/>
          <w:b w:val="0"/>
          <w:i w:val="0"/>
          <w:sz w:val="22"/>
        </w:rPr>
        <w:t>Nomination : Not Registered</w:t>
      </w:r>
    </w:p>
    <w:p>
      <w:r>
        <w:rPr>
          <w:rFonts w:ascii="Times New Roman" w:hAnsi="Times New Roman" w:eastAsia="Times New Roman"/>
          <w:b w:val="0"/>
          <w:i w:val="0"/>
          <w:sz w:val="22"/>
        </w:rPr>
        <w:t>TALEIGAO MARKET ROAD</w:t>
      </w:r>
    </w:p>
    <w:p>
      <w:r>
        <w:rPr>
          <w:rFonts w:ascii="Times New Roman" w:hAnsi="Times New Roman" w:eastAsia="Times New Roman"/>
          <w:b w:val="0"/>
          <w:i w:val="0"/>
          <w:sz w:val="22"/>
        </w:rPr>
        <w:t>City : TALEIGAO 403003</w:t>
      </w:r>
    </w:p>
    <w:p>
      <w:r>
        <w:rPr>
          <w:rFonts w:ascii="Times New Roman" w:hAnsi="Times New Roman" w:eastAsia="Times New Roman"/>
          <w:b w:val="0"/>
          <w:i w:val="0"/>
          <w:sz w:val="22"/>
        </w:rPr>
        <w:t>State : GOA</w:t>
      </w:r>
    </w:p>
    <w:p>
      <w:r>
        <w:rPr>
          <w:rFonts w:ascii="Times New Roman" w:hAnsi="Times New Roman" w:eastAsia="Times New Roman"/>
          <w:b w:val="0"/>
          <w:i w:val="0"/>
          <w:sz w:val="22"/>
        </w:rPr>
        <w:t>Phone no. : 18002600/18001600</w:t>
      </w:r>
    </w:p>
    <w:p>
      <w:r>
        <w:rPr>
          <w:rFonts w:ascii="Times New Roman" w:hAnsi="Times New Roman" w:eastAsia="Times New Roman"/>
          <w:b w:val="0"/>
          <w:i w:val="0"/>
          <w:sz w:val="22"/>
        </w:rPr>
        <w:t>0.00</w:t>
      </w:r>
    </w:p>
    <w:p>
      <w:r>
        <w:rPr>
          <w:rFonts w:ascii="Times New Roman" w:hAnsi="Times New Roman" w:eastAsia="Times New Roman"/>
          <w:b w:val="0"/>
          <w:i w:val="0"/>
          <w:sz w:val="22"/>
        </w:rPr>
        <w:t>Currency : INR</w:t>
      </w:r>
    </w:p>
    <w:p>
      <w:r>
        <w:rPr>
          <w:rFonts w:ascii="Times New Roman" w:hAnsi="Times New Roman" w:eastAsia="Times New Roman"/>
          <w:b w:val="0"/>
          <w:i w:val="0"/>
          <w:sz w:val="22"/>
        </w:rPr>
        <w:t>Generated On:13-AUG-2026 04:48:24</w:t>
      </w:r>
    </w:p>
    <w:p>
      <w:r>
        <w:rPr>
          <w:rFonts w:ascii="Times New Roman" w:hAnsi="Times New Roman" w:eastAsia="Times New Roman"/>
          <w:b w:val="0"/>
          <w:i w:val="0"/>
          <w:sz w:val="22"/>
        </w:rPr>
        <w:t>Cust ID : 54090668</w:t>
      </w:r>
    </w:p>
    <w:p>
      <w:r>
        <w:rPr>
          <w:rFonts w:ascii="Times New Roman" w:hAnsi="Times New Roman" w:eastAsia="Times New Roman"/>
          <w:b w:val="0"/>
          <w:i w:val="0"/>
          <w:sz w:val="22"/>
        </w:rPr>
        <w:t>Account No : 50200004014352 GOVERNMENT</w:t>
      </w:r>
    </w:p>
    <w:p>
      <w:r>
        <w:rPr>
          <w:rFonts w:ascii="Times New Roman" w:hAnsi="Times New Roman" w:eastAsia="Times New Roman"/>
          <w:b w:val="0"/>
          <w:i w:val="0"/>
          <w:sz w:val="22"/>
        </w:rPr>
        <w:t>Generated By: M30837</w:t>
      </w:r>
    </w:p>
    <w:p>
      <w:r>
        <w:rPr>
          <w:rFonts w:ascii="Times New Roman" w:hAnsi="Times New Roman" w:eastAsia="Times New Roman"/>
          <w:b w:val="0"/>
          <w:i w:val="0"/>
          <w:sz w:val="22"/>
        </w:rPr>
        <w:t>A/C Open Date : 18/06/2014 Expected AQB:</w:t>
      </w:r>
    </w:p>
    <w:p>
      <w:r>
        <w:rPr>
          <w:rFonts w:ascii="Times New Roman" w:hAnsi="Times New Roman" w:eastAsia="Times New Roman"/>
          <w:b w:val="0"/>
          <w:i w:val="0"/>
          <w:sz w:val="22"/>
        </w:rPr>
        <w:t>Account Status : DR Blocked Dormant</w:t>
      </w:r>
    </w:p>
    <w:p>
      <w:r>
        <w:rPr>
          <w:rFonts w:ascii="Times New Roman" w:hAnsi="Times New Roman" w:eastAsia="Times New Roman"/>
          <w:b w:val="0"/>
          <w:i w:val="0"/>
          <w:sz w:val="22"/>
        </w:rPr>
        <w:t>From : 01/04/2014</w:t>
      </w:r>
    </w:p>
    <w:p>
      <w:r>
        <w:rPr>
          <w:rFonts w:ascii="Times New Roman" w:hAnsi="Times New Roman" w:eastAsia="Times New Roman"/>
          <w:b w:val="0"/>
          <w:i w:val="0"/>
          <w:sz w:val="22"/>
        </w:rPr>
        <w:t>25,000.00</w:t>
      </w:r>
    </w:p>
    <w:p>
      <w:r>
        <w:rPr>
          <w:rFonts w:ascii="Times New Roman" w:hAnsi="Times New Roman" w:eastAsia="Times New Roman"/>
          <w:b w:val="0"/>
          <w:i w:val="0"/>
          <w:sz w:val="22"/>
        </w:rPr>
        <w:t>RTGS/NEFT IFSC: HDFC0002368</w:t>
      </w:r>
    </w:p>
    <w:p>
      <w:r>
        <w:rPr>
          <w:rFonts w:ascii="Times New Roman" w:hAnsi="Times New Roman" w:eastAsia="Times New Roman"/>
          <w:b w:val="0"/>
          <w:i w:val="0"/>
          <w:sz w:val="22"/>
        </w:rPr>
        <w:t>MICR:403240030</w:t>
      </w:r>
    </w:p>
    <w:p>
      <w:r>
        <w:rPr>
          <w:rFonts w:ascii="Times New Roman" w:hAnsi="Times New Roman" w:eastAsia="Times New Roman"/>
          <w:b w:val="0"/>
          <w:i w:val="0"/>
          <w:sz w:val="22"/>
        </w:rPr>
        <w:t>Branch Code : 2368</w:t>
      </w:r>
    </w:p>
    <w:p>
      <w:r>
        <w:rPr>
          <w:rFonts w:ascii="Times New Roman" w:hAnsi="Times New Roman" w:eastAsia="Times New Roman"/>
          <w:b w:val="0"/>
          <w:i w:val="0"/>
          <w:sz w:val="22"/>
        </w:rPr>
        <w:t>Account Type : (1482)</w:t>
      </w:r>
    </w:p>
    <w:p>
      <w:r>
        <w:rPr>
          <w:rFonts w:ascii="Times New Roman" w:hAnsi="Times New Roman" w:eastAsia="Times New Roman"/>
          <w:b w:val="0"/>
          <w:i w:val="0"/>
          <w:sz w:val="22"/>
        </w:rPr>
        <w:t>Requesting Branch Code: 240</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Date</w:t>
            </w:r>
          </w:p>
        </w:tc>
        <w:tc>
          <w:tcPr>
            <w:tcW w:type="dxa" w:w="1345"/>
            <w:shd w:fill="8B2E2E" w:val="clear"/>
          </w:tcPr>
          <w:p>
            <w:r>
              <w:rPr>
                <w:rFonts w:ascii="Times New Roman" w:hAnsi="Times New Roman" w:eastAsia="Times New Roman"/>
                <w:b/>
                <w:i w:val="0"/>
                <w:color w:val="FFFFFF"/>
                <w:sz w:val="20"/>
              </w:rPr>
              <w:t>Narration</w:t>
            </w:r>
          </w:p>
        </w:tc>
        <w:tc>
          <w:tcPr>
            <w:tcW w:type="dxa" w:w="1345"/>
            <w:shd w:fill="8B2E2E" w:val="clear"/>
          </w:tcPr>
          <w:p>
            <w:r>
              <w:rPr>
                <w:rFonts w:ascii="Times New Roman" w:hAnsi="Times New Roman" w:eastAsia="Times New Roman"/>
                <w:b/>
                <w:i w:val="0"/>
                <w:color w:val="FFFFFF"/>
                <w:sz w:val="20"/>
              </w:rPr>
              <w:t>Chq./Ref.No.</w:t>
            </w:r>
          </w:p>
        </w:tc>
        <w:tc>
          <w:tcPr>
            <w:tcW w:type="dxa" w:w="1345"/>
            <w:shd w:fill="8B2E2E" w:val="clear"/>
          </w:tcPr>
          <w:p>
            <w:r>
              <w:rPr>
                <w:rFonts w:ascii="Times New Roman" w:hAnsi="Times New Roman" w:eastAsia="Times New Roman"/>
                <w:b/>
                <w:i w:val="0"/>
                <w:color w:val="FFFFFF"/>
                <w:sz w:val="20"/>
              </w:rPr>
              <w:t>Value Dt</w:t>
            </w:r>
          </w:p>
        </w:tc>
        <w:tc>
          <w:tcPr>
            <w:tcW w:type="dxa" w:w="1345"/>
            <w:shd w:fill="8B2E2E" w:val="clear"/>
          </w:tcPr>
          <w:p>
            <w:r>
              <w:rPr>
                <w:rFonts w:ascii="Times New Roman" w:hAnsi="Times New Roman" w:eastAsia="Times New Roman"/>
                <w:b/>
                <w:i w:val="0"/>
                <w:color w:val="FFFFFF"/>
                <w:sz w:val="20"/>
              </w:rPr>
              <w:t>Withdrawal Amt.</w:t>
            </w:r>
          </w:p>
        </w:tc>
        <w:tc>
          <w:tcPr>
            <w:tcW w:type="dxa" w:w="1345"/>
            <w:shd w:fill="8B2E2E" w:val="clear"/>
          </w:tcPr>
          <w:p>
            <w:r>
              <w:rPr>
                <w:rFonts w:ascii="Times New Roman" w:hAnsi="Times New Roman" w:eastAsia="Times New Roman"/>
                <w:b/>
                <w:i w:val="0"/>
                <w:color w:val="FFFFFF"/>
                <w:sz w:val="20"/>
              </w:rPr>
              <w:t>Deposit Amt.</w:t>
            </w:r>
          </w:p>
        </w:tc>
        <w:tc>
          <w:tcPr>
            <w:tcW w:type="dxa" w:w="1345"/>
            <w:shd w:fill="8B2E2E" w:val="clear"/>
          </w:tcPr>
          <w:p>
            <w:r>
              <w:rPr>
                <w:rFonts w:ascii="Times New Roman" w:hAnsi="Times New Roman" w:eastAsia="Times New Roman"/>
                <w:b/>
                <w:i w:val="0"/>
                <w:color w:val="FFFFFF"/>
                <w:sz w:val="20"/>
              </w:rPr>
              <w:t>Closing Balance</w:t>
            </w:r>
          </w:p>
        </w:tc>
      </w:tr>
      <w:tr>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FT - CR - 5020003873522 - KUVAL PROJECTS PRIVATE LIMITED</w:t>
            </w:r>
          </w:p>
        </w:tc>
        <w:tc>
          <w:tcPr>
            <w:tcW w:type="dxa" w:w="1345"/>
            <w:shd w:fill="FFFFFF" w:val="clear"/>
          </w:tcPr>
          <w:p>
            <w:r>
              <w:rPr>
                <w:rFonts w:ascii="Times New Roman" w:hAnsi="Times New Roman" w:eastAsia="Times New Roman"/>
                <w:b w:val="0"/>
                <w:i w:val="0"/>
                <w:color w:val="1C1612"/>
                <w:sz w:val="20"/>
              </w:rPr>
              <w:t>000000000000001</w:t>
            </w:r>
          </w:p>
        </w:tc>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22,100,000.00</w:t>
            </w:r>
          </w:p>
        </w:tc>
        <w:tc>
          <w:tcPr>
            <w:tcW w:type="dxa" w:w="1345"/>
            <w:shd w:fill="FFFFFF" w:val="clear"/>
          </w:tcPr>
          <w:p>
            <w:r>
              <w:rPr>
                <w:rFonts w:ascii="Times New Roman" w:hAnsi="Times New Roman" w:eastAsia="Times New Roman"/>
                <w:b w:val="0"/>
                <w:i w:val="0"/>
                <w:color w:val="1C1612"/>
                <w:sz w:val="20"/>
              </w:rPr>
              <w:t>22,100,000.00</w:t>
            </w:r>
          </w:p>
        </w:tc>
      </w:tr>
      <w:tr>
        <w:tc>
          <w:tcPr>
            <w:tcW w:type="dxa" w:w="1345"/>
            <w:shd w:fill="F4EEE4" w:val="clear"/>
          </w:tcPr>
          <w:p>
            <w:r>
              <w:rPr>
                <w:rFonts w:ascii="Times New Roman" w:hAnsi="Times New Roman" w:eastAsia="Times New Roman"/>
                <w:b w:val="0"/>
                <w:i w:val="0"/>
                <w:color w:val="1C1612"/>
                <w:sz w:val="20"/>
              </w:rPr>
              <w:t>26/04/14</w:t>
            </w:r>
          </w:p>
        </w:tc>
        <w:tc>
          <w:tcPr>
            <w:tcW w:type="dxa" w:w="1345"/>
            <w:shd w:fill="F4EEE4" w:val="clear"/>
          </w:tcPr>
          <w:p>
            <w:r>
              <w:rPr>
                <w:rFonts w:ascii="Times New Roman" w:hAnsi="Times New Roman" w:eastAsia="Times New Roman"/>
                <w:b w:val="0"/>
                <w:i w:val="0"/>
                <w:color w:val="1C1612"/>
                <w:sz w:val="20"/>
              </w:rPr>
              <w:t>FT - DR - 23681000003575 -</w:t>
            </w:r>
          </w:p>
        </w:tc>
        <w:tc>
          <w:tcPr>
            <w:tcW w:type="dxa" w:w="1345"/>
            <w:shd w:fill="F4EEE4" w:val="clear"/>
          </w:tcPr>
          <w:p>
            <w:r>
              <w:rPr>
                <w:rFonts w:ascii="Times New Roman" w:hAnsi="Times New Roman" w:eastAsia="Times New Roman"/>
                <w:b w:val="0"/>
                <w:i w:val="0"/>
                <w:color w:val="1C1612"/>
                <w:sz w:val="20"/>
              </w:rPr>
              <w:t>000000000000001</w:t>
            </w:r>
          </w:p>
        </w:tc>
        <w:tc>
          <w:tcPr>
            <w:tcW w:type="dxa" w:w="1345"/>
            <w:shd w:fill="F4EEE4" w:val="clear"/>
          </w:tcPr>
          <w:p>
            <w:r>
              <w:rPr>
                <w:rFonts w:ascii="Times New Roman" w:hAnsi="Times New Roman" w:eastAsia="Times New Roman"/>
                <w:b w:val="0"/>
                <w:i w:val="0"/>
                <w:color w:val="1C1612"/>
                <w:sz w:val="20"/>
              </w:rPr>
              <w:t>26/04/14</w:t>
            </w:r>
          </w:p>
        </w:tc>
        <w:tc>
          <w:tcPr>
            <w:tcW w:type="dxa" w:w="1345"/>
            <w:shd w:fill="F4EEE4" w:val="clear"/>
          </w:tcPr>
          <w:p>
            <w:r>
              <w:rPr>
                <w:rFonts w:ascii="Times New Roman" w:hAnsi="Times New Roman" w:eastAsia="Times New Roman"/>
                <w:b w:val="0"/>
                <w:i w:val="0"/>
                <w:color w:val="1C1612"/>
                <w:sz w:val="20"/>
              </w:rPr>
              <w:t>14,000,000.00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8,100,000.00</w:t>
            </w:r>
          </w:p>
        </w:tc>
      </w:tr>
      <w:tr>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CHQ PAID - TALEIGAO - G</w:t>
            </w:r>
          </w:p>
        </w:tc>
        <w:tc>
          <w:tcPr>
            <w:tcW w:type="dxa" w:w="1345"/>
            <w:shd w:fill="FFFFFF" w:val="clear"/>
          </w:tcPr>
          <w:p>
            <w:r>
              <w:rPr>
                <w:rFonts w:ascii="Times New Roman" w:hAnsi="Times New Roman" w:eastAsia="Times New Roman"/>
                <w:b w:val="0"/>
                <w:i w:val="0"/>
                <w:color w:val="1C1612"/>
                <w:sz w:val="20"/>
              </w:rPr>
              <w:t>000000000000002</w:t>
            </w:r>
          </w:p>
        </w:tc>
        <w:tc>
          <w:tcPr>
            <w:tcW w:type="dxa" w:w="1345"/>
            <w:shd w:fill="FFFFFF" w:val="clear"/>
          </w:tcPr>
          <w:p>
            <w:r>
              <w:rPr>
                <w:rFonts w:ascii="Times New Roman" w:hAnsi="Times New Roman" w:eastAsia="Times New Roman"/>
                <w:b w:val="0"/>
                <w:i w:val="0"/>
                <w:color w:val="1C1612"/>
                <w:sz w:val="20"/>
              </w:rPr>
              <w:t>26/04/14</w:t>
            </w:r>
          </w:p>
        </w:tc>
        <w:tc>
          <w:tcPr>
            <w:tcW w:type="dxa" w:w="1345"/>
            <w:shd w:fill="FFFFFF" w:val="clear"/>
          </w:tcPr>
          <w:p>
            <w:r>
              <w:rPr>
                <w:rFonts w:ascii="Times New Roman" w:hAnsi="Times New Roman" w:eastAsia="Times New Roman"/>
                <w:b w:val="0"/>
                <w:i w:val="0"/>
                <w:color w:val="1C1612"/>
                <w:sz w:val="20"/>
              </w:rPr>
              <w:t>20,000.00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8,080,000.00</w:t>
            </w:r>
          </w:p>
        </w:tc>
      </w:tr>
      <w:tr>
        <w:tc>
          <w:tcPr>
            <w:tcW w:type="dxa" w:w="1345"/>
            <w:shd w:fill="F4EEE4" w:val="clear"/>
          </w:tcPr>
          <w:p>
            <w:r>
              <w:rPr>
                <w:rFonts w:ascii="Times New Roman" w:hAnsi="Times New Roman" w:eastAsia="Times New Roman"/>
                <w:b w:val="0"/>
                <w:i w:val="0"/>
                <w:color w:val="1C1612"/>
                <w:sz w:val="20"/>
              </w:rPr>
              <w:t>28/05/14</w:t>
            </w:r>
          </w:p>
        </w:tc>
        <w:tc>
          <w:tcPr>
            <w:tcW w:type="dxa" w:w="1345"/>
            <w:shd w:fill="F4EEE4" w:val="clear"/>
          </w:tcPr>
          <w:p>
            <w:r>
              <w:rPr>
                <w:rFonts w:ascii="Times New Roman" w:hAnsi="Times New Roman" w:eastAsia="Times New Roman"/>
                <w:b w:val="0"/>
                <w:i w:val="0"/>
                <w:color w:val="1C1612"/>
                <w:sz w:val="20"/>
              </w:rPr>
              <w:t>CHQ PAID-MICR CTS-MU-MURLIDHAR SADARANGA</w:t>
            </w:r>
          </w:p>
        </w:tc>
        <w:tc>
          <w:tcPr>
            <w:tcW w:type="dxa" w:w="1345"/>
            <w:shd w:fill="F4EEE4" w:val="clear"/>
          </w:tcPr>
          <w:p>
            <w:r>
              <w:rPr>
                <w:rFonts w:ascii="Times New Roman" w:hAnsi="Times New Roman" w:eastAsia="Times New Roman"/>
                <w:b w:val="0"/>
                <w:i w:val="0"/>
                <w:color w:val="1C1612"/>
                <w:sz w:val="20"/>
              </w:rPr>
              <w:t>000000000000003</w:t>
            </w:r>
          </w:p>
        </w:tc>
        <w:tc>
          <w:tcPr>
            <w:tcW w:type="dxa" w:w="1345"/>
            <w:shd w:fill="F4EEE4" w:val="clear"/>
          </w:tcPr>
          <w:p>
            <w:r>
              <w:rPr>
                <w:rFonts w:ascii="Times New Roman" w:hAnsi="Times New Roman" w:eastAsia="Times New Roman"/>
                <w:b w:val="0"/>
                <w:i w:val="0"/>
                <w:color w:val="1C1612"/>
                <w:sz w:val="20"/>
              </w:rPr>
              <w:t>28/05/14</w:t>
            </w:r>
          </w:p>
        </w:tc>
        <w:tc>
          <w:tcPr>
            <w:tcW w:type="dxa" w:w="1345"/>
            <w:shd w:fill="F4EEE4" w:val="clear"/>
          </w:tcPr>
          <w:p>
            <w:r>
              <w:rPr>
                <w:rFonts w:ascii="Times New Roman" w:hAnsi="Times New Roman" w:eastAsia="Times New Roman"/>
                <w:b w:val="0"/>
                <w:i w:val="0"/>
                <w:color w:val="1C1612"/>
                <w:sz w:val="20"/>
              </w:rPr>
              <w:t>2,000,000.00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6,080,000.00</w:t>
            </w:r>
          </w:p>
        </w:tc>
      </w:tr>
      <w:tr>
        <w:tc>
          <w:tcPr>
            <w:tcW w:type="dxa" w:w="1345"/>
            <w:shd w:fill="FFFFFF" w:val="clear"/>
          </w:tcPr>
          <w:p>
            <w:r>
              <w:rPr>
                <w:rFonts w:ascii="Times New Roman" w:hAnsi="Times New Roman" w:eastAsia="Times New Roman"/>
                <w:b w:val="0"/>
                <w:i w:val="0"/>
                <w:color w:val="1C1612"/>
                <w:sz w:val="20"/>
              </w:rPr>
              <w:t>02/06/14</w:t>
            </w:r>
          </w:p>
        </w:tc>
        <w:tc>
          <w:tcPr>
            <w:tcW w:type="dxa" w:w="1345"/>
            <w:shd w:fill="FFFFFF" w:val="clear"/>
          </w:tcPr>
          <w:p>
            <w:r>
              <w:rPr>
                <w:rFonts w:ascii="Times New Roman" w:hAnsi="Times New Roman" w:eastAsia="Times New Roman"/>
                <w:b w:val="0"/>
                <w:i w:val="0"/>
                <w:color w:val="1C1612"/>
                <w:sz w:val="20"/>
              </w:rPr>
              <w:t>CHQ PAID-MICR CTS-MU-PASCOAL PRINDADE</w:t>
            </w:r>
          </w:p>
        </w:tc>
        <w:tc>
          <w:tcPr>
            <w:tcW w:type="dxa" w:w="1345"/>
            <w:shd w:fill="FFFFFF" w:val="clear"/>
          </w:tcPr>
          <w:p>
            <w:r>
              <w:rPr>
                <w:rFonts w:ascii="Times New Roman" w:hAnsi="Times New Roman" w:eastAsia="Times New Roman"/>
                <w:b w:val="0"/>
                <w:i w:val="0"/>
                <w:color w:val="1C1612"/>
                <w:sz w:val="20"/>
              </w:rPr>
              <w:t>000000000000004</w:t>
            </w:r>
          </w:p>
        </w:tc>
        <w:tc>
          <w:tcPr>
            <w:tcW w:type="dxa" w:w="1345"/>
            <w:shd w:fill="FFFFFF" w:val="clear"/>
          </w:tcPr>
          <w:p>
            <w:r>
              <w:rPr>
                <w:rFonts w:ascii="Times New Roman" w:hAnsi="Times New Roman" w:eastAsia="Times New Roman"/>
                <w:b w:val="0"/>
                <w:i w:val="0"/>
                <w:color w:val="1C1612"/>
                <w:sz w:val="20"/>
              </w:rPr>
              <w:t>02/06/14</w:t>
            </w:r>
          </w:p>
        </w:tc>
        <w:tc>
          <w:tcPr>
            <w:tcW w:type="dxa" w:w="1345"/>
            <w:shd w:fill="FFFFFF" w:val="clear"/>
          </w:tcPr>
          <w:p>
            <w:r>
              <w:rPr>
                <w:rFonts w:ascii="Times New Roman" w:hAnsi="Times New Roman" w:eastAsia="Times New Roman"/>
                <w:b w:val="0"/>
                <w:i w:val="0"/>
                <w:color w:val="1C1612"/>
                <w:sz w:val="20"/>
              </w:rPr>
              <w:t>100,000.00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5,980,000.00</w:t>
            </w:r>
          </w:p>
        </w:tc>
      </w:tr>
      <w:tr>
        <w:tc>
          <w:tcPr>
            <w:tcW w:type="dxa" w:w="1345"/>
            <w:shd w:fill="F4EEE4" w:val="clear"/>
          </w:tcPr>
          <w:p>
            <w:r>
              <w:rPr>
                <w:rFonts w:ascii="Times New Roman" w:hAnsi="Times New Roman" w:eastAsia="Times New Roman"/>
                <w:b w:val="0"/>
                <w:i w:val="0"/>
                <w:color w:val="1C1612"/>
                <w:sz w:val="20"/>
              </w:rPr>
              <w:t>02/06/14</w:t>
            </w:r>
          </w:p>
        </w:tc>
        <w:tc>
          <w:tcPr>
            <w:tcW w:type="dxa" w:w="1345"/>
            <w:shd w:fill="F4EEE4" w:val="clear"/>
          </w:tcPr>
          <w:p>
            <w:r>
              <w:rPr>
                <w:rFonts w:ascii="Times New Roman" w:hAnsi="Times New Roman" w:eastAsia="Times New Roman"/>
                <w:b w:val="0"/>
                <w:i w:val="0"/>
                <w:color w:val="1C1612"/>
                <w:sz w:val="20"/>
              </w:rPr>
              <w:t>LW CHQ RET-ENCODING-LISTING ERROR</w:t>
            </w:r>
          </w:p>
        </w:tc>
        <w:tc>
          <w:tcPr>
            <w:tcW w:type="dxa" w:w="1345"/>
            <w:shd w:fill="F4EEE4" w:val="clear"/>
          </w:tcPr>
          <w:p>
            <w:r>
              <w:rPr>
                <w:rFonts w:ascii="Times New Roman" w:hAnsi="Times New Roman" w:eastAsia="Times New Roman"/>
                <w:b w:val="0"/>
                <w:i w:val="0"/>
                <w:color w:val="1C1612"/>
                <w:sz w:val="20"/>
              </w:rPr>
              <w:t>000000000000004</w:t>
            </w:r>
          </w:p>
        </w:tc>
        <w:tc>
          <w:tcPr>
            <w:tcW w:type="dxa" w:w="1345"/>
            <w:shd w:fill="F4EEE4" w:val="clear"/>
          </w:tcPr>
          <w:p>
            <w:r>
              <w:rPr>
                <w:rFonts w:ascii="Times New Roman" w:hAnsi="Times New Roman" w:eastAsia="Times New Roman"/>
                <w:b w:val="0"/>
                <w:i w:val="0"/>
                <w:color w:val="1C1612"/>
                <w:sz w:val="20"/>
              </w:rPr>
              <w:t>02/06/14</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100,000.00</w:t>
            </w:r>
          </w:p>
        </w:tc>
        <w:tc>
          <w:tcPr>
            <w:tcW w:type="dxa" w:w="1345"/>
            <w:shd w:fill="F4EEE4" w:val="clear"/>
          </w:tcPr>
          <w:p>
            <w:r>
              <w:rPr>
                <w:rFonts w:ascii="Times New Roman" w:hAnsi="Times New Roman" w:eastAsia="Times New Roman"/>
                <w:b w:val="0"/>
                <w:i w:val="0"/>
                <w:color w:val="1C1612"/>
                <w:sz w:val="20"/>
              </w:rPr>
              <w:t>6,080,000.00</w:t>
            </w:r>
          </w:p>
        </w:tc>
      </w:tr>
      <w:tr>
        <w:tc>
          <w:tcPr>
            <w:tcW w:type="dxa" w:w="1345"/>
            <w:shd w:fill="FFFFFF" w:val="clear"/>
          </w:tcPr>
          <w:p>
            <w:r>
              <w:rPr>
                <w:rFonts w:ascii="Times New Roman" w:hAnsi="Times New Roman" w:eastAsia="Times New Roman"/>
                <w:b w:val="0"/>
                <w:i w:val="0"/>
                <w:color w:val="1C1612"/>
                <w:sz w:val="20"/>
              </w:rPr>
              <w:t>04/06/14</w:t>
            </w:r>
          </w:p>
        </w:tc>
        <w:tc>
          <w:tcPr>
            <w:tcW w:type="dxa" w:w="1345"/>
            <w:shd w:fill="FFFFFF" w:val="clear"/>
          </w:tcPr>
          <w:p>
            <w:r>
              <w:rPr>
                <w:rFonts w:ascii="Times New Roman" w:hAnsi="Times New Roman" w:eastAsia="Times New Roman"/>
                <w:b w:val="0"/>
                <w:i w:val="0"/>
                <w:color w:val="1C1612"/>
                <w:sz w:val="20"/>
              </w:rPr>
              <w:t>CHQ PAID-MICR CTS-MU-PARWAL PRINDADE</w:t>
            </w:r>
          </w:p>
        </w:tc>
        <w:tc>
          <w:tcPr>
            <w:tcW w:type="dxa" w:w="1345"/>
            <w:shd w:fill="FFFFFF" w:val="clear"/>
          </w:tcPr>
          <w:p>
            <w:r>
              <w:rPr>
                <w:rFonts w:ascii="Times New Roman" w:hAnsi="Times New Roman" w:eastAsia="Times New Roman"/>
                <w:b w:val="0"/>
                <w:i w:val="0"/>
                <w:color w:val="1C1612"/>
                <w:sz w:val="20"/>
              </w:rPr>
              <w:t>000000000000004</w:t>
            </w:r>
          </w:p>
        </w:tc>
        <w:tc>
          <w:tcPr>
            <w:tcW w:type="dxa" w:w="1345"/>
            <w:shd w:fill="FFFFFF" w:val="clear"/>
          </w:tcPr>
          <w:p>
            <w:r>
              <w:rPr>
                <w:rFonts w:ascii="Times New Roman" w:hAnsi="Times New Roman" w:eastAsia="Times New Roman"/>
                <w:b w:val="0"/>
                <w:i w:val="0"/>
                <w:color w:val="1C1612"/>
                <w:sz w:val="20"/>
              </w:rPr>
              <w:t>04/06/14</w:t>
            </w:r>
          </w:p>
        </w:tc>
        <w:tc>
          <w:tcPr>
            <w:tcW w:type="dxa" w:w="1345"/>
            <w:shd w:fill="FFFFFF" w:val="clear"/>
          </w:tcPr>
          <w:p>
            <w:r>
              <w:rPr>
                <w:rFonts w:ascii="Times New Roman" w:hAnsi="Times New Roman" w:eastAsia="Times New Roman"/>
                <w:b w:val="0"/>
                <w:i w:val="0"/>
                <w:color w:val="1C1612"/>
                <w:sz w:val="20"/>
              </w:rPr>
              <w:t>100,000.00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5,980,000.00</w:t>
            </w:r>
          </w:p>
        </w:tc>
      </w:tr>
      <w:tr>
        <w:tc>
          <w:tcPr>
            <w:tcW w:type="dxa" w:w="1345"/>
            <w:shd w:fill="F4EEE4" w:val="clear"/>
          </w:tcPr>
          <w:p>
            <w:r>
              <w:rPr>
                <w:rFonts w:ascii="Times New Roman" w:hAnsi="Times New Roman" w:eastAsia="Times New Roman"/>
                <w:b w:val="0"/>
                <w:i w:val="0"/>
                <w:color w:val="1C1612"/>
                <w:sz w:val="20"/>
              </w:rPr>
              <w:t>04/06/14</w:t>
            </w:r>
          </w:p>
        </w:tc>
        <w:tc>
          <w:tcPr>
            <w:tcW w:type="dxa" w:w="1345"/>
            <w:shd w:fill="F4EEE4" w:val="clear"/>
          </w:tcPr>
          <w:p>
            <w:r>
              <w:rPr>
                <w:rFonts w:ascii="Times New Roman" w:hAnsi="Times New Roman" w:eastAsia="Times New Roman"/>
                <w:b w:val="0"/>
                <w:i w:val="0"/>
                <w:color w:val="1C1612"/>
                <w:sz w:val="20"/>
              </w:rPr>
              <w:t>LW CHQ RET-ENCODING-LISTING ERROR</w:t>
            </w:r>
          </w:p>
        </w:tc>
        <w:tc>
          <w:tcPr>
            <w:tcW w:type="dxa" w:w="1345"/>
            <w:shd w:fill="F4EEE4" w:val="clear"/>
          </w:tcPr>
          <w:p>
            <w:r>
              <w:rPr>
                <w:rFonts w:ascii="Times New Roman" w:hAnsi="Times New Roman" w:eastAsia="Times New Roman"/>
                <w:b w:val="0"/>
                <w:i w:val="0"/>
                <w:color w:val="1C1612"/>
                <w:sz w:val="20"/>
              </w:rPr>
              <w:t>000000000000004</w:t>
            </w:r>
          </w:p>
        </w:tc>
        <w:tc>
          <w:tcPr>
            <w:tcW w:type="dxa" w:w="1345"/>
            <w:shd w:fill="F4EEE4" w:val="clear"/>
          </w:tcPr>
          <w:p>
            <w:r>
              <w:rPr>
                <w:rFonts w:ascii="Times New Roman" w:hAnsi="Times New Roman" w:eastAsia="Times New Roman"/>
                <w:b w:val="0"/>
                <w:i w:val="0"/>
                <w:color w:val="1C1612"/>
                <w:sz w:val="20"/>
              </w:rPr>
              <w:t>04/06/14</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100,000.00</w:t>
            </w:r>
          </w:p>
        </w:tc>
        <w:tc>
          <w:tcPr>
            <w:tcW w:type="dxa" w:w="1345"/>
            <w:shd w:fill="F4EEE4" w:val="clear"/>
          </w:tcPr>
          <w:p>
            <w:r>
              <w:rPr>
                <w:rFonts w:ascii="Times New Roman" w:hAnsi="Times New Roman" w:eastAsia="Times New Roman"/>
                <w:b w:val="0"/>
                <w:i w:val="0"/>
                <w:color w:val="1C1612"/>
                <w:sz w:val="20"/>
              </w:rPr>
              <w:t>6,080,000.00</w:t>
            </w:r>
          </w:p>
        </w:tc>
      </w:tr>
      <w:tr>
        <w:tc>
          <w:tcPr>
            <w:tcW w:type="dxa" w:w="1345"/>
            <w:shd w:fill="FFFFFF" w:val="clear"/>
          </w:tcPr>
          <w:p>
            <w:r>
              <w:rPr>
                <w:rFonts w:ascii="Times New Roman" w:hAnsi="Times New Roman" w:eastAsia="Times New Roman"/>
                <w:b w:val="0"/>
                <w:i w:val="0"/>
                <w:color w:val="1C1612"/>
                <w:sz w:val="20"/>
              </w:rPr>
              <w:t>06/06/14</w:t>
            </w:r>
          </w:p>
        </w:tc>
        <w:tc>
          <w:tcPr>
            <w:tcW w:type="dxa" w:w="1345"/>
            <w:shd w:fill="FFFFFF" w:val="clear"/>
          </w:tcPr>
          <w:p>
            <w:r>
              <w:rPr>
                <w:rFonts w:ascii="Times New Roman" w:hAnsi="Times New Roman" w:eastAsia="Times New Roman"/>
                <w:b w:val="0"/>
                <w:i w:val="0"/>
                <w:color w:val="1C1612"/>
                <w:sz w:val="20"/>
              </w:rPr>
              <w:t>CHQ PAID-MICR CTS-MU-PASCOAL P</w:t>
            </w:r>
          </w:p>
        </w:tc>
        <w:tc>
          <w:tcPr>
            <w:tcW w:type="dxa" w:w="1345"/>
            <w:shd w:fill="FFFFFF" w:val="clear"/>
          </w:tcPr>
          <w:p>
            <w:r>
              <w:rPr>
                <w:rFonts w:ascii="Times New Roman" w:hAnsi="Times New Roman" w:eastAsia="Times New Roman"/>
                <w:b w:val="0"/>
                <w:i w:val="0"/>
                <w:color w:val="1C1612"/>
                <w:sz w:val="20"/>
              </w:rPr>
              <w:t>000000000000004</w:t>
            </w:r>
          </w:p>
        </w:tc>
        <w:tc>
          <w:tcPr>
            <w:tcW w:type="dxa" w:w="1345"/>
            <w:shd w:fill="FFFFFF" w:val="clear"/>
          </w:tcPr>
          <w:p>
            <w:r>
              <w:rPr>
                <w:rFonts w:ascii="Times New Roman" w:hAnsi="Times New Roman" w:eastAsia="Times New Roman"/>
                <w:b w:val="0"/>
                <w:i w:val="0"/>
                <w:color w:val="1C1612"/>
                <w:sz w:val="20"/>
              </w:rPr>
              <w:t>06/06/14</w:t>
            </w:r>
          </w:p>
        </w:tc>
        <w:tc>
          <w:tcPr>
            <w:tcW w:type="dxa" w:w="1345"/>
            <w:shd w:fill="FFFFFF" w:val="clear"/>
          </w:tcPr>
          <w:p>
            <w:r>
              <w:rPr>
                <w:rFonts w:ascii="Times New Roman" w:hAnsi="Times New Roman" w:eastAsia="Times New Roman"/>
                <w:b w:val="0"/>
                <w:i w:val="0"/>
                <w:color w:val="1C1612"/>
                <w:sz w:val="20"/>
              </w:rPr>
              <w:t>1,000,000.00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5,080,000.00</w:t>
            </w:r>
          </w:p>
        </w:tc>
      </w:tr>
      <w:tr>
        <w:tc>
          <w:tcPr>
            <w:tcW w:type="dxa" w:w="1345"/>
            <w:shd w:fill="F4EEE4" w:val="clear"/>
          </w:tcPr>
          <w:p>
            <w:r>
              <w:rPr>
                <w:rFonts w:ascii="Times New Roman" w:hAnsi="Times New Roman" w:eastAsia="Times New Roman"/>
                <w:b w:val="0"/>
                <w:i w:val="0"/>
                <w:color w:val="1C1612"/>
                <w:sz w:val="20"/>
              </w:rPr>
              <w:t>09/10/14</w:t>
            </w:r>
          </w:p>
        </w:tc>
        <w:tc>
          <w:tcPr>
            <w:tcW w:type="dxa" w:w="1345"/>
            <w:shd w:fill="F4EEE4" w:val="clear"/>
          </w:tcPr>
          <w:p>
            <w:r>
              <w:rPr>
                <w:rFonts w:ascii="Times New Roman" w:hAnsi="Times New Roman" w:eastAsia="Times New Roman"/>
                <w:b w:val="0"/>
                <w:i w:val="0"/>
                <w:color w:val="1C1612"/>
                <w:sz w:val="20"/>
              </w:rPr>
              <w:t>PVM ASSOCIATES DR - 23682990000029 - TALEIGAO BRANCH CHEQUE DUMMY ACCOUNT</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09/10/14</w:t>
            </w:r>
          </w:p>
        </w:tc>
        <w:tc>
          <w:tcPr>
            <w:tcW w:type="dxa" w:w="1345"/>
            <w:shd w:fill="F4EEE4" w:val="clear"/>
          </w:tcPr>
          <w:p>
            <w:r>
              <w:rPr>
                <w:rFonts w:ascii="Times New Roman" w:hAnsi="Times New Roman" w:eastAsia="Times New Roman"/>
                <w:b w:val="0"/>
                <w:i w:val="0"/>
                <w:color w:val="1C1612"/>
                <w:sz w:val="20"/>
              </w:rPr>
              <w:t>5,000,000.00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80,000.00</w:t>
            </w:r>
          </w:p>
        </w:tc>
      </w:tr>
      <w:tr>
        <w:tc>
          <w:tcPr>
            <w:tcW w:type="dxa" w:w="1345"/>
            <w:shd w:fill="FFFFFF" w:val="clear"/>
          </w:tcPr>
          <w:p>
            <w:r>
              <w:rPr>
                <w:rFonts w:ascii="Times New Roman" w:hAnsi="Times New Roman" w:eastAsia="Times New Roman"/>
                <w:b w:val="0"/>
                <w:i w:val="0"/>
                <w:color w:val="1C1612"/>
                <w:sz w:val="20"/>
              </w:rPr>
              <w:t>31/12/14</w:t>
            </w:r>
          </w:p>
        </w:tc>
        <w:tc>
          <w:tcPr>
            <w:tcW w:type="dxa" w:w="1345"/>
            <w:shd w:fill="FFFFFF" w:val="clear"/>
          </w:tcPr>
          <w:p>
            <w:r>
              <w:rPr>
                <w:rFonts w:ascii="Times New Roman" w:hAnsi="Times New Roman" w:eastAsia="Times New Roman"/>
                <w:b w:val="0"/>
                <w:i w:val="0"/>
                <w:color w:val="1C1612"/>
                <w:sz w:val="20"/>
              </w:rPr>
              <w:t>CHQ PAID-MICR CTS-MU-BONNY A FERDES</w:t>
            </w:r>
          </w:p>
        </w:tc>
        <w:tc>
          <w:tcPr>
            <w:tcW w:type="dxa" w:w="1345"/>
            <w:shd w:fill="FFFFFF" w:val="clear"/>
          </w:tcPr>
          <w:p>
            <w:r>
              <w:rPr>
                <w:rFonts w:ascii="Times New Roman" w:hAnsi="Times New Roman" w:eastAsia="Times New Roman"/>
                <w:b w:val="0"/>
                <w:i w:val="0"/>
                <w:color w:val="1C1612"/>
                <w:sz w:val="20"/>
              </w:rPr>
              <w:t>000000000000005</w:t>
            </w:r>
          </w:p>
        </w:tc>
        <w:tc>
          <w:tcPr>
            <w:tcW w:type="dxa" w:w="1345"/>
            <w:shd w:fill="FFFFFF" w:val="clear"/>
          </w:tcPr>
          <w:p>
            <w:r>
              <w:rPr>
                <w:rFonts w:ascii="Times New Roman" w:hAnsi="Times New Roman" w:eastAsia="Times New Roman"/>
                <w:b w:val="0"/>
                <w:i w:val="0"/>
                <w:color w:val="1C1612"/>
                <w:sz w:val="20"/>
              </w:rPr>
              <w:t>31/12/14</w:t>
            </w:r>
          </w:p>
        </w:tc>
        <w:tc>
          <w:tcPr>
            <w:tcW w:type="dxa" w:w="1345"/>
            <w:shd w:fill="FFFFFF" w:val="clear"/>
          </w:tcPr>
          <w:p>
            <w:r>
              <w:rPr>
                <w:rFonts w:ascii="Times New Roman" w:hAnsi="Times New Roman" w:eastAsia="Times New Roman"/>
                <w:b w:val="0"/>
                <w:i w:val="0"/>
                <w:color w:val="1C1612"/>
                <w:sz w:val="20"/>
              </w:rPr>
              <w:t>500,000.00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-420,000.00</w:t>
            </w:r>
          </w:p>
        </w:tc>
      </w:tr>
      <w:tr>
        <w:tc>
          <w:tcPr>
            <w:tcW w:type="dxa" w:w="1345"/>
            <w:shd w:fill="F4EEE4" w:val="clear"/>
          </w:tcPr>
          <w:p>
            <w:r>
              <w:rPr>
                <w:rFonts w:ascii="Times New Roman" w:hAnsi="Times New Roman" w:eastAsia="Times New Roman"/>
                <w:b w:val="0"/>
                <w:i w:val="0"/>
                <w:color w:val="1C1612"/>
                <w:sz w:val="20"/>
              </w:rPr>
              <w:t>31/12/14</w:t>
            </w:r>
          </w:p>
        </w:tc>
        <w:tc>
          <w:tcPr>
            <w:tcW w:type="dxa" w:w="1345"/>
            <w:shd w:fill="F4EEE4" w:val="clear"/>
          </w:tcPr>
          <w:p>
            <w:r>
              <w:rPr>
                <w:rFonts w:ascii="Times New Roman" w:hAnsi="Times New Roman" w:eastAsia="Times New Roman"/>
                <w:b w:val="0"/>
                <w:i w:val="0"/>
                <w:color w:val="1C1612"/>
                <w:sz w:val="20"/>
              </w:rPr>
              <w:t>SWEEP-IN CREDIT - 50300063620287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31/12/14</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420,000.00</w:t>
            </w:r>
          </w:p>
        </w:tc>
        <w:tc>
          <w:tcPr>
            <w:tcW w:type="dxa" w:w="1345"/>
            <w:shd w:fill="F4EEE4" w:val="clear"/>
          </w:tcPr>
          <w:p>
            <w:r>
              <w:rPr>
                <w:rFonts w:ascii="Times New Roman" w:hAnsi="Times New Roman" w:eastAsia="Times New Roman"/>
                <w:b w:val="0"/>
                <w:i w:val="0"/>
                <w:color w:val="1C1612"/>
                <w:sz w:val="20"/>
              </w:rPr>
              <w:t>0.00</w:t>
            </w:r>
          </w:p>
        </w:tc>
      </w:tr>
      <w:tr>
        <w:tc>
          <w:tcPr>
            <w:tcW w:type="dxa" w:w="1345"/>
            <w:shd w:fill="FFFFFF" w:val="clear"/>
          </w:tcPr>
          <w:p>
            <w:r>
              <w:rPr>
                <w:rFonts w:ascii="Times New Roman" w:hAnsi="Times New Roman" w:eastAsia="Times New Roman"/>
                <w:b w:val="0"/>
                <w:i w:val="0"/>
                <w:color w:val="1C1612"/>
                <w:sz w:val="20"/>
              </w:rPr>
              <w:t>31/12/14</w:t>
            </w:r>
          </w:p>
        </w:tc>
        <w:tc>
          <w:tcPr>
            <w:tcW w:type="dxa" w:w="1345"/>
            <w:shd w:fill="FFFFFF" w:val="clear"/>
          </w:tcPr>
          <w:p>
            <w:r>
              <w:rPr>
                <w:rFonts w:ascii="Times New Roman" w:hAnsi="Times New Roman" w:eastAsia="Times New Roman"/>
                <w:b w:val="0"/>
                <w:i w:val="0"/>
                <w:color w:val="1C1612"/>
                <w:sz w:val="20"/>
              </w:rPr>
              <w:t>INT. ON SWCR ON-50300063620287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31/12/14</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6,924.00</w:t>
            </w:r>
          </w:p>
        </w:tc>
        <w:tc>
          <w:tcPr>
            <w:tcW w:type="dxa" w:w="1345"/>
            <w:shd w:fill="FFFFFF" w:val="clear"/>
          </w:tcPr>
          <w:p>
            <w:r>
              <w:rPr>
                <w:rFonts w:ascii="Times New Roman" w:hAnsi="Times New Roman" w:eastAsia="Times New Roman"/>
                <w:b w:val="0"/>
                <w:i w:val="0"/>
                <w:color w:val="1C1612"/>
                <w:sz w:val="20"/>
              </w:rPr>
              <w:t>6,924.00</w:t>
            </w:r>
          </w:p>
        </w:tc>
      </w:tr>
      <w:tr>
        <w:tc>
          <w:tcPr>
            <w:tcW w:type="dxa" w:w="1345"/>
            <w:shd w:fill="F4EEE4" w:val="clear"/>
          </w:tcPr>
          <w:p>
            <w:r>
              <w:rPr>
                <w:rFonts w:ascii="Times New Roman" w:hAnsi="Times New Roman" w:eastAsia="Times New Roman"/>
                <w:b w:val="0"/>
                <w:i w:val="0"/>
                <w:color w:val="1C1612"/>
                <w:sz w:val="20"/>
              </w:rPr>
              <w:t>21/03/15</w:t>
            </w:r>
          </w:p>
        </w:tc>
        <w:tc>
          <w:tcPr>
            <w:tcW w:type="dxa" w:w="1345"/>
            <w:shd w:fill="F4EEE4" w:val="clear"/>
          </w:tcPr>
          <w:p>
            <w:r>
              <w:rPr>
                <w:rFonts w:ascii="Times New Roman" w:hAnsi="Times New Roman" w:eastAsia="Times New Roman"/>
                <w:b w:val="0"/>
                <w:i w:val="0"/>
                <w:color w:val="1C1612"/>
                <w:sz w:val="20"/>
              </w:rPr>
              <w:t>CHQ PAID-MICR CTS-MU-NAIK GAUNKEAR AND C</w:t>
            </w:r>
          </w:p>
        </w:tc>
        <w:tc>
          <w:tcPr>
            <w:tcW w:type="dxa" w:w="1345"/>
            <w:shd w:fill="F4EEE4" w:val="clear"/>
          </w:tcPr>
          <w:p>
            <w:r>
              <w:rPr>
                <w:rFonts w:ascii="Times New Roman" w:hAnsi="Times New Roman" w:eastAsia="Times New Roman"/>
                <w:b w:val="0"/>
                <w:i w:val="0"/>
                <w:color w:val="1C1612"/>
                <w:sz w:val="20"/>
              </w:rPr>
              <w:t>000000000000006</w:t>
            </w:r>
          </w:p>
        </w:tc>
        <w:tc>
          <w:tcPr>
            <w:tcW w:type="dxa" w:w="1345"/>
            <w:shd w:fill="F4EEE4" w:val="clear"/>
          </w:tcPr>
          <w:p>
            <w:r>
              <w:rPr>
                <w:rFonts w:ascii="Times New Roman" w:hAnsi="Times New Roman" w:eastAsia="Times New Roman"/>
                <w:b w:val="0"/>
                <w:i w:val="0"/>
                <w:color w:val="1C1612"/>
                <w:sz w:val="20"/>
              </w:rPr>
              <w:t>21/03/15</w:t>
            </w:r>
          </w:p>
        </w:tc>
        <w:tc>
          <w:tcPr>
            <w:tcW w:type="dxa" w:w="1345"/>
            <w:shd w:fill="F4EEE4" w:val="clear"/>
          </w:tcPr>
          <w:p>
            <w:r>
              <w:rPr>
                <w:rFonts w:ascii="Times New Roman" w:hAnsi="Times New Roman" w:eastAsia="Times New Roman"/>
                <w:b w:val="0"/>
                <w:i w:val="0"/>
                <w:color w:val="1C1612"/>
                <w:sz w:val="20"/>
              </w:rPr>
              <w:t>102,360.00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-95,436.00</w:t>
            </w:r>
          </w:p>
        </w:tc>
      </w:tr>
      <w:tr>
        <w:tc>
          <w:tcPr>
            <w:tcW w:type="dxa" w:w="1345"/>
            <w:shd w:fill="FFFFFF" w:val="clear"/>
          </w:tcPr>
          <w:p>
            <w:r>
              <w:rPr>
                <w:rFonts w:ascii="Times New Roman" w:hAnsi="Times New Roman" w:eastAsia="Times New Roman"/>
                <w:b w:val="0"/>
                <w:i w:val="0"/>
                <w:color w:val="1C1612"/>
                <w:sz w:val="20"/>
              </w:rPr>
              <w:t>21/03/15</w:t>
            </w:r>
          </w:p>
        </w:tc>
        <w:tc>
          <w:tcPr>
            <w:tcW w:type="dxa" w:w="1345"/>
            <w:shd w:fill="FFFFFF" w:val="clear"/>
          </w:tcPr>
          <w:p>
            <w:r>
              <w:rPr>
                <w:rFonts w:ascii="Times New Roman" w:hAnsi="Times New Roman" w:eastAsia="Times New Roman"/>
                <w:b w:val="0"/>
                <w:i w:val="0"/>
                <w:color w:val="1C1612"/>
                <w:sz w:val="20"/>
              </w:rPr>
              <w:t>CHQ PAID-MICR CTS-MU-P H NARGUNDKAR</w:t>
            </w:r>
          </w:p>
        </w:tc>
        <w:tc>
          <w:tcPr>
            <w:tcW w:type="dxa" w:w="1345"/>
            <w:shd w:fill="FFFFFF" w:val="clear"/>
          </w:tcPr>
          <w:p>
            <w:r>
              <w:rPr>
                <w:rFonts w:ascii="Times New Roman" w:hAnsi="Times New Roman" w:eastAsia="Times New Roman"/>
                <w:b w:val="0"/>
                <w:i w:val="0"/>
                <w:color w:val="1C1612"/>
                <w:sz w:val="20"/>
              </w:rPr>
              <w:t>000000000000007</w:t>
            </w:r>
          </w:p>
        </w:tc>
        <w:tc>
          <w:tcPr>
            <w:tcW w:type="dxa" w:w="1345"/>
            <w:shd w:fill="FFFFFF" w:val="clear"/>
          </w:tcPr>
          <w:p>
            <w:r>
              <w:rPr>
                <w:rFonts w:ascii="Times New Roman" w:hAnsi="Times New Roman" w:eastAsia="Times New Roman"/>
                <w:b w:val="0"/>
                <w:i w:val="0"/>
                <w:color w:val="1C1612"/>
                <w:sz w:val="20"/>
              </w:rPr>
              <w:t>21/03/15</w:t>
            </w:r>
          </w:p>
        </w:tc>
        <w:tc>
          <w:tcPr>
            <w:tcW w:type="dxa" w:w="1345"/>
            <w:shd w:fill="FFFFFF" w:val="clear"/>
          </w:tcPr>
          <w:p>
            <w:r>
              <w:rPr>
                <w:rFonts w:ascii="Times New Roman" w:hAnsi="Times New Roman" w:eastAsia="Times New Roman"/>
                <w:b w:val="0"/>
                <w:i w:val="0"/>
                <w:color w:val="1C1612"/>
                <w:sz w:val="20"/>
              </w:rPr>
              <w:t>90,000.00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-185,436.00</w:t>
            </w:r>
          </w:p>
        </w:tc>
      </w:tr>
      <w:tr>
        <w:tc>
          <w:tcPr>
            <w:tcW w:type="dxa" w:w="1345"/>
            <w:shd w:fill="F4EEE4" w:val="clear"/>
          </w:tcPr>
          <w:p>
            <w:r>
              <w:rPr>
                <w:rFonts w:ascii="Times New Roman" w:hAnsi="Times New Roman" w:eastAsia="Times New Roman"/>
                <w:b w:val="0"/>
                <w:i w:val="0"/>
                <w:color w:val="1C1612"/>
                <w:sz w:val="20"/>
              </w:rPr>
              <w:t>22/03/15</w:t>
            </w:r>
          </w:p>
        </w:tc>
        <w:tc>
          <w:tcPr>
            <w:tcW w:type="dxa" w:w="1345"/>
            <w:shd w:fill="F4EEE4" w:val="clear"/>
          </w:tcPr>
          <w:p>
            <w:r>
              <w:rPr>
                <w:rFonts w:ascii="Times New Roman" w:hAnsi="Times New Roman" w:eastAsia="Times New Roman"/>
                <w:b w:val="0"/>
                <w:i w:val="0"/>
                <w:color w:val="1C1612"/>
                <w:sz w:val="20"/>
              </w:rPr>
              <w:t>SWEEP-IN CREDIT - 50300063620287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21/03/15</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95,436.00</w:t>
            </w:r>
          </w:p>
        </w:tc>
        <w:tc>
          <w:tcPr>
            <w:tcW w:type="dxa" w:w="1345"/>
            <w:shd w:fill="F4EEE4" w:val="clear"/>
          </w:tcPr>
          <w:p>
            <w:r>
              <w:rPr>
                <w:rFonts w:ascii="Times New Roman" w:hAnsi="Times New Roman" w:eastAsia="Times New Roman"/>
                <w:b w:val="0"/>
                <w:i w:val="0"/>
                <w:color w:val="1C1612"/>
                <w:sz w:val="20"/>
              </w:rPr>
              <w:t>-90,000.00</w:t>
            </w:r>
          </w:p>
        </w:tc>
      </w:tr>
      <w:tr>
        <w:tc>
          <w:tcPr>
            <w:tcW w:type="dxa" w:w="1345"/>
            <w:shd w:fill="FFFFFF" w:val="clear"/>
          </w:tcPr>
          <w:p>
            <w:r>
              <w:rPr>
                <w:rFonts w:ascii="Times New Roman" w:hAnsi="Times New Roman" w:eastAsia="Times New Roman"/>
                <w:b w:val="0"/>
                <w:i w:val="0"/>
                <w:color w:val="1C1612"/>
                <w:sz w:val="20"/>
              </w:rPr>
              <w:t>22/03/15</w:t>
            </w:r>
          </w:p>
        </w:tc>
        <w:tc>
          <w:tcPr>
            <w:tcW w:type="dxa" w:w="1345"/>
            <w:shd w:fill="FFFFFF" w:val="clear"/>
          </w:tcPr>
          <w:p>
            <w:r>
              <w:rPr>
                <w:rFonts w:ascii="Times New Roman" w:hAnsi="Times New Roman" w:eastAsia="Times New Roman"/>
                <w:b w:val="0"/>
                <w:i w:val="0"/>
                <w:color w:val="1C1612"/>
                <w:sz w:val="20"/>
              </w:rPr>
              <w:t>INT. ON SWCR ON-50300063620287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21/03/15</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3,090.00</w:t>
            </w:r>
          </w:p>
        </w:tc>
        <w:tc>
          <w:tcPr>
            <w:tcW w:type="dxa" w:w="1345"/>
            <w:shd w:fill="FFFFFF" w:val="clear"/>
          </w:tcPr>
          <w:p>
            <w:r>
              <w:rPr>
                <w:rFonts w:ascii="Times New Roman" w:hAnsi="Times New Roman" w:eastAsia="Times New Roman"/>
                <w:b w:val="0"/>
                <w:i w:val="0"/>
                <w:color w:val="1C1612"/>
                <w:sz w:val="20"/>
              </w:rPr>
              <w:t>-86,910.00</w:t>
            </w:r>
          </w:p>
        </w:tc>
      </w:tr>
      <w:tr>
        <w:tc>
          <w:tcPr>
            <w:tcW w:type="dxa" w:w="1345"/>
            <w:shd w:fill="F4EEE4" w:val="clear"/>
          </w:tcPr>
          <w:p>
            <w:r>
              <w:rPr>
                <w:rFonts w:ascii="Times New Roman" w:hAnsi="Times New Roman" w:eastAsia="Times New Roman"/>
                <w:b w:val="0"/>
                <w:i w:val="0"/>
                <w:color w:val="1C1612"/>
                <w:sz w:val="20"/>
              </w:rPr>
              <w:t>22/03/15</w:t>
            </w:r>
          </w:p>
        </w:tc>
        <w:tc>
          <w:tcPr>
            <w:tcW w:type="dxa" w:w="1345"/>
            <w:shd w:fill="F4EEE4" w:val="clear"/>
          </w:tcPr>
          <w:p>
            <w:r>
              <w:rPr>
                <w:rFonts w:ascii="Times New Roman" w:hAnsi="Times New Roman" w:eastAsia="Times New Roman"/>
                <w:b w:val="0"/>
                <w:i w:val="0"/>
                <w:color w:val="1C1612"/>
                <w:sz w:val="20"/>
              </w:rPr>
              <w:t>TDS RECOVERED ON-50300063620287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21/03/15</w:t>
            </w:r>
          </w:p>
        </w:tc>
        <w:tc>
          <w:tcPr>
            <w:tcW w:type="dxa" w:w="1345"/>
            <w:shd w:fill="F4EEE4" w:val="clear"/>
          </w:tcPr>
          <w:p>
            <w:r>
              <w:rPr>
                <w:rFonts w:ascii="Times New Roman" w:hAnsi="Times New Roman" w:eastAsia="Times New Roman"/>
                <w:b w:val="0"/>
                <w:i w:val="0"/>
                <w:color w:val="1C1612"/>
                <w:sz w:val="20"/>
              </w:rPr>
              <w:t>1,001.40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-87,911.40</w:t>
            </w:r>
          </w:p>
        </w:tc>
      </w:tr>
      <w:tr>
        <w:tc>
          <w:tcPr>
            <w:tcW w:type="dxa" w:w="1345"/>
            <w:shd w:fill="FFFFFF" w:val="clear"/>
          </w:tcPr>
          <w:p>
            <w:r>
              <w:rPr>
                <w:rFonts w:ascii="Times New Roman" w:hAnsi="Times New Roman" w:eastAsia="Times New Roman"/>
                <w:b w:val="0"/>
                <w:i w:val="0"/>
                <w:color w:val="1C1612"/>
                <w:sz w:val="20"/>
              </w:rPr>
              <w:t>22/03/15</w:t>
            </w:r>
          </w:p>
        </w:tc>
        <w:tc>
          <w:tcPr>
            <w:tcW w:type="dxa" w:w="1345"/>
            <w:shd w:fill="FFFFFF" w:val="clear"/>
          </w:tcPr>
          <w:p>
            <w:r>
              <w:rPr>
                <w:rFonts w:ascii="Times New Roman" w:hAnsi="Times New Roman" w:eastAsia="Times New Roman"/>
                <w:b w:val="0"/>
                <w:i w:val="0"/>
                <w:color w:val="1C1612"/>
                <w:sz w:val="20"/>
              </w:rPr>
              <w:t>SWEEP-IN CREDIT - 50300063620287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21/03/15</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87,912.00</w:t>
            </w:r>
          </w:p>
        </w:tc>
        <w:tc>
          <w:tcPr>
            <w:tcW w:type="dxa" w:w="1345"/>
            <w:shd w:fill="FFFFFF" w:val="clear"/>
          </w:tcPr>
          <w:p>
            <w:r>
              <w:rPr>
                <w:rFonts w:ascii="Times New Roman" w:hAnsi="Times New Roman" w:eastAsia="Times New Roman"/>
                <w:b w:val="0"/>
                <w:i w:val="0"/>
                <w:color w:val="1C1612"/>
                <w:sz w:val="20"/>
              </w:rPr>
              <w:t>0.60</w:t>
            </w:r>
          </w:p>
        </w:tc>
      </w:tr>
      <w:tr>
        <w:tc>
          <w:tcPr>
            <w:tcW w:type="dxa" w:w="1345"/>
            <w:shd w:fill="F4EEE4" w:val="clear"/>
          </w:tcPr>
          <w:p>
            <w:r>
              <w:rPr>
                <w:rFonts w:ascii="Times New Roman" w:hAnsi="Times New Roman" w:eastAsia="Times New Roman"/>
                <w:b w:val="0"/>
                <w:i w:val="0"/>
                <w:color w:val="1C1612"/>
                <w:sz w:val="20"/>
              </w:rPr>
              <w:t>22/03/15</w:t>
            </w:r>
          </w:p>
        </w:tc>
        <w:tc>
          <w:tcPr>
            <w:tcW w:type="dxa" w:w="1345"/>
            <w:shd w:fill="F4EEE4" w:val="clear"/>
          </w:tcPr>
          <w:p>
            <w:r>
              <w:rPr>
                <w:rFonts w:ascii="Times New Roman" w:hAnsi="Times New Roman" w:eastAsia="Times New Roman"/>
                <w:b w:val="0"/>
                <w:i w:val="0"/>
                <w:color w:val="1C1612"/>
                <w:sz w:val="20"/>
              </w:rPr>
              <w:t>INT. ON SWCR ON-50300063620287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21/03/15</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2,846.00</w:t>
            </w:r>
          </w:p>
        </w:tc>
        <w:tc>
          <w:tcPr>
            <w:tcW w:type="dxa" w:w="1345"/>
            <w:shd w:fill="F4EEE4" w:val="clear"/>
          </w:tcPr>
          <w:p>
            <w:r>
              <w:rPr>
                <w:rFonts w:ascii="Times New Roman" w:hAnsi="Times New Roman" w:eastAsia="Times New Roman"/>
                <w:b w:val="0"/>
                <w:i w:val="0"/>
                <w:color w:val="1C1612"/>
                <w:sz w:val="20"/>
              </w:rPr>
              <w:t>2,562.00</w:t>
            </w:r>
          </w:p>
        </w:tc>
      </w:tr>
      <w:tr>
        <w:tc>
          <w:tcPr>
            <w:tcW w:type="dxa" w:w="1345"/>
            <w:shd w:fill="FFFFFF" w:val="clear"/>
          </w:tcPr>
          <w:p>
            <w:r>
              <w:rPr>
                <w:rFonts w:ascii="Times New Roman" w:hAnsi="Times New Roman" w:eastAsia="Times New Roman"/>
                <w:b w:val="0"/>
                <w:i w:val="0"/>
                <w:color w:val="1C1612"/>
                <w:sz w:val="20"/>
              </w:rPr>
              <w:t>22/03/15</w:t>
            </w:r>
          </w:p>
        </w:tc>
        <w:tc>
          <w:tcPr>
            <w:tcW w:type="dxa" w:w="1345"/>
            <w:shd w:fill="FFFFFF" w:val="clear"/>
          </w:tcPr>
          <w:p>
            <w:r>
              <w:rPr>
                <w:rFonts w:ascii="Times New Roman" w:hAnsi="Times New Roman" w:eastAsia="Times New Roman"/>
                <w:b w:val="0"/>
                <w:i w:val="0"/>
                <w:color w:val="1C1612"/>
                <w:sz w:val="20"/>
              </w:rPr>
              <w:t>TDS RECOVERED ON-50300063620287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21/03/15</w:t>
            </w:r>
          </w:p>
        </w:tc>
        <w:tc>
          <w:tcPr>
            <w:tcW w:type="dxa" w:w="1345"/>
            <w:shd w:fill="FFFFFF" w:val="clear"/>
          </w:tcPr>
          <w:p>
            <w:r>
              <w:rPr>
                <w:rFonts w:ascii="Times New Roman" w:hAnsi="Times New Roman" w:eastAsia="Times New Roman"/>
                <w:b w:val="0"/>
                <w:i w:val="0"/>
                <w:color w:val="1C1612"/>
                <w:sz w:val="20"/>
              </w:rPr>
              <w:t>284.60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-284.00</w:t>
            </w:r>
          </w:p>
        </w:tc>
      </w:tr>
      <w:tr>
        <w:tc>
          <w:tcPr>
            <w:tcW w:type="dxa" w:w="1345"/>
            <w:shd w:fill="F4EEE4" w:val="clear"/>
          </w:tcPr>
          <w:p>
            <w:r>
              <w:rPr>
                <w:rFonts w:ascii="Times New Roman" w:hAnsi="Times New Roman" w:eastAsia="Times New Roman"/>
                <w:b w:val="0"/>
                <w:i w:val="0"/>
                <w:color w:val="1C1612"/>
                <w:sz w:val="20"/>
              </w:rPr>
              <w:t>15/09/15</w:t>
            </w:r>
          </w:p>
        </w:tc>
        <w:tc>
          <w:tcPr>
            <w:tcW w:type="dxa" w:w="1345"/>
            <w:shd w:fill="F4EEE4" w:val="clear"/>
          </w:tcPr>
          <w:p>
            <w:r>
              <w:rPr>
                <w:rFonts w:ascii="Times New Roman" w:hAnsi="Times New Roman" w:eastAsia="Times New Roman"/>
                <w:b w:val="0"/>
                <w:i w:val="0"/>
                <w:color w:val="1C1612"/>
                <w:sz w:val="20"/>
              </w:rPr>
              <w:t>CHQ PAID - TALEIGAO - G</w:t>
            </w:r>
          </w:p>
        </w:tc>
        <w:tc>
          <w:tcPr>
            <w:tcW w:type="dxa" w:w="1345"/>
            <w:shd w:fill="F4EEE4" w:val="clear"/>
          </w:tcPr>
          <w:p>
            <w:r>
              <w:rPr>
                <w:rFonts w:ascii="Times New Roman" w:hAnsi="Times New Roman" w:eastAsia="Times New Roman"/>
                <w:b w:val="0"/>
                <w:i w:val="0"/>
                <w:color w:val="1C1612"/>
                <w:sz w:val="20"/>
              </w:rPr>
              <w:t>000000000000011</w:t>
            </w:r>
          </w:p>
        </w:tc>
        <w:tc>
          <w:tcPr>
            <w:tcW w:type="dxa" w:w="1345"/>
            <w:shd w:fill="F4EEE4" w:val="clear"/>
          </w:tcPr>
          <w:p>
            <w:r>
              <w:rPr>
                <w:rFonts w:ascii="Times New Roman" w:hAnsi="Times New Roman" w:eastAsia="Times New Roman"/>
                <w:b w:val="0"/>
                <w:i w:val="0"/>
                <w:color w:val="1C1612"/>
                <w:sz w:val="20"/>
              </w:rPr>
              <w:t>15/09/15</w:t>
            </w:r>
          </w:p>
        </w:tc>
        <w:tc>
          <w:tcPr>
            <w:tcW w:type="dxa" w:w="1345"/>
            <w:shd w:fill="F4EEE4" w:val="clear"/>
          </w:tcPr>
          <w:p>
            <w:r>
              <w:rPr>
                <w:rFonts w:ascii="Times New Roman" w:hAnsi="Times New Roman" w:eastAsia="Times New Roman"/>
                <w:b w:val="0"/>
                <w:i w:val="0"/>
                <w:color w:val="1C1612"/>
                <w:sz w:val="20"/>
              </w:rPr>
              <w:t>20,000.00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-17,438.00</w:t>
            </w:r>
          </w:p>
        </w:tc>
      </w:tr>
      <w:tr>
        <w:tc>
          <w:tcPr>
            <w:tcW w:type="dxa" w:w="1345"/>
            <w:shd w:fill="FFFFFF" w:val="clear"/>
          </w:tcPr>
          <w:p>
            <w:r>
              <w:rPr>
                <w:rFonts w:ascii="Times New Roman" w:hAnsi="Times New Roman" w:eastAsia="Times New Roman"/>
                <w:b w:val="0"/>
                <w:i w:val="0"/>
                <w:color w:val="1C1612"/>
                <w:sz w:val="20"/>
              </w:rPr>
              <w:t>15/09/15</w:t>
            </w:r>
          </w:p>
        </w:tc>
        <w:tc>
          <w:tcPr>
            <w:tcW w:type="dxa" w:w="1345"/>
            <w:shd w:fill="FFFFFF" w:val="clear"/>
          </w:tcPr>
          <w:p>
            <w:r>
              <w:rPr>
                <w:rFonts w:ascii="Times New Roman" w:hAnsi="Times New Roman" w:eastAsia="Times New Roman"/>
                <w:b w:val="0"/>
                <w:i w:val="0"/>
                <w:color w:val="1C1612"/>
                <w:sz w:val="20"/>
              </w:rPr>
              <w:t>SWEEP-IN CREDIT - 50300063620287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15/09/15</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17,438.00</w:t>
            </w:r>
          </w:p>
        </w:tc>
        <w:tc>
          <w:tcPr>
            <w:tcW w:type="dxa" w:w="1345"/>
            <w:shd w:fill="FFFFFF" w:val="clear"/>
          </w:tcPr>
          <w:p>
            <w:r>
              <w:rPr>
                <w:rFonts w:ascii="Times New Roman" w:hAnsi="Times New Roman" w:eastAsia="Times New Roman"/>
                <w:b w:val="0"/>
                <w:i w:val="0"/>
                <w:color w:val="1C1612"/>
                <w:sz w:val="20"/>
              </w:rPr>
              <w:t>0.00</w:t>
            </w:r>
          </w:p>
        </w:tc>
      </w:tr>
      <w:tr>
        <w:tc>
          <w:tcPr>
            <w:tcW w:type="dxa" w:w="1345"/>
            <w:shd w:fill="F4EEE4" w:val="clear"/>
          </w:tcPr>
          <w:p>
            <w:r>
              <w:rPr>
                <w:rFonts w:ascii="Times New Roman" w:hAnsi="Times New Roman" w:eastAsia="Times New Roman"/>
                <w:b w:val="0"/>
                <w:i w:val="0"/>
                <w:color w:val="1C1612"/>
                <w:sz w:val="20"/>
              </w:rPr>
              <w:t>15/09/15</w:t>
            </w:r>
          </w:p>
        </w:tc>
        <w:tc>
          <w:tcPr>
            <w:tcW w:type="dxa" w:w="1345"/>
            <w:shd w:fill="F4EEE4" w:val="clear"/>
          </w:tcPr>
          <w:p>
            <w:r>
              <w:rPr>
                <w:rFonts w:ascii="Times New Roman" w:hAnsi="Times New Roman" w:eastAsia="Times New Roman"/>
                <w:b w:val="0"/>
                <w:i w:val="0"/>
                <w:color w:val="1C1612"/>
                <w:sz w:val="20"/>
              </w:rPr>
              <w:t>INT. ON SWCR ON-50300063620287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15/09/15</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538.00</w:t>
            </w:r>
          </w:p>
        </w:tc>
        <w:tc>
          <w:tcPr>
            <w:tcW w:type="dxa" w:w="1345"/>
            <w:shd w:fill="F4EEE4" w:val="clear"/>
          </w:tcPr>
          <w:p>
            <w:r>
              <w:rPr>
                <w:rFonts w:ascii="Times New Roman" w:hAnsi="Times New Roman" w:eastAsia="Times New Roman"/>
                <w:b w:val="0"/>
                <w:i w:val="0"/>
                <w:color w:val="1C1612"/>
                <w:sz w:val="20"/>
              </w:rPr>
              <w:t>538.00</w:t>
            </w:r>
          </w:p>
        </w:tc>
      </w:tr>
      <w:tr>
        <w:tc>
          <w:tcPr>
            <w:tcW w:type="dxa" w:w="1345"/>
            <w:shd w:fill="FFFFFF" w:val="clear"/>
          </w:tcPr>
          <w:p>
            <w:r>
              <w:rPr>
                <w:rFonts w:ascii="Times New Roman" w:hAnsi="Times New Roman" w:eastAsia="Times New Roman"/>
                <w:b w:val="0"/>
                <w:i w:val="0"/>
                <w:color w:val="1C1612"/>
                <w:sz w:val="20"/>
              </w:rPr>
              <w:t>06/11/15</w:t>
            </w:r>
          </w:p>
        </w:tc>
        <w:tc>
          <w:tcPr>
            <w:tcW w:type="dxa" w:w="1345"/>
            <w:shd w:fill="FFFFFF" w:val="clear"/>
          </w:tcPr>
          <w:p>
            <w:r>
              <w:rPr>
                <w:rFonts w:ascii="Times New Roman" w:hAnsi="Times New Roman" w:eastAsia="Times New Roman"/>
                <w:b w:val="0"/>
                <w:i w:val="0"/>
                <w:color w:val="1C1612"/>
                <w:sz w:val="20"/>
              </w:rPr>
              <w:t>CHQ PAID-MICR CTS-MU-SIDDHARTH SINKAR AN</w:t>
            </w:r>
          </w:p>
        </w:tc>
        <w:tc>
          <w:tcPr>
            <w:tcW w:type="dxa" w:w="1345"/>
            <w:shd w:fill="FFFFFF" w:val="clear"/>
          </w:tcPr>
          <w:p>
            <w:r>
              <w:rPr>
                <w:rFonts w:ascii="Times New Roman" w:hAnsi="Times New Roman" w:eastAsia="Times New Roman"/>
                <w:b w:val="0"/>
                <w:i w:val="0"/>
                <w:color w:val="1C1612"/>
                <w:sz w:val="20"/>
              </w:rPr>
              <w:t>000000000000013</w:t>
            </w:r>
          </w:p>
        </w:tc>
        <w:tc>
          <w:tcPr>
            <w:tcW w:type="dxa" w:w="1345"/>
            <w:shd w:fill="FFFFFF" w:val="clear"/>
          </w:tcPr>
          <w:p>
            <w:r>
              <w:rPr>
                <w:rFonts w:ascii="Times New Roman" w:hAnsi="Times New Roman" w:eastAsia="Times New Roman"/>
                <w:b w:val="0"/>
                <w:i w:val="0"/>
                <w:color w:val="1C1612"/>
                <w:sz w:val="20"/>
              </w:rPr>
              <w:t>06/11/15</w:t>
            </w:r>
          </w:p>
        </w:tc>
        <w:tc>
          <w:tcPr>
            <w:tcW w:type="dxa" w:w="1345"/>
            <w:shd w:fill="FFFFFF" w:val="clear"/>
          </w:tcPr>
          <w:p>
            <w:r>
              <w:rPr>
                <w:rFonts w:ascii="Times New Roman" w:hAnsi="Times New Roman" w:eastAsia="Times New Roman"/>
                <w:b w:val="0"/>
                <w:i w:val="0"/>
                <w:color w:val="1C1612"/>
                <w:sz w:val="20"/>
              </w:rPr>
              <w:t>3,371.00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-2,833.00</w:t>
            </w:r>
          </w:p>
        </w:tc>
      </w:tr>
      <w:tr>
        <w:tc>
          <w:tcPr>
            <w:tcW w:type="dxa" w:w="1345"/>
            <w:shd w:fill="F4EEE4" w:val="clear"/>
          </w:tcPr>
          <w:p>
            <w:r>
              <w:rPr>
                <w:rFonts w:ascii="Times New Roman" w:hAnsi="Times New Roman" w:eastAsia="Times New Roman"/>
                <w:b w:val="0"/>
                <w:i w:val="0"/>
                <w:color w:val="1C1612"/>
                <w:sz w:val="20"/>
              </w:rPr>
              <w:t>06/11/15</w:t>
            </w:r>
          </w:p>
        </w:tc>
        <w:tc>
          <w:tcPr>
            <w:tcW w:type="dxa" w:w="1345"/>
            <w:shd w:fill="F4EEE4" w:val="clear"/>
          </w:tcPr>
          <w:p>
            <w:r>
              <w:rPr>
                <w:rFonts w:ascii="Times New Roman" w:hAnsi="Times New Roman" w:eastAsia="Times New Roman"/>
                <w:b w:val="0"/>
                <w:i w:val="0"/>
                <w:color w:val="1C1612"/>
                <w:sz w:val="20"/>
              </w:rPr>
              <w:t>CHQ PAID-MICR CTS-MU-SIDDHARTH SINKAR AN</w:t>
            </w:r>
          </w:p>
        </w:tc>
        <w:tc>
          <w:tcPr>
            <w:tcW w:type="dxa" w:w="1345"/>
            <w:shd w:fill="F4EEE4" w:val="clear"/>
          </w:tcPr>
          <w:p>
            <w:r>
              <w:rPr>
                <w:rFonts w:ascii="Times New Roman" w:hAnsi="Times New Roman" w:eastAsia="Times New Roman"/>
                <w:b w:val="0"/>
                <w:i w:val="0"/>
                <w:color w:val="1C1612"/>
                <w:sz w:val="20"/>
              </w:rPr>
              <w:t>000000000000012</w:t>
            </w:r>
          </w:p>
        </w:tc>
        <w:tc>
          <w:tcPr>
            <w:tcW w:type="dxa" w:w="1345"/>
            <w:shd w:fill="F4EEE4" w:val="clear"/>
          </w:tcPr>
          <w:p>
            <w:r>
              <w:rPr>
                <w:rFonts w:ascii="Times New Roman" w:hAnsi="Times New Roman" w:eastAsia="Times New Roman"/>
                <w:b w:val="0"/>
                <w:i w:val="0"/>
                <w:color w:val="1C1612"/>
                <w:sz w:val="20"/>
              </w:rPr>
              <w:t>06/11/15</w:t>
            </w:r>
          </w:p>
        </w:tc>
        <w:tc>
          <w:tcPr>
            <w:tcW w:type="dxa" w:w="1345"/>
            <w:shd w:fill="F4EEE4" w:val="clear"/>
          </w:tcPr>
          <w:p>
            <w:r>
              <w:rPr>
                <w:rFonts w:ascii="Times New Roman" w:hAnsi="Times New Roman" w:eastAsia="Times New Roman"/>
                <w:b w:val="0"/>
                <w:i w:val="0"/>
                <w:color w:val="1C1612"/>
                <w:sz w:val="20"/>
              </w:rPr>
              <w:t>5,700.00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-8,533.00</w:t>
            </w:r>
          </w:p>
        </w:tc>
      </w:tr>
      <w:tr>
        <w:tc>
          <w:tcPr>
            <w:tcW w:type="dxa" w:w="1345"/>
            <w:shd w:fill="FFFFFF" w:val="clear"/>
          </w:tcPr>
          <w:p>
            <w:r>
              <w:rPr>
                <w:rFonts w:ascii="Times New Roman" w:hAnsi="Times New Roman" w:eastAsia="Times New Roman"/>
                <w:b w:val="0"/>
                <w:i w:val="0"/>
                <w:color w:val="1C1612"/>
                <w:sz w:val="20"/>
              </w:rPr>
              <w:t>06/11/15</w:t>
            </w:r>
          </w:p>
        </w:tc>
        <w:tc>
          <w:tcPr>
            <w:tcW w:type="dxa" w:w="1345"/>
            <w:shd w:fill="FFFFFF" w:val="clear"/>
          </w:tcPr>
          <w:p>
            <w:r>
              <w:rPr>
                <w:rFonts w:ascii="Times New Roman" w:hAnsi="Times New Roman" w:eastAsia="Times New Roman"/>
                <w:b w:val="0"/>
                <w:i w:val="0"/>
                <w:color w:val="1C1612"/>
                <w:sz w:val="20"/>
              </w:rPr>
              <w:t>SWEEP-IN CREDIT - 50300063620287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06/11/15</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2,833.00</w:t>
            </w:r>
          </w:p>
        </w:tc>
        <w:tc>
          <w:tcPr>
            <w:tcW w:type="dxa" w:w="1345"/>
            <w:shd w:fill="FFFFFF" w:val="clear"/>
          </w:tcPr>
          <w:p>
            <w:r>
              <w:rPr>
                <w:rFonts w:ascii="Times New Roman" w:hAnsi="Times New Roman" w:eastAsia="Times New Roman"/>
                <w:b w:val="0"/>
                <w:i w:val="0"/>
                <w:color w:val="1C1612"/>
                <w:sz w:val="20"/>
              </w:rPr>
              <w:t>-5,700.00</w:t>
            </w:r>
          </w:p>
        </w:tc>
      </w:tr>
      <w:tr>
        <w:tc>
          <w:tcPr>
            <w:tcW w:type="dxa" w:w="1345"/>
            <w:shd w:fill="F4EEE4" w:val="clear"/>
          </w:tcPr>
          <w:p>
            <w:r>
              <w:rPr>
                <w:rFonts w:ascii="Times New Roman" w:hAnsi="Times New Roman" w:eastAsia="Times New Roman"/>
                <w:b w:val="0"/>
                <w:i w:val="0"/>
                <w:color w:val="1C1612"/>
                <w:sz w:val="20"/>
              </w:rPr>
              <w:t>06/11/15</w:t>
            </w:r>
          </w:p>
        </w:tc>
        <w:tc>
          <w:tcPr>
            <w:tcW w:type="dxa" w:w="1345"/>
            <w:shd w:fill="F4EEE4" w:val="clear"/>
          </w:tcPr>
          <w:p>
            <w:r>
              <w:rPr>
                <w:rFonts w:ascii="Times New Roman" w:hAnsi="Times New Roman" w:eastAsia="Times New Roman"/>
                <w:b w:val="0"/>
                <w:i w:val="0"/>
                <w:color w:val="1C1612"/>
                <w:sz w:val="20"/>
              </w:rPr>
              <w:t>INT. ON SWCR ON-50300063620287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06/11/15</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13.00</w:t>
            </w:r>
          </w:p>
        </w:tc>
        <w:tc>
          <w:tcPr>
            <w:tcW w:type="dxa" w:w="1345"/>
            <w:shd w:fill="F4EEE4" w:val="clear"/>
          </w:tcPr>
          <w:p>
            <w:r>
              <w:rPr>
                <w:rFonts w:ascii="Times New Roman" w:hAnsi="Times New Roman" w:eastAsia="Times New Roman"/>
                <w:b w:val="0"/>
                <w:i w:val="0"/>
                <w:color w:val="1C1612"/>
                <w:sz w:val="20"/>
              </w:rPr>
              <w:t>-5,687.00</w:t>
            </w:r>
          </w:p>
        </w:tc>
      </w:tr>
    </w:tbl>
    <w:p>
      <w:r>
        <w:rPr>
          <w:rFonts w:ascii="Times New Roman" w:hAnsi="Times New Roman" w:eastAsia="Times New Roman"/>
          <w:b w:val="0"/>
          <w:i w:val="0"/>
          <w:sz w:val="22"/>
        </w:rPr>
        <w:t>HDFC BANK LIMITED</w:t>
      </w:r>
    </w:p>
    <w:p>
      <w:r>
        <w:rPr>
          <w:rFonts w:ascii="Times New Roman" w:hAnsi="Times New Roman" w:eastAsia="Times New Roman"/>
          <w:b w:val="0"/>
          <w:i w:val="0"/>
          <w:sz w:val="22"/>
        </w:rPr>
        <w:t>Closing balance includes funds earmarked for hold and uncleared funds</w:t>
      </w:r>
    </w:p>
    <w:p>
      <w:r>
        <w:rPr>
          <w:rFonts w:ascii="Times New Roman" w:hAnsi="Times New Roman" w:eastAsia="Times New Roman"/>
          <w:b w:val="0"/>
          <w:i w:val="0"/>
          <w:sz w:val="22"/>
        </w:rPr>
        <w:t>Contents of this statement will be considered correct if no error is reported within 30 days of receipt of statement. The address on this statement is that on record with the Bank as of the day of requesting this statement.</w:t>
      </w:r>
    </w:p>
    <w:p>
      <w:r>
        <w:rPr>
          <w:rFonts w:ascii="Times New Roman" w:hAnsi="Times New Roman" w:eastAsia="Times New Roman"/>
          <w:b w:val="0"/>
          <w:i w:val="0"/>
          <w:sz w:val="22"/>
        </w:rPr>
        <w:t>DINSOO RATANSHI</w:t>
      </w:r>
    </w:p>
    <w:p>
      <w:r>
        <w:rPr>
          <w:rFonts w:ascii="Times New Roman" w:hAnsi="Times New Roman" w:eastAsia="Times New Roman"/>
          <w:b w:val="0"/>
          <w:i w:val="0"/>
          <w:sz w:val="22"/>
        </w:rPr>
        <w:t>A ZAIKALLA</w:t>
      </w:r>
    </w:p>
    <w:p>
      <w:r>
        <w:rPr>
          <w:rFonts w:ascii="Times New Roman" w:hAnsi="Times New Roman" w:eastAsia="Times New Roman"/>
          <w:b w:val="0"/>
          <w:i w:val="0"/>
          <w:sz w:val="22"/>
        </w:rPr>
        <w:t>NOTARY</w:t>
      </w:r>
    </w:p>
    <w:p>
      <w:r>
        <w:rPr>
          <w:rFonts w:ascii="Times New Roman" w:hAnsi="Times New Roman" w:eastAsia="Times New Roman"/>
          <w:b w:val="0"/>
          <w:i w:val="0"/>
          <w:sz w:val="22"/>
        </w:rPr>
        <w:t>State account branch GSTN:30AAACH2702H1ZD</w:t>
      </w:r>
    </w:p>
    <w:p>
      <w:r>
        <w:rPr>
          <w:rFonts w:ascii="Times New Roman" w:hAnsi="Times New Roman" w:eastAsia="Times New Roman"/>
          <w:b w:val="0"/>
          <w:i w:val="0"/>
          <w:sz w:val="22"/>
        </w:rPr>
        <w:t>HDFC BANK LTD.</w:t>
      </w:r>
    </w:p>
    <w:p>
      <w:r>
        <w:rPr>
          <w:rFonts w:ascii="Times New Roman" w:hAnsi="Times New Roman" w:eastAsia="Times New Roman"/>
          <w:b w:val="0"/>
          <w:i w:val="0"/>
          <w:sz w:val="22"/>
        </w:rPr>
        <w:t>SANDOZ HOUSE</w:t>
      </w:r>
    </w:p>
    <w:p>
      <w:r>
        <w:rPr>
          <w:rFonts w:ascii="Times New Roman" w:hAnsi="Times New Roman" w:eastAsia="Times New Roman"/>
          <w:b w:val="0"/>
          <w:i w:val="0"/>
          <w:sz w:val="22"/>
        </w:rPr>
        <w:t>NEW YEAR</w:t>
      </w:r>
    </w:p>
    <w:p/>
    <w:p>
      <w:r>
        <w:rPr>
          <w:rFonts w:ascii="Times New Roman" w:hAnsi="Times New Roman" w:eastAsia="Times New Roman"/>
          <w:b w:val="0"/>
          <w:i w:val="0"/>
          <w:sz w:val="22"/>
        </w:rPr>
        <w:t>Page No :: 2</w:t>
      </w:r>
    </w:p>
    <w:p>
      <w:r>
        <w:rPr>
          <w:rFonts w:ascii="Times New Roman" w:hAnsi="Times New Roman" w:eastAsia="Times New Roman"/>
          <w:b w:val="0"/>
          <w:i w:val="0"/>
          <w:sz w:val="22"/>
        </w:rPr>
        <w:t>M/S. PVM ASSOCIATES</w:t>
      </w:r>
    </w:p>
    <w:p>
      <w:r>
        <w:rPr>
          <w:rFonts w:ascii="Times New Roman" w:hAnsi="Times New Roman" w:eastAsia="Times New Roman"/>
          <w:b w:val="0"/>
          <w:i w:val="0"/>
          <w:sz w:val="22"/>
        </w:rPr>
        <w:t>OCEAN PARK RESIDENCY OPP N I O</w:t>
      </w:r>
    </w:p>
    <w:p>
      <w:r>
        <w:rPr>
          <w:rFonts w:ascii="Times New Roman" w:hAnsi="Times New Roman" w:eastAsia="Times New Roman"/>
          <w:b w:val="0"/>
          <w:i w:val="0"/>
          <w:sz w:val="22"/>
        </w:rPr>
        <w:t>Account Branch : TALEIGAO - GOA</w:t>
      </w:r>
    </w:p>
    <w:p>
      <w:r>
        <w:rPr>
          <w:rFonts w:ascii="Times New Roman" w:hAnsi="Times New Roman" w:eastAsia="Times New Roman"/>
          <w:b w:val="0"/>
          <w:i w:val="0"/>
          <w:sz w:val="22"/>
        </w:rPr>
        <w:t>249/1A</w:t>
      </w:r>
    </w:p>
    <w:p>
      <w:r>
        <w:rPr>
          <w:rFonts w:ascii="Times New Roman" w:hAnsi="Times New Roman" w:eastAsia="Times New Roman"/>
          <w:b w:val="0"/>
          <w:i w:val="0"/>
          <w:sz w:val="22"/>
        </w:rPr>
        <w:t>DONA 403004</w:t>
      </w:r>
    </w:p>
    <w:p>
      <w:r>
        <w:rPr>
          <w:rFonts w:ascii="Times New Roman" w:hAnsi="Times New Roman" w:eastAsia="Times New Roman"/>
          <w:b w:val="0"/>
          <w:i w:val="0"/>
          <w:sz w:val="22"/>
        </w:rPr>
        <w:t>GOA INDIA</w:t>
      </w:r>
    </w:p>
    <w:p>
      <w:r>
        <w:rPr>
          <w:rFonts w:ascii="Times New Roman" w:hAnsi="Times New Roman" w:eastAsia="Times New Roman"/>
          <w:b w:val="0"/>
          <w:i w:val="0"/>
          <w:sz w:val="22"/>
        </w:rPr>
        <w:t>JOINT HOLDERS :</w:t>
      </w:r>
    </w:p>
    <w:p>
      <w:r>
        <w:rPr>
          <w:rFonts w:ascii="Times New Roman" w:hAnsi="Times New Roman" w:eastAsia="Times New Roman"/>
          <w:b w:val="0"/>
          <w:i w:val="0"/>
          <w:sz w:val="22"/>
        </w:rPr>
        <w:t>Nomination : Not Registered</w:t>
      </w:r>
    </w:p>
    <w:p>
      <w:r>
        <w:rPr>
          <w:rFonts w:ascii="Times New Roman" w:hAnsi="Times New Roman" w:eastAsia="Times New Roman"/>
          <w:b w:val="0"/>
          <w:i w:val="0"/>
          <w:sz w:val="22"/>
        </w:rPr>
        <w:t>TALEIGAO MARKET ROAD</w:t>
      </w:r>
    </w:p>
    <w:p>
      <w:r>
        <w:rPr>
          <w:rFonts w:ascii="Times New Roman" w:hAnsi="Times New Roman" w:eastAsia="Times New Roman"/>
          <w:b w:val="0"/>
          <w:i w:val="0"/>
          <w:sz w:val="22"/>
        </w:rPr>
        <w:t>City : TALEIGAO 403003</w:t>
      </w:r>
    </w:p>
    <w:p>
      <w:r>
        <w:rPr>
          <w:rFonts w:ascii="Times New Roman" w:hAnsi="Times New Roman" w:eastAsia="Times New Roman"/>
          <w:b w:val="0"/>
          <w:i w:val="0"/>
          <w:sz w:val="22"/>
        </w:rPr>
        <w:t>State : GOA</w:t>
      </w:r>
    </w:p>
    <w:p>
      <w:r>
        <w:rPr>
          <w:rFonts w:ascii="Times New Roman" w:hAnsi="Times New Roman" w:eastAsia="Times New Roman"/>
          <w:b w:val="0"/>
          <w:i w:val="0"/>
          <w:sz w:val="22"/>
        </w:rPr>
        <w:t>Phone no. : 18002600/18001600</w:t>
      </w:r>
    </w:p>
    <w:p>
      <w:r>
        <w:rPr>
          <w:rFonts w:ascii="Times New Roman" w:hAnsi="Times New Roman" w:eastAsia="Times New Roman"/>
          <w:b w:val="0"/>
          <w:i w:val="0"/>
          <w:sz w:val="22"/>
        </w:rPr>
        <w:t>0.00</w:t>
      </w:r>
    </w:p>
    <w:p>
      <w:r>
        <w:rPr>
          <w:rFonts w:ascii="Times New Roman" w:hAnsi="Times New Roman" w:eastAsia="Times New Roman"/>
          <w:b w:val="0"/>
          <w:i w:val="0"/>
          <w:sz w:val="22"/>
        </w:rPr>
        <w:t>Currency : INR</w:t>
      </w:r>
    </w:p>
    <w:p>
      <w:r>
        <w:rPr>
          <w:rFonts w:ascii="Times New Roman" w:hAnsi="Times New Roman" w:eastAsia="Times New Roman"/>
          <w:b w:val="0"/>
          <w:i w:val="0"/>
          <w:sz w:val="22"/>
        </w:rPr>
        <w:t>Cust ID : 54090668</w:t>
      </w:r>
    </w:p>
    <w:p>
      <w:r>
        <w:rPr>
          <w:rFonts w:ascii="Times New Roman" w:hAnsi="Times New Roman" w:eastAsia="Times New Roman"/>
          <w:b w:val="0"/>
          <w:i w:val="0"/>
          <w:sz w:val="22"/>
        </w:rPr>
        <w:t>Account No : 50200004014352 GOVERNMENT</w:t>
      </w:r>
    </w:p>
    <w:p>
      <w:r>
        <w:rPr>
          <w:rFonts w:ascii="Times New Roman" w:hAnsi="Times New Roman" w:eastAsia="Times New Roman"/>
          <w:b w:val="0"/>
          <w:i w:val="0"/>
          <w:sz w:val="22"/>
        </w:rPr>
        <w:t>A/C Open Date : 18/06/2014</w:t>
      </w:r>
    </w:p>
    <w:p>
      <w:r>
        <w:rPr>
          <w:rFonts w:ascii="Times New Roman" w:hAnsi="Times New Roman" w:eastAsia="Times New Roman"/>
          <w:b w:val="0"/>
          <w:i w:val="0"/>
          <w:sz w:val="22"/>
        </w:rPr>
        <w:t>Generated On:13-AUG-2026 04:48:24</w:t>
      </w:r>
    </w:p>
    <w:p>
      <w:r>
        <w:rPr>
          <w:rFonts w:ascii="Times New Roman" w:hAnsi="Times New Roman" w:eastAsia="Times New Roman"/>
          <w:b w:val="0"/>
          <w:i w:val="0"/>
          <w:sz w:val="22"/>
        </w:rPr>
        <w:t>25,000.00</w:t>
      </w:r>
    </w:p>
    <w:p>
      <w:r>
        <w:rPr>
          <w:rFonts w:ascii="Times New Roman" w:hAnsi="Times New Roman" w:eastAsia="Times New Roman"/>
          <w:b w:val="0"/>
          <w:i w:val="0"/>
          <w:sz w:val="22"/>
        </w:rPr>
        <w:t>Account Status : DR Blocked Dormant</w:t>
      </w:r>
    </w:p>
    <w:p>
      <w:r>
        <w:rPr>
          <w:rFonts w:ascii="Times New Roman" w:hAnsi="Times New Roman" w:eastAsia="Times New Roman"/>
          <w:b w:val="0"/>
          <w:i w:val="0"/>
          <w:sz w:val="22"/>
        </w:rPr>
        <w:t>RTGS/NEFT IFSC: HDFC0002368</w:t>
      </w:r>
    </w:p>
    <w:p>
      <w:r>
        <w:rPr>
          <w:rFonts w:ascii="Times New Roman" w:hAnsi="Times New Roman" w:eastAsia="Times New Roman"/>
          <w:b w:val="0"/>
          <w:i w:val="0"/>
          <w:sz w:val="22"/>
        </w:rPr>
        <w:t>Branch Code : 2368</w:t>
      </w:r>
    </w:p>
    <w:p>
      <w:r>
        <w:rPr>
          <w:rFonts w:ascii="Times New Roman" w:hAnsi="Times New Roman" w:eastAsia="Times New Roman"/>
          <w:b w:val="0"/>
          <w:i w:val="0"/>
          <w:sz w:val="22"/>
        </w:rPr>
        <w:t>MICR:403240030</w:t>
      </w:r>
    </w:p>
    <w:p>
      <w:r>
        <w:rPr>
          <w:rFonts w:ascii="Times New Roman" w:hAnsi="Times New Roman" w:eastAsia="Times New Roman"/>
          <w:b w:val="0"/>
          <w:i w:val="0"/>
          <w:sz w:val="22"/>
        </w:rPr>
        <w:t>Account Type : (1482)</w:t>
      </w:r>
    </w:p>
    <w:p>
      <w:r>
        <w:rPr>
          <w:rFonts w:ascii="Times New Roman" w:hAnsi="Times New Roman" w:eastAsia="Times New Roman"/>
          <w:b w:val="0"/>
          <w:i w:val="0"/>
          <w:sz w:val="22"/>
        </w:rPr>
        <w:t>Requesting Branch Code: 240</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From</w:t>
            </w:r>
          </w:p>
        </w:tc>
        <w:tc>
          <w:tcPr>
            <w:tcW w:type="dxa" w:w="1176"/>
            <w:shd w:fill="8B2E2E" w:val="clear"/>
          </w:tcPr>
          <w:p>
            <w:r>
              <w:rPr>
                <w:rFonts w:ascii="Times New Roman" w:hAnsi="Times New Roman" w:eastAsia="Times New Roman"/>
                <w:b/>
                <w:i w:val="0"/>
                <w:color w:val="FFFFFF"/>
                <w:sz w:val="20"/>
              </w:rPr>
              <w:t>01/04/2014</w:t>
            </w:r>
          </w:p>
        </w:tc>
        <w:tc>
          <w:tcPr>
            <w:tcW w:type="dxa" w:w="1176"/>
            <w:shd w:fill="8B2E2E" w:val="clear"/>
          </w:tcPr>
          <w:p>
            <w:r>
              <w:rPr>
                <w:rFonts w:ascii="Times New Roman" w:hAnsi="Times New Roman" w:eastAsia="Times New Roman"/>
                <w:b/>
                <w:i w:val="0"/>
                <w:color w:val="FFFFFF"/>
                <w:sz w:val="20"/>
              </w:rPr>
              <w:t>To</w:t>
            </w:r>
          </w:p>
        </w:tc>
        <w:tc>
          <w:tcPr>
            <w:tcW w:type="dxa" w:w="1176"/>
            <w:shd w:fill="8B2E2E" w:val="clear"/>
          </w:tcPr>
          <w:p>
            <w:r>
              <w:rPr>
                <w:rFonts w:ascii="Times New Roman" w:hAnsi="Times New Roman" w:eastAsia="Times New Roman"/>
                <w:b/>
                <w:i w:val="0"/>
                <w:color w:val="FFFFFF"/>
                <w:sz w:val="20"/>
              </w:rPr>
              <w:t>12/08/2026</w:t>
            </w:r>
          </w:p>
        </w:tc>
        <w:tc>
          <w:tcPr>
            <w:tcW w:type="dxa" w:w="1176"/>
            <w:shd w:fill="8B2E2E" w:val="clear"/>
          </w:tcPr>
          <w:p>
            <w:r>
              <w:rPr>
                <w:rFonts w:ascii="Times New Roman" w:hAnsi="Times New Roman" w:eastAsia="Times New Roman"/>
                <w:b/>
                <w:i w:val="0"/>
                <w:color w:val="FFFFFF"/>
                <w:sz w:val="20"/>
              </w:rPr>
              <w:t>Statement of account</w:t>
            </w:r>
          </w:p>
        </w:tc>
        <w:tc>
          <w:tcPr>
            <w:tcW w:type="dxa" w:w="1176"/>
            <w:shd w:fill="8B2E2E" w:val="clear"/>
          </w:tcPr>
          <w:p>
            <w:r>
              <w:rPr>
                <w:rFonts w:ascii="Times New Roman" w:hAnsi="Times New Roman" w:eastAsia="Times New Roman"/>
                <w:b/>
                <w:i w:val="0"/>
                <w:color w:val="FFFFFF"/>
                <w:sz w:val="20"/>
              </w:rPr>
            </w:r>
          </w:p>
        </w:tc>
        <w:tc>
          <w:tcPr>
            <w:tcW w:type="dxa" w:w="1176"/>
            <w:shd w:fill="8B2E2E" w:val="clear"/>
          </w:tcPr>
          <w:p>
            <w:r>
              <w:rPr>
                <w:rFonts w:ascii="Times New Roman" w:hAnsi="Times New Roman" w:eastAsia="Times New Roman"/>
                <w:b/>
                <w:i w:val="0"/>
                <w:color w:val="FFFFFF"/>
                <w:sz w:val="20"/>
              </w:rPr>
            </w:r>
          </w:p>
        </w:tc>
        <w:tc>
          <w:tcPr>
            <w:tcW w:type="dxa" w:w="1176"/>
            <w:shd w:fill="8B2E2E" w:val="clear"/>
          </w:tcPr>
          <w:p>
            <w:r>
              <w:rPr>
                <w:rFonts w:ascii="Times New Roman" w:hAnsi="Times New Roman" w:eastAsia="Times New Roman"/>
                <w:b/>
                <w:i w:val="0"/>
                <w:color w:val="FFFFFF"/>
                <w:sz w:val="20"/>
              </w:rPr>
            </w:r>
          </w:p>
        </w:tc>
      </w:tr>
      <w:tr>
        <w:tc>
          <w:tcPr>
            <w:tcW w:type="dxa" w:w="1176"/>
            <w:shd w:fill="FFFFFF" w:val="clear"/>
          </w:tcPr>
          <w:p>
            <w:r>
              <w:rPr>
                <w:rFonts w:ascii="Times New Roman" w:hAnsi="Times New Roman" w:eastAsia="Times New Roman"/>
                <w:b w:val="0"/>
                <w:i w:val="0"/>
                <w:color w:val="1C1612"/>
                <w:sz w:val="20"/>
              </w:rPr>
              <w:t>06/11/15</w:t>
            </w:r>
          </w:p>
        </w:tc>
        <w:tc>
          <w:tcPr>
            <w:tcW w:type="dxa" w:w="1176"/>
            <w:shd w:fill="FFFFFF" w:val="clear"/>
          </w:tcPr>
          <w:p>
            <w:r>
              <w:rPr>
                <w:rFonts w:ascii="Times New Roman" w:hAnsi="Times New Roman" w:eastAsia="Times New Roman"/>
                <w:b w:val="0"/>
                <w:i w:val="0"/>
                <w:color w:val="1C1612"/>
                <w:sz w:val="20"/>
              </w:rPr>
              <w:t>TDS RECOVERED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06/11/15</w:t>
            </w:r>
          </w:p>
        </w:tc>
        <w:tc>
          <w:tcPr>
            <w:tcW w:type="dxa" w:w="1176"/>
            <w:shd w:fill="FFFFFF" w:val="clear"/>
          </w:tcPr>
          <w:p>
            <w:r>
              <w:rPr>
                <w:rFonts w:ascii="Times New Roman" w:hAnsi="Times New Roman" w:eastAsia="Times New Roman"/>
                <w:b w:val="0"/>
                <w:i w:val="0"/>
                <w:color w:val="1C1612"/>
                <w:sz w:val="20"/>
              </w:rPr>
              <w:t>1.30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-5,688.30</w:t>
            </w:r>
          </w:p>
        </w:tc>
      </w:tr>
      <w:tr>
        <w:tc>
          <w:tcPr>
            <w:tcW w:type="dxa" w:w="1176"/>
            <w:shd w:fill="F4EEE4" w:val="clear"/>
          </w:tcPr>
          <w:p>
            <w:r>
              <w:rPr>
                <w:rFonts w:ascii="Times New Roman" w:hAnsi="Times New Roman" w:eastAsia="Times New Roman"/>
                <w:b w:val="0"/>
                <w:i w:val="0"/>
                <w:color w:val="1C1612"/>
                <w:sz w:val="20"/>
              </w:rPr>
              <w:t>06/11/15</w:t>
            </w:r>
          </w:p>
        </w:tc>
        <w:tc>
          <w:tcPr>
            <w:tcW w:type="dxa" w:w="1176"/>
            <w:shd w:fill="F4EEE4" w:val="clear"/>
          </w:tcPr>
          <w:p>
            <w:r>
              <w:rPr>
                <w:rFonts w:ascii="Times New Roman" w:hAnsi="Times New Roman" w:eastAsia="Times New Roman"/>
                <w:b w:val="0"/>
                <w:i w:val="0"/>
                <w:color w:val="1C1612"/>
                <w:sz w:val="20"/>
              </w:rPr>
              <w:t>SWEEP-IN CREDIT - 50300063620287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06/11/15</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5,689.00</w:t>
            </w:r>
          </w:p>
        </w:tc>
        <w:tc>
          <w:tcPr>
            <w:tcW w:type="dxa" w:w="1176"/>
            <w:shd w:fill="F4EEE4" w:val="clear"/>
          </w:tcPr>
          <w:p>
            <w:r>
              <w:rPr>
                <w:rFonts w:ascii="Times New Roman" w:hAnsi="Times New Roman" w:eastAsia="Times New Roman"/>
                <w:b w:val="0"/>
                <w:i w:val="0"/>
                <w:color w:val="1C1612"/>
                <w:sz w:val="20"/>
              </w:rPr>
              <w:t>0.70</w:t>
            </w:r>
          </w:p>
        </w:tc>
      </w:tr>
      <w:tr>
        <w:tc>
          <w:tcPr>
            <w:tcW w:type="dxa" w:w="1176"/>
            <w:shd w:fill="FFFFFF" w:val="clear"/>
          </w:tcPr>
          <w:p>
            <w:r>
              <w:rPr>
                <w:rFonts w:ascii="Times New Roman" w:hAnsi="Times New Roman" w:eastAsia="Times New Roman"/>
                <w:b w:val="0"/>
                <w:i w:val="0"/>
                <w:color w:val="1C1612"/>
                <w:sz w:val="20"/>
              </w:rPr>
              <w:t>06/11/15</w:t>
            </w:r>
          </w:p>
        </w:tc>
        <w:tc>
          <w:tcPr>
            <w:tcW w:type="dxa" w:w="1176"/>
            <w:shd w:fill="FFFFFF" w:val="clear"/>
          </w:tcPr>
          <w:p>
            <w:r>
              <w:rPr>
                <w:rFonts w:ascii="Times New Roman" w:hAnsi="Times New Roman" w:eastAsia="Times New Roman"/>
                <w:b w:val="0"/>
                <w:i w:val="0"/>
                <w:color w:val="1C1612"/>
                <w:sz w:val="20"/>
              </w:rPr>
              <w:t>INT. ON SWCR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06/11/15</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26.00</w:t>
            </w:r>
          </w:p>
        </w:tc>
        <w:tc>
          <w:tcPr>
            <w:tcW w:type="dxa" w:w="1176"/>
            <w:shd w:fill="FFFFFF" w:val="clear"/>
          </w:tcPr>
          <w:p>
            <w:r>
              <w:rPr>
                <w:rFonts w:ascii="Times New Roman" w:hAnsi="Times New Roman" w:eastAsia="Times New Roman"/>
                <w:b w:val="0"/>
                <w:i w:val="0"/>
                <w:color w:val="1C1612"/>
                <w:sz w:val="20"/>
              </w:rPr>
              <w:t>26.70</w:t>
            </w:r>
          </w:p>
        </w:tc>
      </w:tr>
      <w:tr>
        <w:tc>
          <w:tcPr>
            <w:tcW w:type="dxa" w:w="1176"/>
            <w:shd w:fill="F4EEE4" w:val="clear"/>
          </w:tcPr>
          <w:p>
            <w:r>
              <w:rPr>
                <w:rFonts w:ascii="Times New Roman" w:hAnsi="Times New Roman" w:eastAsia="Times New Roman"/>
                <w:b w:val="0"/>
                <w:i w:val="0"/>
                <w:color w:val="1C1612"/>
                <w:sz w:val="20"/>
              </w:rPr>
              <w:t>06/11/15</w:t>
            </w:r>
          </w:p>
        </w:tc>
        <w:tc>
          <w:tcPr>
            <w:tcW w:type="dxa" w:w="1176"/>
            <w:shd w:fill="F4EEE4" w:val="clear"/>
          </w:tcPr>
          <w:p>
            <w:r>
              <w:rPr>
                <w:rFonts w:ascii="Times New Roman" w:hAnsi="Times New Roman" w:eastAsia="Times New Roman"/>
                <w:b w:val="0"/>
                <w:i w:val="0"/>
                <w:color w:val="1C1612"/>
                <w:sz w:val="20"/>
              </w:rPr>
              <w:t>TDS RECOVERED ON-50300063620287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06/11/15</w:t>
            </w:r>
          </w:p>
        </w:tc>
        <w:tc>
          <w:tcPr>
            <w:tcW w:type="dxa" w:w="1176"/>
            <w:shd w:fill="F4EEE4" w:val="clear"/>
          </w:tcPr>
          <w:p>
            <w:r>
              <w:rPr>
                <w:rFonts w:ascii="Times New Roman" w:hAnsi="Times New Roman" w:eastAsia="Times New Roman"/>
                <w:b w:val="0"/>
                <w:i w:val="0"/>
                <w:color w:val="1C1612"/>
                <w:sz w:val="20"/>
              </w:rPr>
              <w:t>2.60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24.10</w:t>
            </w:r>
          </w:p>
        </w:tc>
      </w:tr>
      <w:tr>
        <w:tc>
          <w:tcPr>
            <w:tcW w:type="dxa" w:w="1176"/>
            <w:shd w:fill="FFFFFF" w:val="clear"/>
          </w:tcPr>
          <w:p>
            <w:r>
              <w:rPr>
                <w:rFonts w:ascii="Times New Roman" w:hAnsi="Times New Roman" w:eastAsia="Times New Roman"/>
                <w:b w:val="0"/>
                <w:i w:val="0"/>
                <w:color w:val="1C1612"/>
                <w:sz w:val="20"/>
              </w:rPr>
              <w:t>22/03/16</w:t>
            </w:r>
          </w:p>
        </w:tc>
        <w:tc>
          <w:tcPr>
            <w:tcW w:type="dxa" w:w="1176"/>
            <w:shd w:fill="FFFFFF" w:val="clear"/>
          </w:tcPr>
          <w:p>
            <w:r>
              <w:rPr>
                <w:rFonts w:ascii="Times New Roman" w:hAnsi="Times New Roman" w:eastAsia="Times New Roman"/>
                <w:b w:val="0"/>
                <w:i w:val="0"/>
                <w:color w:val="1C1612"/>
                <w:sz w:val="20"/>
              </w:rPr>
              <w:t>CHQ PAID - TALEIGAO - G</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000000000000015</w:t>
            </w:r>
          </w:p>
        </w:tc>
        <w:tc>
          <w:tcPr>
            <w:tcW w:type="dxa" w:w="1176"/>
            <w:shd w:fill="FFFFFF" w:val="clear"/>
          </w:tcPr>
          <w:p>
            <w:r>
              <w:rPr>
                <w:rFonts w:ascii="Times New Roman" w:hAnsi="Times New Roman" w:eastAsia="Times New Roman"/>
                <w:b w:val="0"/>
                <w:i w:val="0"/>
                <w:color w:val="1C1612"/>
                <w:sz w:val="20"/>
              </w:rPr>
              <w:t>22/03/16</w:t>
            </w:r>
          </w:p>
        </w:tc>
        <w:tc>
          <w:tcPr>
            <w:tcW w:type="dxa" w:w="1176"/>
            <w:shd w:fill="FFFFFF" w:val="clear"/>
          </w:tcPr>
          <w:p>
            <w:r>
              <w:rPr>
                <w:rFonts w:ascii="Times New Roman" w:hAnsi="Times New Roman" w:eastAsia="Times New Roman"/>
                <w:b w:val="0"/>
                <w:i w:val="0"/>
                <w:color w:val="1C1612"/>
                <w:sz w:val="20"/>
              </w:rPr>
              <w:t>500,000.00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-499,975.90</w:t>
            </w:r>
          </w:p>
        </w:tc>
      </w:tr>
      <w:tr>
        <w:tc>
          <w:tcPr>
            <w:tcW w:type="dxa" w:w="1176"/>
            <w:shd w:fill="F4EEE4" w:val="clear"/>
          </w:tcPr>
          <w:p>
            <w:r>
              <w:rPr>
                <w:rFonts w:ascii="Times New Roman" w:hAnsi="Times New Roman" w:eastAsia="Times New Roman"/>
                <w:b w:val="0"/>
                <w:i w:val="0"/>
                <w:color w:val="1C1612"/>
                <w:sz w:val="20"/>
              </w:rPr>
              <w:t>22/03/16</w:t>
            </w:r>
          </w:p>
        </w:tc>
        <w:tc>
          <w:tcPr>
            <w:tcW w:type="dxa" w:w="1176"/>
            <w:shd w:fill="F4EEE4" w:val="clear"/>
          </w:tcPr>
          <w:p>
            <w:r>
              <w:rPr>
                <w:rFonts w:ascii="Times New Roman" w:hAnsi="Times New Roman" w:eastAsia="Times New Roman"/>
                <w:b w:val="0"/>
                <w:i w:val="0"/>
                <w:color w:val="1C1612"/>
                <w:sz w:val="20"/>
              </w:rPr>
              <w:t>SWEEP-IN CREDIT - 50300063620287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22/03/16</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499,976.00</w:t>
            </w:r>
          </w:p>
        </w:tc>
        <w:tc>
          <w:tcPr>
            <w:tcW w:type="dxa" w:w="1176"/>
            <w:shd w:fill="F4EEE4" w:val="clear"/>
          </w:tcPr>
          <w:p>
            <w:r>
              <w:rPr>
                <w:rFonts w:ascii="Times New Roman" w:hAnsi="Times New Roman" w:eastAsia="Times New Roman"/>
                <w:b w:val="0"/>
                <w:i w:val="0"/>
                <w:color w:val="1C1612"/>
                <w:sz w:val="20"/>
              </w:rPr>
              <w:t>0.10</w:t>
            </w:r>
          </w:p>
        </w:tc>
      </w:tr>
      <w:tr>
        <w:tc>
          <w:tcPr>
            <w:tcW w:type="dxa" w:w="1176"/>
            <w:shd w:fill="FFFFFF" w:val="clear"/>
          </w:tcPr>
          <w:p>
            <w:r>
              <w:rPr>
                <w:rFonts w:ascii="Times New Roman" w:hAnsi="Times New Roman" w:eastAsia="Times New Roman"/>
                <w:b w:val="0"/>
                <w:i w:val="0"/>
                <w:color w:val="1C1612"/>
                <w:sz w:val="20"/>
              </w:rPr>
              <w:t>22/03/16</w:t>
            </w:r>
          </w:p>
        </w:tc>
        <w:tc>
          <w:tcPr>
            <w:tcW w:type="dxa" w:w="1176"/>
            <w:shd w:fill="FFFFFF" w:val="clear"/>
          </w:tcPr>
          <w:p>
            <w:r>
              <w:rPr>
                <w:rFonts w:ascii="Times New Roman" w:hAnsi="Times New Roman" w:eastAsia="Times New Roman"/>
                <w:b w:val="0"/>
                <w:i w:val="0"/>
                <w:color w:val="1C1612"/>
                <w:sz w:val="20"/>
              </w:rPr>
              <w:t>INT. ON SWCR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22/03/16</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13,954.00</w:t>
            </w:r>
          </w:p>
        </w:tc>
        <w:tc>
          <w:tcPr>
            <w:tcW w:type="dxa" w:w="1176"/>
            <w:shd w:fill="FFFFFF" w:val="clear"/>
          </w:tcPr>
          <w:p>
            <w:r>
              <w:rPr>
                <w:rFonts w:ascii="Times New Roman" w:hAnsi="Times New Roman" w:eastAsia="Times New Roman"/>
                <w:b w:val="0"/>
                <w:i w:val="0"/>
                <w:color w:val="1C1612"/>
                <w:sz w:val="20"/>
              </w:rPr>
              <w:t>13,954.10</w:t>
            </w:r>
          </w:p>
        </w:tc>
      </w:tr>
      <w:tr>
        <w:tc>
          <w:tcPr>
            <w:tcW w:type="dxa" w:w="1176"/>
            <w:shd w:fill="F4EEE4" w:val="clear"/>
          </w:tcPr>
          <w:p>
            <w:r>
              <w:rPr>
                <w:rFonts w:ascii="Times New Roman" w:hAnsi="Times New Roman" w:eastAsia="Times New Roman"/>
                <w:b w:val="0"/>
                <w:i w:val="0"/>
                <w:color w:val="1C1612"/>
                <w:sz w:val="20"/>
              </w:rPr>
              <w:t>22/03/16</w:t>
            </w:r>
          </w:p>
        </w:tc>
        <w:tc>
          <w:tcPr>
            <w:tcW w:type="dxa" w:w="1176"/>
            <w:shd w:fill="F4EEE4" w:val="clear"/>
          </w:tcPr>
          <w:p>
            <w:r>
              <w:rPr>
                <w:rFonts w:ascii="Times New Roman" w:hAnsi="Times New Roman" w:eastAsia="Times New Roman"/>
                <w:b w:val="0"/>
                <w:i w:val="0"/>
                <w:color w:val="1C1612"/>
                <w:sz w:val="20"/>
              </w:rPr>
              <w:t>TDS RECOVERED ON-50300063620287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22/03/16</w:t>
            </w:r>
          </w:p>
        </w:tc>
        <w:tc>
          <w:tcPr>
            <w:tcW w:type="dxa" w:w="1176"/>
            <w:shd w:fill="F4EEE4" w:val="clear"/>
          </w:tcPr>
          <w:p>
            <w:r>
              <w:rPr>
                <w:rFonts w:ascii="Times New Roman" w:hAnsi="Times New Roman" w:eastAsia="Times New Roman"/>
                <w:b w:val="0"/>
                <w:i w:val="0"/>
                <w:color w:val="1C1612"/>
                <w:sz w:val="20"/>
              </w:rPr>
              <w:t>1,395.40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12,558.70</w:t>
            </w:r>
          </w:p>
        </w:tc>
      </w:tr>
      <w:tr>
        <w:tc>
          <w:tcPr>
            <w:tcW w:type="dxa" w:w="1176"/>
            <w:shd w:fill="FFFFFF" w:val="clear"/>
          </w:tcPr>
          <w:p>
            <w:r>
              <w:rPr>
                <w:rFonts w:ascii="Times New Roman" w:hAnsi="Times New Roman" w:eastAsia="Times New Roman"/>
                <w:b w:val="0"/>
                <w:i w:val="0"/>
                <w:color w:val="1C1612"/>
                <w:sz w:val="20"/>
              </w:rPr>
              <w:t>28/03/16</w:t>
            </w:r>
          </w:p>
        </w:tc>
        <w:tc>
          <w:tcPr>
            <w:tcW w:type="dxa" w:w="1176"/>
            <w:shd w:fill="FFFFFF" w:val="clear"/>
          </w:tcPr>
          <w:p>
            <w:r>
              <w:rPr>
                <w:rFonts w:ascii="Times New Roman" w:hAnsi="Times New Roman" w:eastAsia="Times New Roman"/>
                <w:b w:val="0"/>
                <w:i w:val="0"/>
                <w:color w:val="1C1612"/>
                <w:sz w:val="20"/>
              </w:rPr>
              <w:t>PROGRAMMANAGEMENT FEE JAN-MAR16 230316</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28/03/16</w:t>
            </w:r>
          </w:p>
        </w:tc>
        <w:tc>
          <w:tcPr>
            <w:tcW w:type="dxa" w:w="1176"/>
            <w:shd w:fill="FFFFFF" w:val="clear"/>
          </w:tcPr>
          <w:p>
            <w:r>
              <w:rPr>
                <w:rFonts w:ascii="Times New Roman" w:hAnsi="Times New Roman" w:eastAsia="Times New Roman"/>
                <w:b w:val="0"/>
                <w:i w:val="0"/>
                <w:color w:val="1C1612"/>
                <w:sz w:val="20"/>
              </w:rPr>
              <w:t>114.50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12,444.20</w:t>
            </w:r>
          </w:p>
        </w:tc>
      </w:tr>
      <w:tr>
        <w:tc>
          <w:tcPr>
            <w:tcW w:type="dxa" w:w="1176"/>
            <w:shd w:fill="F4EEE4" w:val="clear"/>
          </w:tcPr>
          <w:p>
            <w:r>
              <w:rPr>
                <w:rFonts w:ascii="Times New Roman" w:hAnsi="Times New Roman" w:eastAsia="Times New Roman"/>
                <w:b w:val="0"/>
                <w:i w:val="0"/>
                <w:color w:val="1C1612"/>
                <w:sz w:val="20"/>
              </w:rPr>
              <w:t>29/03/16</w:t>
            </w:r>
          </w:p>
        </w:tc>
        <w:tc>
          <w:tcPr>
            <w:tcW w:type="dxa" w:w="1176"/>
            <w:shd w:fill="F4EEE4" w:val="clear"/>
          </w:tcPr>
          <w:p>
            <w:r>
              <w:rPr>
                <w:rFonts w:ascii="Times New Roman" w:hAnsi="Times New Roman" w:eastAsia="Times New Roman"/>
                <w:b w:val="0"/>
                <w:i w:val="0"/>
                <w:color w:val="1C1612"/>
                <w:sz w:val="20"/>
              </w:rPr>
              <w:t>CHQ PAID-MICR CTS-MU-RAJSEH M RAIKAR</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000000000000014</w:t>
            </w:r>
          </w:p>
        </w:tc>
        <w:tc>
          <w:tcPr>
            <w:tcW w:type="dxa" w:w="1176"/>
            <w:shd w:fill="F4EEE4" w:val="clear"/>
          </w:tcPr>
          <w:p>
            <w:r>
              <w:rPr>
                <w:rFonts w:ascii="Times New Roman" w:hAnsi="Times New Roman" w:eastAsia="Times New Roman"/>
                <w:b w:val="0"/>
                <w:i w:val="0"/>
                <w:color w:val="1C1612"/>
                <w:sz w:val="20"/>
              </w:rPr>
              <w:t>29/03/16</w:t>
            </w:r>
          </w:p>
        </w:tc>
        <w:tc>
          <w:tcPr>
            <w:tcW w:type="dxa" w:w="1176"/>
            <w:shd w:fill="F4EEE4" w:val="clear"/>
          </w:tcPr>
          <w:p>
            <w:r>
              <w:rPr>
                <w:rFonts w:ascii="Times New Roman" w:hAnsi="Times New Roman" w:eastAsia="Times New Roman"/>
                <w:b w:val="0"/>
                <w:i w:val="0"/>
                <w:color w:val="1C1612"/>
                <w:sz w:val="20"/>
              </w:rPr>
              <w:t>200,000.00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-187,555.80</w:t>
            </w:r>
          </w:p>
        </w:tc>
      </w:tr>
      <w:tr>
        <w:tc>
          <w:tcPr>
            <w:tcW w:type="dxa" w:w="1176"/>
            <w:shd w:fill="FFFFFF" w:val="clear"/>
          </w:tcPr>
          <w:p>
            <w:r>
              <w:rPr>
                <w:rFonts w:ascii="Times New Roman" w:hAnsi="Times New Roman" w:eastAsia="Times New Roman"/>
                <w:b w:val="0"/>
                <w:i w:val="0"/>
                <w:color w:val="1C1612"/>
                <w:sz w:val="20"/>
              </w:rPr>
              <w:t>29/03/16</w:t>
            </w:r>
          </w:p>
        </w:tc>
        <w:tc>
          <w:tcPr>
            <w:tcW w:type="dxa" w:w="1176"/>
            <w:shd w:fill="FFFFFF" w:val="clear"/>
          </w:tcPr>
          <w:p>
            <w:r>
              <w:rPr>
                <w:rFonts w:ascii="Times New Roman" w:hAnsi="Times New Roman" w:eastAsia="Times New Roman"/>
                <w:b w:val="0"/>
                <w:i w:val="0"/>
                <w:color w:val="1C1612"/>
                <w:sz w:val="20"/>
              </w:rPr>
              <w:t>SWEEP-IN CREDIT - 50300063620287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29/03/16</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187,556.00</w:t>
            </w:r>
          </w:p>
        </w:tc>
        <w:tc>
          <w:tcPr>
            <w:tcW w:type="dxa" w:w="1176"/>
            <w:shd w:fill="FFFFFF" w:val="clear"/>
          </w:tcPr>
          <w:p>
            <w:r>
              <w:rPr>
                <w:rFonts w:ascii="Times New Roman" w:hAnsi="Times New Roman" w:eastAsia="Times New Roman"/>
                <w:b w:val="0"/>
                <w:i w:val="0"/>
                <w:color w:val="1C1612"/>
                <w:sz w:val="20"/>
              </w:rPr>
              <w:t>0.20</w:t>
            </w:r>
          </w:p>
        </w:tc>
      </w:tr>
      <w:tr>
        <w:tc>
          <w:tcPr>
            <w:tcW w:type="dxa" w:w="1176"/>
            <w:shd w:fill="F4EEE4" w:val="clear"/>
          </w:tcPr>
          <w:p>
            <w:r>
              <w:rPr>
                <w:rFonts w:ascii="Times New Roman" w:hAnsi="Times New Roman" w:eastAsia="Times New Roman"/>
                <w:b w:val="0"/>
                <w:i w:val="0"/>
                <w:color w:val="1C1612"/>
                <w:sz w:val="20"/>
              </w:rPr>
              <w:t>29/03/16</w:t>
            </w:r>
          </w:p>
        </w:tc>
        <w:tc>
          <w:tcPr>
            <w:tcW w:type="dxa" w:w="1176"/>
            <w:shd w:fill="F4EEE4" w:val="clear"/>
          </w:tcPr>
          <w:p>
            <w:r>
              <w:rPr>
                <w:rFonts w:ascii="Times New Roman" w:hAnsi="Times New Roman" w:eastAsia="Times New Roman"/>
                <w:b w:val="0"/>
                <w:i w:val="0"/>
                <w:color w:val="1C1612"/>
                <w:sz w:val="20"/>
              </w:rPr>
              <w:t>INT. ON SWCR ON-50300063620287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29/03/16</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5,450.00</w:t>
            </w:r>
          </w:p>
        </w:tc>
        <w:tc>
          <w:tcPr>
            <w:tcW w:type="dxa" w:w="1176"/>
            <w:shd w:fill="F4EEE4" w:val="clear"/>
          </w:tcPr>
          <w:p>
            <w:r>
              <w:rPr>
                <w:rFonts w:ascii="Times New Roman" w:hAnsi="Times New Roman" w:eastAsia="Times New Roman"/>
                <w:b w:val="0"/>
                <w:i w:val="0"/>
                <w:color w:val="1C1612"/>
                <w:sz w:val="20"/>
              </w:rPr>
              <w:t>5,450.20</w:t>
            </w:r>
          </w:p>
        </w:tc>
      </w:tr>
      <w:tr>
        <w:tc>
          <w:tcPr>
            <w:tcW w:type="dxa" w:w="1176"/>
            <w:shd w:fill="FFFFFF" w:val="clear"/>
          </w:tcPr>
          <w:p>
            <w:r>
              <w:rPr>
                <w:rFonts w:ascii="Times New Roman" w:hAnsi="Times New Roman" w:eastAsia="Times New Roman"/>
                <w:b w:val="0"/>
                <w:i w:val="0"/>
                <w:color w:val="1C1612"/>
                <w:sz w:val="20"/>
              </w:rPr>
              <w:t>29/03/16</w:t>
            </w:r>
          </w:p>
        </w:tc>
        <w:tc>
          <w:tcPr>
            <w:tcW w:type="dxa" w:w="1176"/>
            <w:shd w:fill="FFFFFF" w:val="clear"/>
          </w:tcPr>
          <w:p>
            <w:r>
              <w:rPr>
                <w:rFonts w:ascii="Times New Roman" w:hAnsi="Times New Roman" w:eastAsia="Times New Roman"/>
                <w:b w:val="0"/>
                <w:i w:val="0"/>
                <w:color w:val="1C1612"/>
                <w:sz w:val="20"/>
              </w:rPr>
              <w:t>TDS RECOVERED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29/03/16</w:t>
            </w:r>
          </w:p>
        </w:tc>
        <w:tc>
          <w:tcPr>
            <w:tcW w:type="dxa" w:w="1176"/>
            <w:shd w:fill="FFFFFF" w:val="clear"/>
          </w:tcPr>
          <w:p>
            <w:r>
              <w:rPr>
                <w:rFonts w:ascii="Times New Roman" w:hAnsi="Times New Roman" w:eastAsia="Times New Roman"/>
                <w:b w:val="0"/>
                <w:i w:val="0"/>
                <w:color w:val="1C1612"/>
                <w:sz w:val="20"/>
              </w:rPr>
              <w:t>545.00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4,905.20</w:t>
            </w:r>
          </w:p>
        </w:tc>
      </w:tr>
      <w:tr>
        <w:tc>
          <w:tcPr>
            <w:tcW w:type="dxa" w:w="1176"/>
            <w:shd w:fill="F4EEE4" w:val="clear"/>
          </w:tcPr>
          <w:p>
            <w:r>
              <w:rPr>
                <w:rFonts w:ascii="Times New Roman" w:hAnsi="Times New Roman" w:eastAsia="Times New Roman"/>
                <w:b w:val="0"/>
                <w:i w:val="0"/>
                <w:color w:val="1C1612"/>
                <w:sz w:val="20"/>
              </w:rPr>
              <w:t>18/07/16</w:t>
            </w:r>
          </w:p>
        </w:tc>
        <w:tc>
          <w:tcPr>
            <w:tcW w:type="dxa" w:w="1176"/>
            <w:shd w:fill="F4EEE4" w:val="clear"/>
          </w:tcPr>
          <w:p>
            <w:r>
              <w:rPr>
                <w:rFonts w:ascii="Times New Roman" w:hAnsi="Times New Roman" w:eastAsia="Times New Roman"/>
                <w:b w:val="0"/>
                <w:i w:val="0"/>
                <w:color w:val="1C1612"/>
                <w:sz w:val="20"/>
              </w:rPr>
              <w:t>PROGRAMMANAGEMENT FEE APR-JUN16 080716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18/07/16</w:t>
            </w:r>
          </w:p>
        </w:tc>
        <w:tc>
          <w:tcPr>
            <w:tcW w:type="dxa" w:w="1176"/>
            <w:shd w:fill="F4EEE4" w:val="clear"/>
          </w:tcPr>
          <w:p>
            <w:r>
              <w:rPr>
                <w:rFonts w:ascii="Times New Roman" w:hAnsi="Times New Roman" w:eastAsia="Times New Roman"/>
                <w:b w:val="0"/>
                <w:i w:val="0"/>
                <w:color w:val="1C1612"/>
                <w:sz w:val="20"/>
              </w:rPr>
              <w:t>115.00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4,790.20</w:t>
            </w:r>
          </w:p>
        </w:tc>
      </w:tr>
      <w:tr>
        <w:tc>
          <w:tcPr>
            <w:tcW w:type="dxa" w:w="1176"/>
            <w:shd w:fill="FFFFFF" w:val="clear"/>
          </w:tcPr>
          <w:p>
            <w:r>
              <w:rPr>
                <w:rFonts w:ascii="Times New Roman" w:hAnsi="Times New Roman" w:eastAsia="Times New Roman"/>
                <w:b w:val="0"/>
                <w:i w:val="0"/>
                <w:color w:val="1C1612"/>
                <w:sz w:val="20"/>
              </w:rPr>
              <w:t>15/10/16</w:t>
            </w:r>
          </w:p>
        </w:tc>
        <w:tc>
          <w:tcPr>
            <w:tcW w:type="dxa" w:w="1176"/>
            <w:shd w:fill="FFFFFF" w:val="clear"/>
          </w:tcPr>
          <w:p>
            <w:r>
              <w:rPr>
                <w:rFonts w:ascii="Times New Roman" w:hAnsi="Times New Roman" w:eastAsia="Times New Roman"/>
                <w:b w:val="0"/>
                <w:i w:val="0"/>
                <w:color w:val="1C1612"/>
                <w:sz w:val="20"/>
              </w:rPr>
              <w:t>PROGRAMMANAGEMENT FEE JUL-SEP16 121016</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15/10/16</w:t>
            </w:r>
          </w:p>
        </w:tc>
        <w:tc>
          <w:tcPr>
            <w:tcW w:type="dxa" w:w="1176"/>
            <w:shd w:fill="FFFFFF" w:val="clear"/>
          </w:tcPr>
          <w:p>
            <w:r>
              <w:rPr>
                <w:rFonts w:ascii="Times New Roman" w:hAnsi="Times New Roman" w:eastAsia="Times New Roman"/>
                <w:b w:val="0"/>
                <w:i w:val="0"/>
                <w:color w:val="1C1612"/>
                <w:sz w:val="20"/>
              </w:rPr>
              <w:t>115.00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4,675.20</w:t>
            </w:r>
          </w:p>
        </w:tc>
      </w:tr>
      <w:tr>
        <w:tc>
          <w:tcPr>
            <w:tcW w:type="dxa" w:w="1176"/>
            <w:shd w:fill="F4EEE4" w:val="clear"/>
          </w:tcPr>
          <w:p>
            <w:r>
              <w:rPr>
                <w:rFonts w:ascii="Times New Roman" w:hAnsi="Times New Roman" w:eastAsia="Times New Roman"/>
                <w:b w:val="0"/>
                <w:i w:val="0"/>
                <w:color w:val="1C1612"/>
                <w:sz w:val="20"/>
              </w:rPr>
              <w:t>28/11/16</w:t>
            </w:r>
          </w:p>
        </w:tc>
        <w:tc>
          <w:tcPr>
            <w:tcW w:type="dxa" w:w="1176"/>
            <w:shd w:fill="F4EEE4" w:val="clear"/>
          </w:tcPr>
          <w:p>
            <w:r>
              <w:rPr>
                <w:rFonts w:ascii="Times New Roman" w:hAnsi="Times New Roman" w:eastAsia="Times New Roman"/>
                <w:b w:val="0"/>
                <w:i w:val="0"/>
                <w:color w:val="1C1612"/>
                <w:sz w:val="20"/>
              </w:rPr>
              <w:t>CHQ PAID-MICR CTS-MU-PASCOAL PRINDADE</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000000000000036</w:t>
            </w:r>
          </w:p>
        </w:tc>
        <w:tc>
          <w:tcPr>
            <w:tcW w:type="dxa" w:w="1176"/>
            <w:shd w:fill="F4EEE4" w:val="clear"/>
          </w:tcPr>
          <w:p>
            <w:r>
              <w:rPr>
                <w:rFonts w:ascii="Times New Roman" w:hAnsi="Times New Roman" w:eastAsia="Times New Roman"/>
                <w:b w:val="0"/>
                <w:i w:val="0"/>
                <w:color w:val="1C1612"/>
                <w:sz w:val="20"/>
              </w:rPr>
              <w:t>28/11/16</w:t>
            </w:r>
          </w:p>
        </w:tc>
        <w:tc>
          <w:tcPr>
            <w:tcW w:type="dxa" w:w="1176"/>
            <w:shd w:fill="F4EEE4" w:val="clear"/>
          </w:tcPr>
          <w:p>
            <w:r>
              <w:rPr>
                <w:rFonts w:ascii="Times New Roman" w:hAnsi="Times New Roman" w:eastAsia="Times New Roman"/>
                <w:b w:val="0"/>
                <w:i w:val="0"/>
                <w:color w:val="1C1612"/>
                <w:sz w:val="20"/>
              </w:rPr>
              <w:t>1,100,000.00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-1,095,324.80</w:t>
            </w:r>
          </w:p>
        </w:tc>
      </w:tr>
      <w:tr>
        <w:tc>
          <w:tcPr>
            <w:tcW w:type="dxa" w:w="1176"/>
            <w:shd w:fill="FFFFFF" w:val="clear"/>
          </w:tcPr>
          <w:p>
            <w:r>
              <w:rPr>
                <w:rFonts w:ascii="Times New Roman" w:hAnsi="Times New Roman" w:eastAsia="Times New Roman"/>
                <w:b w:val="0"/>
                <w:i w:val="0"/>
                <w:color w:val="1C1612"/>
                <w:sz w:val="20"/>
              </w:rPr>
              <w:t>29/11/16</w:t>
            </w:r>
          </w:p>
        </w:tc>
        <w:tc>
          <w:tcPr>
            <w:tcW w:type="dxa" w:w="1176"/>
            <w:shd w:fill="FFFFFF" w:val="clear"/>
          </w:tcPr>
          <w:p>
            <w:r>
              <w:rPr>
                <w:rFonts w:ascii="Times New Roman" w:hAnsi="Times New Roman" w:eastAsia="Times New Roman"/>
                <w:b w:val="0"/>
                <w:i w:val="0"/>
                <w:color w:val="1C1612"/>
                <w:sz w:val="20"/>
              </w:rPr>
              <w:t>TDS RECOVERED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28/11/16</w:t>
            </w:r>
          </w:p>
        </w:tc>
        <w:tc>
          <w:tcPr>
            <w:tcW w:type="dxa" w:w="1176"/>
            <w:shd w:fill="FFFFFF" w:val="clear"/>
          </w:tcPr>
          <w:p>
            <w:r>
              <w:rPr>
                <w:rFonts w:ascii="Times New Roman" w:hAnsi="Times New Roman" w:eastAsia="Times New Roman"/>
                <w:b w:val="0"/>
                <w:i w:val="0"/>
                <w:color w:val="1C1612"/>
                <w:sz w:val="20"/>
              </w:rPr>
              <w:t>958.40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-1,096,283.20</w:t>
            </w:r>
          </w:p>
        </w:tc>
      </w:tr>
      <w:tr>
        <w:tc>
          <w:tcPr>
            <w:tcW w:type="dxa" w:w="1176"/>
            <w:shd w:fill="F4EEE4" w:val="clear"/>
          </w:tcPr>
          <w:p>
            <w:r>
              <w:rPr>
                <w:rFonts w:ascii="Times New Roman" w:hAnsi="Times New Roman" w:eastAsia="Times New Roman"/>
                <w:b w:val="0"/>
                <w:i w:val="0"/>
                <w:color w:val="1C1612"/>
                <w:sz w:val="20"/>
              </w:rPr>
              <w:t>29/11/16</w:t>
            </w:r>
          </w:p>
        </w:tc>
        <w:tc>
          <w:tcPr>
            <w:tcW w:type="dxa" w:w="1176"/>
            <w:shd w:fill="F4EEE4" w:val="clear"/>
          </w:tcPr>
          <w:p>
            <w:r>
              <w:rPr>
                <w:rFonts w:ascii="Times New Roman" w:hAnsi="Times New Roman" w:eastAsia="Times New Roman"/>
                <w:b w:val="0"/>
                <w:i w:val="0"/>
                <w:color w:val="1C1612"/>
                <w:sz w:val="20"/>
              </w:rPr>
              <w:t>SWEEP-IN CREDIT - 50300063620287</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000000000000000</w:t>
            </w:r>
          </w:p>
        </w:tc>
        <w:tc>
          <w:tcPr>
            <w:tcW w:type="dxa" w:w="1176"/>
            <w:shd w:fill="F4EEE4" w:val="clear"/>
          </w:tcPr>
          <w:p>
            <w:r>
              <w:rPr>
                <w:rFonts w:ascii="Times New Roman" w:hAnsi="Times New Roman" w:eastAsia="Times New Roman"/>
                <w:b w:val="0"/>
                <w:i w:val="0"/>
                <w:color w:val="1C1612"/>
                <w:sz w:val="20"/>
              </w:rPr>
              <w:t>28/11/16</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1,095,325.00</w:t>
            </w:r>
          </w:p>
        </w:tc>
        <w:tc>
          <w:tcPr>
            <w:tcW w:type="dxa" w:w="1176"/>
            <w:shd w:fill="F4EEE4" w:val="clear"/>
          </w:tcPr>
          <w:p>
            <w:r>
              <w:rPr>
                <w:rFonts w:ascii="Times New Roman" w:hAnsi="Times New Roman" w:eastAsia="Times New Roman"/>
                <w:b w:val="0"/>
                <w:i w:val="0"/>
                <w:color w:val="1C1612"/>
                <w:sz w:val="20"/>
              </w:rPr>
              <w:t>-958.20</w:t>
            </w:r>
          </w:p>
        </w:tc>
      </w:tr>
      <w:tr>
        <w:tc>
          <w:tcPr>
            <w:tcW w:type="dxa" w:w="1176"/>
            <w:shd w:fill="FFFFFF" w:val="clear"/>
          </w:tcPr>
          <w:p>
            <w:r>
              <w:rPr>
                <w:rFonts w:ascii="Times New Roman" w:hAnsi="Times New Roman" w:eastAsia="Times New Roman"/>
                <w:b w:val="0"/>
                <w:i w:val="0"/>
                <w:color w:val="1C1612"/>
                <w:sz w:val="20"/>
              </w:rPr>
              <w:t>29/11/16</w:t>
            </w:r>
          </w:p>
        </w:tc>
        <w:tc>
          <w:tcPr>
            <w:tcW w:type="dxa" w:w="1176"/>
            <w:shd w:fill="FFFFFF" w:val="clear"/>
          </w:tcPr>
          <w:p>
            <w:r>
              <w:rPr>
                <w:rFonts w:ascii="Times New Roman" w:hAnsi="Times New Roman" w:eastAsia="Times New Roman"/>
                <w:b w:val="0"/>
                <w:i w:val="0"/>
                <w:color w:val="1C1612"/>
                <w:sz w:val="20"/>
              </w:rPr>
              <w:t>INT. ON SWCR ON-50300063620287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28/11/16</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9,584.00</w:t>
            </w:r>
          </w:p>
        </w:tc>
        <w:tc>
          <w:tcPr>
            <w:tcW w:type="dxa" w:w="1176"/>
            <w:shd w:fill="FFFFFF" w:val="clear"/>
          </w:tcPr>
          <w:p>
            <w:r>
              <w:rPr>
                <w:rFonts w:ascii="Times New Roman" w:hAnsi="Times New Roman" w:eastAsia="Times New Roman"/>
                <w:b w:val="0"/>
                <w:i w:val="0"/>
                <w:color w:val="1C1612"/>
                <w:sz w:val="20"/>
              </w:rPr>
              <w:t>8,625.80</w:t>
            </w:r>
          </w:p>
        </w:tc>
      </w:tr>
      <w:tr>
        <w:tc>
          <w:tcPr>
            <w:tcW w:type="dxa" w:w="1176"/>
            <w:shd w:fill="F4EEE4" w:val="clear"/>
          </w:tcPr>
          <w:p>
            <w:r>
              <w:rPr>
                <w:rFonts w:ascii="Times New Roman" w:hAnsi="Times New Roman" w:eastAsia="Times New Roman"/>
                <w:b w:val="0"/>
                <w:i w:val="0"/>
                <w:color w:val="1C1612"/>
                <w:sz w:val="20"/>
              </w:rPr>
              <w:t>30/11/16</w:t>
            </w:r>
          </w:p>
        </w:tc>
        <w:tc>
          <w:tcPr>
            <w:tcW w:type="dxa" w:w="1176"/>
            <w:shd w:fill="F4EEE4" w:val="clear"/>
          </w:tcPr>
          <w:p>
            <w:r>
              <w:rPr>
                <w:rFonts w:ascii="Times New Roman" w:hAnsi="Times New Roman" w:eastAsia="Times New Roman"/>
                <w:b w:val="0"/>
                <w:i w:val="0"/>
                <w:color w:val="1C1612"/>
                <w:sz w:val="20"/>
              </w:rPr>
              <w:t>RTGS CR-CIT10100000-MURLIDHAR SHAMDAS</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CITIR5201611300080232</w:t>
            </w:r>
          </w:p>
        </w:tc>
        <w:tc>
          <w:tcPr>
            <w:tcW w:type="dxa" w:w="1176"/>
            <w:shd w:fill="F4EEE4" w:val="clear"/>
          </w:tcPr>
          <w:p>
            <w:r>
              <w:rPr>
                <w:rFonts w:ascii="Times New Roman" w:hAnsi="Times New Roman" w:eastAsia="Times New Roman"/>
                <w:b w:val="0"/>
                <w:i w:val="0"/>
                <w:color w:val="1C1612"/>
                <w:sz w:val="20"/>
              </w:rPr>
              <w:t>30/11/16</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1,000,000.00</w:t>
            </w:r>
          </w:p>
        </w:tc>
        <w:tc>
          <w:tcPr>
            <w:tcW w:type="dxa" w:w="1176"/>
            <w:shd w:fill="F4EEE4" w:val="clear"/>
          </w:tcPr>
          <w:p>
            <w:r>
              <w:rPr>
                <w:rFonts w:ascii="Times New Roman" w:hAnsi="Times New Roman" w:eastAsia="Times New Roman"/>
                <w:b w:val="0"/>
                <w:i w:val="0"/>
                <w:color w:val="1C1612"/>
                <w:sz w:val="20"/>
              </w:rPr>
              <w:t>1,008,625.80</w:t>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SADARANGANI-PVM</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ASSOCIATES-CITIR5201611300080232</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t>29/12/16</w:t>
            </w:r>
          </w:p>
        </w:tc>
        <w:tc>
          <w:tcPr>
            <w:tcW w:type="dxa" w:w="1176"/>
            <w:shd w:fill="FFFFFF" w:val="clear"/>
          </w:tcPr>
          <w:p>
            <w:r>
              <w:rPr>
                <w:rFonts w:ascii="Times New Roman" w:hAnsi="Times New Roman" w:eastAsia="Times New Roman"/>
                <w:b w:val="0"/>
                <w:i w:val="0"/>
                <w:color w:val="1C1612"/>
                <w:sz w:val="20"/>
              </w:rPr>
              <w:t>RTGS CR-CIT10100000-MURLIDHAR SHAMDAS</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CITIR5201612290081086</w:t>
            </w:r>
          </w:p>
        </w:tc>
        <w:tc>
          <w:tcPr>
            <w:tcW w:type="dxa" w:w="1176"/>
            <w:shd w:fill="FFFFFF" w:val="clear"/>
          </w:tcPr>
          <w:p>
            <w:r>
              <w:rPr>
                <w:rFonts w:ascii="Times New Roman" w:hAnsi="Times New Roman" w:eastAsia="Times New Roman"/>
                <w:b w:val="0"/>
                <w:i w:val="0"/>
                <w:color w:val="1C1612"/>
                <w:sz w:val="20"/>
              </w:rPr>
              <w:t>29/12/16</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260,000.00</w:t>
            </w:r>
          </w:p>
        </w:tc>
        <w:tc>
          <w:tcPr>
            <w:tcW w:type="dxa" w:w="1176"/>
            <w:shd w:fill="FFFFFF" w:val="clear"/>
          </w:tcPr>
          <w:p>
            <w:r>
              <w:rPr>
                <w:rFonts w:ascii="Times New Roman" w:hAnsi="Times New Roman" w:eastAsia="Times New Roman"/>
                <w:b w:val="0"/>
                <w:i w:val="0"/>
                <w:color w:val="1C1612"/>
                <w:sz w:val="20"/>
              </w:rPr>
              <w:t>1,268,625.80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SADARANGANI-PVM</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r>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ASSOCIATES-CITIR5201612290081086</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r>
      <w:tr>
        <w:tc>
          <w:tcPr>
            <w:tcW w:type="dxa" w:w="1176"/>
            <w:shd w:fill="F4EEE4" w:val="clear"/>
          </w:tcPr>
          <w:p>
            <w:r>
              <w:rPr>
                <w:rFonts w:ascii="Times New Roman" w:hAnsi="Times New Roman" w:eastAsia="Times New Roman"/>
                <w:b w:val="0"/>
                <w:i w:val="0"/>
                <w:color w:val="1C1612"/>
                <w:sz w:val="20"/>
              </w:rPr>
              <w:t>30/12/16</w:t>
            </w:r>
          </w:p>
        </w:tc>
        <w:tc>
          <w:tcPr>
            <w:tcW w:type="dxa" w:w="1176"/>
            <w:shd w:fill="F4EEE4" w:val="clear"/>
          </w:tcPr>
          <w:p>
            <w:r>
              <w:rPr>
                <w:rFonts w:ascii="Times New Roman" w:hAnsi="Times New Roman" w:eastAsia="Times New Roman"/>
                <w:b w:val="0"/>
                <w:i w:val="0"/>
                <w:color w:val="1C1612"/>
                <w:sz w:val="20"/>
              </w:rPr>
              <w:t>DD ISSUE - HDFC BANK LT - PANJIM-GOA-C-001301 - 236813000266</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0000000000000038</w:t>
            </w:r>
          </w:p>
        </w:tc>
        <w:tc>
          <w:tcPr>
            <w:tcW w:type="dxa" w:w="1176"/>
            <w:shd w:fill="F4EEE4" w:val="clear"/>
          </w:tcPr>
          <w:p>
            <w:r>
              <w:rPr>
                <w:rFonts w:ascii="Times New Roman" w:hAnsi="Times New Roman" w:eastAsia="Times New Roman"/>
                <w:b w:val="0"/>
                <w:i w:val="0"/>
                <w:color w:val="1C1612"/>
                <w:sz w:val="20"/>
              </w:rPr>
              <w:t>30/12/16</w:t>
            </w:r>
          </w:p>
        </w:tc>
        <w:tc>
          <w:tcPr>
            <w:tcW w:type="dxa" w:w="1176"/>
            <w:shd w:fill="F4EEE4" w:val="clear"/>
          </w:tcPr>
          <w:p>
            <w:r>
              <w:rPr>
                <w:rFonts w:ascii="Times New Roman" w:hAnsi="Times New Roman" w:eastAsia="Times New Roman"/>
                <w:b w:val="0"/>
                <w:i w:val="0"/>
                <w:color w:val="1C1612"/>
                <w:sz w:val="20"/>
              </w:rPr>
              <w:t>1,149,921.00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118,704.80</w:t>
            </w:r>
          </w:p>
        </w:tc>
      </w:tr>
      <w:tr>
        <w:tc>
          <w:tcPr>
            <w:tcW w:type="dxa" w:w="1176"/>
            <w:shd w:fill="FFFFFF" w:val="clear"/>
          </w:tcPr>
          <w:p>
            <w:r>
              <w:rPr>
                <w:rFonts w:ascii="Times New Roman" w:hAnsi="Times New Roman" w:eastAsia="Times New Roman"/>
                <w:b w:val="0"/>
                <w:i w:val="0"/>
                <w:color w:val="1C1612"/>
                <w:sz w:val="20"/>
              </w:rPr>
              <w:t>21/01/17</w:t>
            </w:r>
          </w:p>
        </w:tc>
        <w:tc>
          <w:tcPr>
            <w:tcW w:type="dxa" w:w="1176"/>
            <w:shd w:fill="FFFFFF" w:val="clear"/>
          </w:tcPr>
          <w:p>
            <w:r>
              <w:rPr>
                <w:rFonts w:ascii="Times New Roman" w:hAnsi="Times New Roman" w:eastAsia="Times New Roman"/>
                <w:b w:val="0"/>
                <w:i w:val="0"/>
                <w:color w:val="1C1612"/>
                <w:sz w:val="20"/>
              </w:rPr>
              <w:t>PROGRAMMANAGEMENT FEE OCT-DEC16 160117</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000000000000000</w:t>
            </w:r>
          </w:p>
        </w:tc>
        <w:tc>
          <w:tcPr>
            <w:tcW w:type="dxa" w:w="1176"/>
            <w:shd w:fill="FFFFFF" w:val="clear"/>
          </w:tcPr>
          <w:p>
            <w:r>
              <w:rPr>
                <w:rFonts w:ascii="Times New Roman" w:hAnsi="Times New Roman" w:eastAsia="Times New Roman"/>
                <w:b w:val="0"/>
                <w:i w:val="0"/>
                <w:color w:val="1C1612"/>
                <w:sz w:val="20"/>
              </w:rPr>
              <w:t>21/01/17</w:t>
            </w:r>
          </w:p>
        </w:tc>
        <w:tc>
          <w:tcPr>
            <w:tcW w:type="dxa" w:w="1176"/>
            <w:shd w:fill="FFFFFF" w:val="clear"/>
          </w:tcPr>
          <w:p>
            <w:r>
              <w:rPr>
                <w:rFonts w:ascii="Times New Roman" w:hAnsi="Times New Roman" w:eastAsia="Times New Roman"/>
                <w:b w:val="0"/>
                <w:i w:val="0"/>
                <w:color w:val="1C1612"/>
                <w:sz w:val="20"/>
              </w:rPr>
              <w:t>115.00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118,589.80</w:t>
            </w:r>
          </w:p>
        </w:tc>
      </w:tr>
      <w:tr>
        <w:tc>
          <w:tcPr>
            <w:tcW w:type="dxa" w:w="1176"/>
            <w:shd w:fill="F4EEE4" w:val="clear"/>
          </w:tcPr>
          <w:p>
            <w:r>
              <w:rPr>
                <w:rFonts w:ascii="Times New Roman" w:hAnsi="Times New Roman" w:eastAsia="Times New Roman"/>
                <w:b w:val="0"/>
                <w:i w:val="0"/>
                <w:color w:val="1C1612"/>
                <w:sz w:val="20"/>
              </w:rPr>
              <w:t>28/03/17</w:t>
            </w:r>
          </w:p>
        </w:tc>
        <w:tc>
          <w:tcPr>
            <w:tcW w:type="dxa" w:w="1176"/>
            <w:shd w:fill="F4EEE4" w:val="clear"/>
          </w:tcPr>
          <w:p>
            <w:r>
              <w:rPr>
                <w:rFonts w:ascii="Times New Roman" w:hAnsi="Times New Roman" w:eastAsia="Times New Roman"/>
                <w:b w:val="0"/>
                <w:i w:val="0"/>
                <w:color w:val="1C1612"/>
                <w:sz w:val="20"/>
              </w:rPr>
              <w:t>CHQ PAID-MICR CTS-MU-PASCOAL T</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000000000000018</w:t>
            </w:r>
          </w:p>
        </w:tc>
        <w:tc>
          <w:tcPr>
            <w:tcW w:type="dxa" w:w="1176"/>
            <w:shd w:fill="F4EEE4" w:val="clear"/>
          </w:tcPr>
          <w:p>
            <w:r>
              <w:rPr>
                <w:rFonts w:ascii="Times New Roman" w:hAnsi="Times New Roman" w:eastAsia="Times New Roman"/>
                <w:b w:val="0"/>
                <w:i w:val="0"/>
                <w:color w:val="1C1612"/>
                <w:sz w:val="20"/>
              </w:rPr>
              <w:t>28/03/17</w:t>
            </w:r>
          </w:p>
        </w:tc>
        <w:tc>
          <w:tcPr>
            <w:tcW w:type="dxa" w:w="1176"/>
            <w:shd w:fill="F4EEE4" w:val="clear"/>
          </w:tcPr>
          <w:p>
            <w:r>
              <w:rPr>
                <w:rFonts w:ascii="Times New Roman" w:hAnsi="Times New Roman" w:eastAsia="Times New Roman"/>
                <w:b w:val="0"/>
                <w:i w:val="0"/>
                <w:color w:val="1C1612"/>
                <w:sz w:val="20"/>
              </w:rPr>
              <w:t>25,000.00</w:t>
            </w:r>
          </w:p>
        </w:tc>
        <w:tc>
          <w:tcPr>
            <w:tcW w:type="dxa" w:w="1176"/>
            <w:shd w:fill="F4EEE4" w:val="clear"/>
          </w:tcPr>
          <w:p>
            <w:r>
              <w:rPr>
                <w:rFonts w:ascii="Times New Roman" w:hAnsi="Times New Roman" w:eastAsia="Times New Roman"/>
                <w:b w:val="0"/>
                <w:i w:val="0"/>
                <w:color w:val="1C1612"/>
                <w:sz w:val="20"/>
              </w:rPr>
              <w:t>0.00</w:t>
            </w:r>
          </w:p>
        </w:tc>
        <w:tc>
          <w:tcPr>
            <w:tcW w:type="dxa" w:w="1176"/>
            <w:shd w:fill="F4EEE4" w:val="clear"/>
          </w:tcPr>
          <w:p>
            <w:r>
              <w:rPr>
                <w:rFonts w:ascii="Times New Roman" w:hAnsi="Times New Roman" w:eastAsia="Times New Roman"/>
                <w:b w:val="0"/>
                <w:i w:val="0"/>
                <w:color w:val="1C1612"/>
                <w:sz w:val="20"/>
              </w:rPr>
              <w:t>93,589.80</w:t>
            </w:r>
          </w:p>
        </w:tc>
      </w:tr>
      <w:tr>
        <w:tc>
          <w:tcPr>
            <w:tcW w:type="dxa" w:w="1176"/>
            <w:shd w:fill="FFFFFF" w:val="clear"/>
          </w:tcPr>
          <w:p>
            <w:r>
              <w:rPr>
                <w:rFonts w:ascii="Times New Roman" w:hAnsi="Times New Roman" w:eastAsia="Times New Roman"/>
                <w:b w:val="0"/>
                <w:i w:val="0"/>
                <w:color w:val="1C1612"/>
                <w:sz w:val="20"/>
              </w:rPr>
              <w:t>13/04/17</w:t>
            </w:r>
          </w:p>
        </w:tc>
        <w:tc>
          <w:tcPr>
            <w:tcW w:type="dxa" w:w="1176"/>
            <w:shd w:fill="FFFFFF" w:val="clear"/>
          </w:tcPr>
          <w:p>
            <w:r>
              <w:rPr>
                <w:rFonts w:ascii="Times New Roman" w:hAnsi="Times New Roman" w:eastAsia="Times New Roman"/>
                <w:b w:val="0"/>
                <w:i w:val="0"/>
                <w:color w:val="1C1612"/>
                <w:sz w:val="20"/>
              </w:rPr>
              <w:t>CHQ PAID-MICR CTS-MU-PASCOAL TRINDAE</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000000000000009</w:t>
            </w:r>
          </w:p>
        </w:tc>
        <w:tc>
          <w:tcPr>
            <w:tcW w:type="dxa" w:w="1176"/>
            <w:shd w:fill="FFFFFF" w:val="clear"/>
          </w:tcPr>
          <w:p>
            <w:r>
              <w:rPr>
                <w:rFonts w:ascii="Times New Roman" w:hAnsi="Times New Roman" w:eastAsia="Times New Roman"/>
                <w:b w:val="0"/>
                <w:i w:val="0"/>
                <w:color w:val="1C1612"/>
                <w:sz w:val="20"/>
              </w:rPr>
              <w:t>13/04/17</w:t>
            </w:r>
          </w:p>
        </w:tc>
        <w:tc>
          <w:tcPr>
            <w:tcW w:type="dxa" w:w="1176"/>
            <w:shd w:fill="FFFFFF" w:val="clear"/>
          </w:tcPr>
          <w:p>
            <w:r>
              <w:rPr>
                <w:rFonts w:ascii="Times New Roman" w:hAnsi="Times New Roman" w:eastAsia="Times New Roman"/>
                <w:b w:val="0"/>
                <w:i w:val="0"/>
                <w:color w:val="1C1612"/>
                <w:sz w:val="20"/>
              </w:rPr>
              <w:t>2,548,750.00</w:t>
            </w:r>
          </w:p>
        </w:tc>
        <w:tc>
          <w:tcPr>
            <w:tcW w:type="dxa" w:w="1176"/>
            <w:shd w:fill="FFFFFF" w:val="clear"/>
          </w:tcPr>
          <w:p>
            <w:r>
              <w:rPr>
                <w:rFonts w:ascii="Times New Roman" w:hAnsi="Times New Roman" w:eastAsia="Times New Roman"/>
                <w:b w:val="0"/>
                <w:i w:val="0"/>
                <w:color w:val="1C1612"/>
                <w:sz w:val="20"/>
              </w:rPr>
              <w:t>0.00</w:t>
            </w:r>
          </w:p>
        </w:tc>
        <w:tc>
          <w:tcPr>
            <w:tcW w:type="dxa" w:w="1176"/>
            <w:shd w:fill="FFFFFF" w:val="clear"/>
          </w:tcPr>
          <w:p>
            <w:r>
              <w:rPr>
                <w:rFonts w:ascii="Times New Roman" w:hAnsi="Times New Roman" w:eastAsia="Times New Roman"/>
                <w:b w:val="0"/>
                <w:i w:val="0"/>
                <w:color w:val="1C1612"/>
                <w:sz w:val="20"/>
              </w:rPr>
              <w:t>-2,455,160.20</w:t>
            </w:r>
          </w:p>
        </w:tc>
      </w:tr>
    </w:tbl>
    <w:p>
      <w:r>
        <w:rPr>
          <w:rFonts w:ascii="Times New Roman" w:hAnsi="Times New Roman" w:eastAsia="Times New Roman"/>
          <w:b w:val="0"/>
          <w:i w:val="0"/>
          <w:sz w:val="22"/>
        </w:rPr>
        <w:t>HDFC BANK LIMITED</w:t>
      </w:r>
    </w:p>
    <w:p>
      <w:r>
        <w:rPr>
          <w:rFonts w:ascii="Times New Roman" w:hAnsi="Times New Roman" w:eastAsia="Times New Roman"/>
          <w:b w:val="0"/>
          <w:i w:val="0"/>
          <w:sz w:val="22"/>
        </w:rPr>
        <w:t>Closing balance includes funds earmarked for hold and uncleared funds</w:t>
      </w:r>
    </w:p>
    <w:p>
      <w:r>
        <w:rPr>
          <w:rFonts w:ascii="Times New Roman" w:hAnsi="Times New Roman" w:eastAsia="Times New Roman"/>
          <w:b w:val="0"/>
          <w:i w:val="0"/>
          <w:sz w:val="22"/>
        </w:rPr>
        <w:t>Contents of this statement will be considered correct if no error is reported within 30 days of receipt of statement. The address on this statement is that on record with the Bank as at the day of requesting</w:t>
      </w:r>
    </w:p>
    <w:p>
      <w:r>
        <w:rPr>
          <w:rFonts w:ascii="Times New Roman" w:hAnsi="Times New Roman" w:eastAsia="Times New Roman"/>
          <w:b w:val="0"/>
          <w:i w:val="0"/>
          <w:sz w:val="22"/>
        </w:rPr>
        <w:t>this statement.</w:t>
      </w:r>
    </w:p>
    <w:p>
      <w:r>
        <w:rPr>
          <w:rFonts w:ascii="Times New Roman" w:hAnsi="Times New Roman" w:eastAsia="Times New Roman"/>
          <w:b w:val="0"/>
          <w:i w:val="0"/>
          <w:sz w:val="22"/>
        </w:rPr>
        <w:t>State account branch GSTN:30AAACH2702H1ZD</w:t>
      </w:r>
    </w:p>
    <w:p>
      <w:r>
        <w:rPr>
          <w:rFonts w:ascii="Times New Roman" w:hAnsi="Times New Roman" w:eastAsia="Times New Roman"/>
          <w:b w:val="0"/>
          <w:i w:val="0"/>
          <w:sz w:val="22"/>
        </w:rPr>
        <w:t>DINSOO RATAN</w:t>
      </w:r>
    </w:p>
    <w:p>
      <w:r>
        <w:rPr>
          <w:rFonts w:ascii="Times New Roman" w:hAnsi="Times New Roman" w:eastAsia="Times New Roman"/>
          <w:b w:val="0"/>
          <w:i w:val="0"/>
          <w:sz w:val="22"/>
        </w:rPr>
        <w:t>ZAJWALLA NOTARY</w:t>
      </w:r>
    </w:p>
    <w:p>
      <w:r>
        <w:rPr>
          <w:rFonts w:ascii="Times New Roman" w:hAnsi="Times New Roman" w:eastAsia="Times New Roman"/>
          <w:b w:val="0"/>
          <w:i w:val="0"/>
          <w:sz w:val="22"/>
        </w:rPr>
        <w:t>HDFC BANK LTD.</w:t>
      </w:r>
    </w:p>
    <w:p>
      <w:r>
        <w:rPr>
          <w:rFonts w:ascii="Times New Roman" w:hAnsi="Times New Roman" w:eastAsia="Times New Roman"/>
          <w:b w:val="0"/>
          <w:i w:val="0"/>
          <w:sz w:val="22"/>
        </w:rPr>
        <w:t>MUMBAI</w:t>
      </w:r>
    </w:p>
    <w:p/>
    <w:p>
      <w:r>
        <w:rPr>
          <w:rFonts w:ascii="Times New Roman" w:hAnsi="Times New Roman" w:eastAsia="Times New Roman"/>
          <w:b w:val="0"/>
          <w:i w:val="0"/>
          <w:sz w:val="22"/>
        </w:rPr>
        <w:t>Page No :: 3</w:t>
      </w:r>
    </w:p>
    <w:p>
      <w:r>
        <w:rPr>
          <w:rFonts w:ascii="Times New Roman" w:hAnsi="Times New Roman" w:eastAsia="Times New Roman"/>
          <w:b w:val="0"/>
          <w:i w:val="0"/>
          <w:sz w:val="22"/>
        </w:rPr>
        <w:t>Account Branch : TALEIGAO - GOA</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M/S. PVM ASSOCIATES</w:t>
            </w:r>
          </w:p>
        </w:tc>
      </w:tr>
      <w:tr>
        <w:tc>
          <w:tcPr>
            <w:tcW w:type="dxa" w:w="9412"/>
            <w:shd w:fill="FFFFFF" w:val="clear"/>
          </w:tcPr>
          <w:p>
            <w:r>
              <w:rPr>
                <w:rFonts w:ascii="Times New Roman" w:hAnsi="Times New Roman" w:eastAsia="Times New Roman"/>
                <w:b w:val="0"/>
                <w:i w:val="0"/>
                <w:color w:val="1C1612"/>
                <w:sz w:val="20"/>
              </w:rPr>
              <w:t>OCEAN PARK RESIDENCY OPP N I O</w:t>
            </w:r>
          </w:p>
        </w:tc>
      </w:tr>
      <w:tr>
        <w:tc>
          <w:tcPr>
            <w:tcW w:type="dxa" w:w="9412"/>
            <w:shd w:fill="F4EEE4" w:val="clear"/>
          </w:tcPr>
          <w:p>
            <w:r>
              <w:rPr>
                <w:rFonts w:ascii="Times New Roman" w:hAnsi="Times New Roman" w:eastAsia="Times New Roman"/>
                <w:b w:val="0"/>
                <w:i w:val="0"/>
                <w:color w:val="1C1612"/>
                <w:sz w:val="20"/>
              </w:rPr>
              <w:t>249/1 A</w:t>
            </w:r>
          </w:p>
        </w:tc>
      </w:tr>
      <w:tr>
        <w:tc>
          <w:tcPr>
            <w:tcW w:type="dxa" w:w="9412"/>
            <w:shd w:fill="FFFFFF" w:val="clear"/>
          </w:tcPr>
          <w:p>
            <w:r>
              <w:rPr>
                <w:rFonts w:ascii="Times New Roman" w:hAnsi="Times New Roman" w:eastAsia="Times New Roman"/>
                <w:b w:val="0"/>
                <w:i w:val="0"/>
                <w:color w:val="1C1612"/>
                <w:sz w:val="20"/>
              </w:rPr>
              <w:t>.</w:t>
            </w:r>
          </w:p>
        </w:tc>
      </w:tr>
      <w:tr>
        <w:tc>
          <w:tcPr>
            <w:tcW w:type="dxa" w:w="9412"/>
            <w:shd w:fill="F4EEE4" w:val="clear"/>
          </w:tcPr>
          <w:p>
            <w:r>
              <w:rPr>
                <w:rFonts w:ascii="Times New Roman" w:hAnsi="Times New Roman" w:eastAsia="Times New Roman"/>
                <w:b w:val="0"/>
                <w:i w:val="0"/>
                <w:color w:val="1C1612"/>
                <w:sz w:val="20"/>
              </w:rPr>
              <w:t>DONA 403004</w:t>
            </w:r>
          </w:p>
        </w:tc>
      </w:tr>
      <w:tr>
        <w:tc>
          <w:tcPr>
            <w:tcW w:type="dxa" w:w="9412"/>
            <w:shd w:fill="FFFFFF" w:val="clear"/>
          </w:tcPr>
          <w:p>
            <w:r>
              <w:rPr>
                <w:rFonts w:ascii="Times New Roman" w:hAnsi="Times New Roman" w:eastAsia="Times New Roman"/>
                <w:b w:val="0"/>
                <w:i w:val="0"/>
                <w:color w:val="1C1612"/>
                <w:sz w:val="20"/>
              </w:rPr>
              <w:t>GOA INDIA</w:t>
            </w:r>
          </w:p>
        </w:tc>
      </w:tr>
      <w:tr>
        <w:tc>
          <w:tcPr>
            <w:tcW w:type="dxa" w:w="9412"/>
            <w:shd w:fill="F4EEE4" w:val="clear"/>
          </w:tcPr>
          <w:p>
            <w:r>
              <w:rPr>
                <w:rFonts w:ascii="Times New Roman" w:hAnsi="Times New Roman" w:eastAsia="Times New Roman"/>
                <w:b w:val="0"/>
                <w:i w:val="0"/>
                <w:color w:val="1C1612"/>
                <w:sz w:val="20"/>
              </w:rPr>
              <w:t>JOINT HOLDERS:</w:t>
            </w:r>
          </w:p>
        </w:tc>
      </w:tr>
    </w:tbl>
    <w:p>
      <w:r>
        <w:rPr>
          <w:rFonts w:ascii="Times New Roman" w:hAnsi="Times New Roman" w:eastAsia="Times New Roman"/>
          <w:b w:val="0"/>
          <w:i w:val="0"/>
          <w:sz w:val="22"/>
        </w:rPr>
        <w:t>Address : HDFC BANK LTD</w:t>
      </w:r>
    </w:p>
    <w:p>
      <w:r>
        <w:rPr>
          <w:rFonts w:ascii="Times New Roman" w:hAnsi="Times New Roman" w:eastAsia="Times New Roman"/>
          <w:b w:val="0"/>
          <w:i w:val="0"/>
          <w:sz w:val="22"/>
        </w:rPr>
        <w:t>Nomination : Not Registered</w:t>
      </w:r>
    </w:p>
    <w:p>
      <w:r>
        <w:rPr>
          <w:rFonts w:ascii="Times New Roman" w:hAnsi="Times New Roman" w:eastAsia="Times New Roman"/>
          <w:b w:val="0"/>
          <w:i w:val="0"/>
          <w:sz w:val="22"/>
        </w:rPr>
        <w:t>TALEIGAO MARKET ROAD</w:t>
      </w:r>
    </w:p>
    <w:p>
      <w:r>
        <w:rPr>
          <w:rFonts w:ascii="Times New Roman" w:hAnsi="Times New Roman" w:eastAsia="Times New Roman"/>
          <w:b w:val="0"/>
          <w:i w:val="0"/>
          <w:sz w:val="22"/>
        </w:rPr>
        <w:t>City : TALEIGAO 403003</w:t>
      </w:r>
    </w:p>
    <w:p>
      <w:r>
        <w:rPr>
          <w:rFonts w:ascii="Times New Roman" w:hAnsi="Times New Roman" w:eastAsia="Times New Roman"/>
          <w:b w:val="0"/>
          <w:i w:val="0"/>
          <w:sz w:val="22"/>
        </w:rPr>
        <w:t>State : GOA</w:t>
      </w:r>
    </w:p>
    <w:p>
      <w:r>
        <w:rPr>
          <w:rFonts w:ascii="Times New Roman" w:hAnsi="Times New Roman" w:eastAsia="Times New Roman"/>
          <w:b w:val="0"/>
          <w:i w:val="0"/>
          <w:sz w:val="22"/>
        </w:rPr>
        <w:t>Phone no. : 18002600/18001600</w:t>
      </w:r>
    </w:p>
    <w:p>
      <w:r>
        <w:rPr>
          <w:rFonts w:ascii="Times New Roman" w:hAnsi="Times New Roman" w:eastAsia="Times New Roman"/>
          <w:b w:val="0"/>
          <w:i w:val="0"/>
          <w:sz w:val="22"/>
        </w:rPr>
        <w:t>Generated On:13-AUG-2026 04:48:24</w:t>
      </w:r>
    </w:p>
    <w:p>
      <w:r>
        <w:rPr>
          <w:rFonts w:ascii="Times New Roman" w:hAnsi="Times New Roman" w:eastAsia="Times New Roman"/>
          <w:b w:val="0"/>
          <w:i w:val="0"/>
          <w:sz w:val="22"/>
        </w:rPr>
        <w:t>Currency : INR</w:t>
      </w:r>
    </w:p>
    <w:p>
      <w:r>
        <w:rPr>
          <w:rFonts w:ascii="Times New Roman" w:hAnsi="Times New Roman" w:eastAsia="Times New Roman"/>
          <w:b w:val="0"/>
          <w:i w:val="0"/>
          <w:sz w:val="22"/>
        </w:rPr>
        <w:t>Cust ID : 54090668</w:t>
      </w:r>
    </w:p>
    <w:p>
      <w:r>
        <w:rPr>
          <w:rFonts w:ascii="Times New Roman" w:hAnsi="Times New Roman" w:eastAsia="Times New Roman"/>
          <w:b w:val="0"/>
          <w:i w:val="0"/>
          <w:sz w:val="22"/>
        </w:rPr>
        <w:t>Account No : 50200004014352 GOVERNMENT</w:t>
      </w:r>
    </w:p>
    <w:p>
      <w:r>
        <w:rPr>
          <w:rFonts w:ascii="Times New Roman" w:hAnsi="Times New Roman" w:eastAsia="Times New Roman"/>
          <w:b w:val="0"/>
          <w:i w:val="0"/>
          <w:sz w:val="22"/>
        </w:rPr>
        <w:t>A/C Open Date : 18/06/2014 Expected AQB:</w:t>
      </w:r>
    </w:p>
    <w:p>
      <w:r>
        <w:rPr>
          <w:rFonts w:ascii="Times New Roman" w:hAnsi="Times New Roman" w:eastAsia="Times New Roman"/>
          <w:b w:val="0"/>
          <w:i w:val="0"/>
          <w:sz w:val="22"/>
        </w:rPr>
        <w:t>Account Status : DR Blocked Dormant</w:t>
      </w:r>
    </w:p>
    <w:p>
      <w:r>
        <w:rPr>
          <w:rFonts w:ascii="Times New Roman" w:hAnsi="Times New Roman" w:eastAsia="Times New Roman"/>
          <w:b w:val="0"/>
          <w:i w:val="0"/>
          <w:sz w:val="22"/>
        </w:rPr>
        <w:t>RTGS/NEFT IFSC: HDFC0002368 MICR : 403240030</w:t>
      </w:r>
    </w:p>
    <w:p>
      <w:r>
        <w:rPr>
          <w:rFonts w:ascii="Times New Roman" w:hAnsi="Times New Roman" w:eastAsia="Times New Roman"/>
          <w:b w:val="0"/>
          <w:i w:val="0"/>
          <w:sz w:val="22"/>
        </w:rPr>
        <w:t>Branch Code : 2368</w:t>
      </w:r>
    </w:p>
    <w:p>
      <w:r>
        <w:rPr>
          <w:rFonts w:ascii="Times New Roman" w:hAnsi="Times New Roman" w:eastAsia="Times New Roman"/>
          <w:b w:val="0"/>
          <w:i w:val="0"/>
          <w:sz w:val="22"/>
        </w:rPr>
        <w:t>Account Type : (1482)</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From : 01/04/2014</w:t>
            </w:r>
          </w:p>
        </w:tc>
        <w:tc>
          <w:tcPr>
            <w:tcW w:type="dxa" w:w="1345"/>
            <w:shd w:fill="8B2E2E" w:val="clear"/>
          </w:tcPr>
          <w:p>
            <w:r>
              <w:rPr>
                <w:rFonts w:ascii="Times New Roman" w:hAnsi="Times New Roman" w:eastAsia="Times New Roman"/>
                <w:b/>
                <w:i w:val="0"/>
                <w:color w:val="FFFFFF"/>
                <w:sz w:val="20"/>
              </w:rPr>
              <w:t>To : 12/08/2026</w:t>
            </w:r>
          </w:p>
        </w:tc>
        <w:tc>
          <w:tcPr>
            <w:tcW w:type="dxa" w:w="1345"/>
            <w:shd w:fill="8B2E2E" w:val="clear"/>
          </w:tcPr>
          <w:p>
            <w:r>
              <w:rPr>
                <w:rFonts w:ascii="Times New Roman" w:hAnsi="Times New Roman" w:eastAsia="Times New Roman"/>
                <w:b/>
                <w:i w:val="0"/>
                <w:color w:val="FFFFFF"/>
                <w:sz w:val="20"/>
              </w:rPr>
              <w:t>Statement of account</w:t>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r>
      <w:tr>
        <w:tc>
          <w:tcPr>
            <w:tcW w:type="dxa" w:w="1345"/>
            <w:shd w:fill="FFFFFF" w:val="clear"/>
          </w:tcPr>
          <w:p>
            <w:r>
              <w:rPr>
                <w:rFonts w:ascii="Times New Roman" w:hAnsi="Times New Roman" w:eastAsia="Times New Roman"/>
                <w:b w:val="0"/>
                <w:i w:val="0"/>
                <w:color w:val="1C1612"/>
                <w:sz w:val="20"/>
              </w:rPr>
              <w:t>14/04/17</w:t>
            </w:r>
          </w:p>
        </w:tc>
        <w:tc>
          <w:tcPr>
            <w:tcW w:type="dxa" w:w="1345"/>
            <w:shd w:fill="FFFFFF" w:val="clear"/>
          </w:tcPr>
          <w:p>
            <w:r>
              <w:rPr>
                <w:rFonts w:ascii="Times New Roman" w:hAnsi="Times New Roman" w:eastAsia="Times New Roman"/>
                <w:b w:val="0"/>
                <w:i w:val="0"/>
                <w:color w:val="1C1612"/>
                <w:sz w:val="20"/>
              </w:rPr>
              <w:t>INT. ON SWCR ON-50300063620287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13/04/17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3,522.58</w:t>
            </w:r>
          </w:p>
        </w:tc>
        <w:tc>
          <w:tcPr>
            <w:tcW w:type="dxa" w:w="1345"/>
            <w:shd w:fill="FFFFFF" w:val="clear"/>
          </w:tcPr>
          <w:p>
            <w:r>
              <w:rPr>
                <w:rFonts w:ascii="Times New Roman" w:hAnsi="Times New Roman" w:eastAsia="Times New Roman"/>
                <w:b w:val="0"/>
                <w:i w:val="0"/>
                <w:color w:val="1C1612"/>
                <w:sz w:val="20"/>
              </w:rPr>
              <w:t>-2,451,637.62</w:t>
            </w:r>
          </w:p>
        </w:tc>
      </w:tr>
      <w:tr>
        <w:tc>
          <w:tcPr>
            <w:tcW w:type="dxa" w:w="1345"/>
            <w:shd w:fill="F4EEE4" w:val="clear"/>
          </w:tcPr>
          <w:p>
            <w:r>
              <w:rPr>
                <w:rFonts w:ascii="Times New Roman" w:hAnsi="Times New Roman" w:eastAsia="Times New Roman"/>
                <w:b w:val="0"/>
                <w:i w:val="0"/>
                <w:color w:val="1C1612"/>
                <w:sz w:val="20"/>
              </w:rPr>
              <w:t>14/04/17</w:t>
            </w:r>
          </w:p>
        </w:tc>
        <w:tc>
          <w:tcPr>
            <w:tcW w:type="dxa" w:w="1345"/>
            <w:shd w:fill="F4EEE4" w:val="clear"/>
          </w:tcPr>
          <w:p>
            <w:r>
              <w:rPr>
                <w:rFonts w:ascii="Times New Roman" w:hAnsi="Times New Roman" w:eastAsia="Times New Roman"/>
                <w:b w:val="0"/>
                <w:i w:val="0"/>
                <w:color w:val="1C1612"/>
                <w:sz w:val="20"/>
              </w:rPr>
              <w:t>SWEEP-EIN CREDIT - 50300063620287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13/04/17</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2,455,161.00</w:t>
            </w:r>
          </w:p>
        </w:tc>
        <w:tc>
          <w:tcPr>
            <w:tcW w:type="dxa" w:w="1345"/>
            <w:shd w:fill="F4EEE4" w:val="clear"/>
          </w:tcPr>
          <w:p>
            <w:r>
              <w:rPr>
                <w:rFonts w:ascii="Times New Roman" w:hAnsi="Times New Roman" w:eastAsia="Times New Roman"/>
                <w:b w:val="0"/>
                <w:i w:val="0"/>
                <w:color w:val="1C1612"/>
                <w:sz w:val="20"/>
              </w:rPr>
              <w:t>3,523.38</w:t>
            </w:r>
          </w:p>
        </w:tc>
      </w:tr>
      <w:tr>
        <w:tc>
          <w:tcPr>
            <w:tcW w:type="dxa" w:w="1345"/>
            <w:shd w:fill="FFFFFF" w:val="clear"/>
          </w:tcPr>
          <w:p>
            <w:r>
              <w:rPr>
                <w:rFonts w:ascii="Times New Roman" w:hAnsi="Times New Roman" w:eastAsia="Times New Roman"/>
                <w:b w:val="0"/>
                <w:i w:val="0"/>
                <w:color w:val="1C1612"/>
                <w:sz w:val="20"/>
              </w:rPr>
              <w:t>15/04/17</w:t>
            </w:r>
          </w:p>
        </w:tc>
        <w:tc>
          <w:tcPr>
            <w:tcW w:type="dxa" w:w="1345"/>
            <w:shd w:fill="FFFFFF" w:val="clear"/>
          </w:tcPr>
          <w:p>
            <w:r>
              <w:rPr>
                <w:rFonts w:ascii="Times New Roman" w:hAnsi="Times New Roman" w:eastAsia="Times New Roman"/>
                <w:b w:val="0"/>
                <w:i w:val="0"/>
                <w:color w:val="1C1612"/>
                <w:sz w:val="20"/>
              </w:rPr>
              <w:t>RTGS CR-CITI0100000-MURLIDHAR SHAMDAS</w:t>
            </w:r>
          </w:p>
        </w:tc>
        <w:tc>
          <w:tcPr>
            <w:tcW w:type="dxa" w:w="1345"/>
            <w:shd w:fill="FFFFFF" w:val="clear"/>
          </w:tcPr>
          <w:p>
            <w:r>
              <w:rPr>
                <w:rFonts w:ascii="Times New Roman" w:hAnsi="Times New Roman" w:eastAsia="Times New Roman"/>
                <w:b w:val="0"/>
                <w:i w:val="0"/>
                <w:color w:val="1C1612"/>
                <w:sz w:val="20"/>
              </w:rPr>
              <w:t>CITIR5201704150088</w:t>
            </w:r>
          </w:p>
        </w:tc>
        <w:tc>
          <w:tcPr>
            <w:tcW w:type="dxa" w:w="1345"/>
            <w:shd w:fill="FFFFFF" w:val="clear"/>
          </w:tcPr>
          <w:p>
            <w:r>
              <w:rPr>
                <w:rFonts w:ascii="Times New Roman" w:hAnsi="Times New Roman" w:eastAsia="Times New Roman"/>
                <w:b w:val="0"/>
                <w:i w:val="0"/>
                <w:color w:val="1C1612"/>
                <w:sz w:val="20"/>
              </w:rPr>
              <w:t>15/04/17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2,500,000.00</w:t>
            </w:r>
          </w:p>
        </w:tc>
        <w:tc>
          <w:tcPr>
            <w:tcW w:type="dxa" w:w="1345"/>
            <w:shd w:fill="FFFFFF" w:val="clear"/>
          </w:tcPr>
          <w:p>
            <w:r>
              <w:rPr>
                <w:rFonts w:ascii="Times New Roman" w:hAnsi="Times New Roman" w:eastAsia="Times New Roman"/>
                <w:b w:val="0"/>
                <w:i w:val="0"/>
                <w:color w:val="1C1612"/>
                <w:sz w:val="20"/>
              </w:rPr>
              <w:t>2,503,523.38</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0525</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SADARANGANI-PVM</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ASSOCIATES-CITI52017041500880525</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19/05/17</w:t>
            </w:r>
          </w:p>
        </w:tc>
        <w:tc>
          <w:tcPr>
            <w:tcW w:type="dxa" w:w="1345"/>
            <w:shd w:fill="FFFFFF" w:val="clear"/>
          </w:tcPr>
          <w:p>
            <w:r>
              <w:rPr>
                <w:rFonts w:ascii="Times New Roman" w:hAnsi="Times New Roman" w:eastAsia="Times New Roman"/>
                <w:b w:val="0"/>
                <w:i w:val="0"/>
                <w:color w:val="1C1612"/>
                <w:sz w:val="20"/>
              </w:rPr>
              <w:t>PROGRAMMANAGEMENT FEE JAN-MAR17 070517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19/05/17</w:t>
            </w:r>
          </w:p>
        </w:tc>
        <w:tc>
          <w:tcPr>
            <w:tcW w:type="dxa" w:w="1345"/>
            <w:shd w:fill="FFFFFF" w:val="clear"/>
          </w:tcPr>
          <w:p>
            <w:r>
              <w:rPr>
                <w:rFonts w:ascii="Times New Roman" w:hAnsi="Times New Roman" w:eastAsia="Times New Roman"/>
                <w:b w:val="0"/>
                <w:i w:val="0"/>
                <w:color w:val="1C1612"/>
                <w:sz w:val="20"/>
              </w:rPr>
              <w:t>115.00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2,503,408.38</w:t>
            </w:r>
          </w:p>
        </w:tc>
      </w:tr>
      <w:tr>
        <w:tc>
          <w:tcPr>
            <w:tcW w:type="dxa" w:w="1345"/>
            <w:shd w:fill="F4EEE4" w:val="clear"/>
          </w:tcPr>
          <w:p>
            <w:r>
              <w:rPr>
                <w:rFonts w:ascii="Times New Roman" w:hAnsi="Times New Roman" w:eastAsia="Times New Roman"/>
                <w:b w:val="0"/>
                <w:i w:val="0"/>
                <w:color w:val="1C1612"/>
                <w:sz w:val="20"/>
              </w:rPr>
              <w:t>01/09/17</w:t>
            </w:r>
          </w:p>
        </w:tc>
        <w:tc>
          <w:tcPr>
            <w:tcW w:type="dxa" w:w="1345"/>
            <w:shd w:fill="F4EEE4" w:val="clear"/>
          </w:tcPr>
          <w:p>
            <w:r>
              <w:rPr>
                <w:rFonts w:ascii="Times New Roman" w:hAnsi="Times New Roman" w:eastAsia="Times New Roman"/>
                <w:b w:val="0"/>
                <w:i w:val="0"/>
                <w:color w:val="1C1612"/>
                <w:sz w:val="20"/>
              </w:rPr>
              <w:t>RTGS CR-INDB0000033-VIKRAM C SHAH-PVM</w:t>
            </w:r>
          </w:p>
        </w:tc>
        <w:tc>
          <w:tcPr>
            <w:tcW w:type="dxa" w:w="1345"/>
            <w:shd w:fill="F4EEE4" w:val="clear"/>
          </w:tcPr>
          <w:p>
            <w:r>
              <w:rPr>
                <w:rFonts w:ascii="Times New Roman" w:hAnsi="Times New Roman" w:eastAsia="Times New Roman"/>
                <w:b w:val="0"/>
                <w:i w:val="0"/>
                <w:color w:val="1C1612"/>
                <w:sz w:val="20"/>
              </w:rPr>
              <w:t>INDB2201709010081</w:t>
            </w:r>
          </w:p>
        </w:tc>
        <w:tc>
          <w:tcPr>
            <w:tcW w:type="dxa" w:w="1345"/>
            <w:shd w:fill="F4EEE4" w:val="clear"/>
          </w:tcPr>
          <w:p>
            <w:r>
              <w:rPr>
                <w:rFonts w:ascii="Times New Roman" w:hAnsi="Times New Roman" w:eastAsia="Times New Roman"/>
                <w:b w:val="0"/>
                <w:i w:val="0"/>
                <w:color w:val="1C1612"/>
                <w:sz w:val="20"/>
              </w:rPr>
              <w:t>01/09/17</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2,000,000.00</w:t>
            </w:r>
          </w:p>
        </w:tc>
        <w:tc>
          <w:tcPr>
            <w:tcW w:type="dxa" w:w="1345"/>
            <w:shd w:fill="F4EEE4" w:val="clear"/>
          </w:tcPr>
          <w:p>
            <w:r>
              <w:rPr>
                <w:rFonts w:ascii="Times New Roman" w:hAnsi="Times New Roman" w:eastAsia="Times New Roman"/>
                <w:b w:val="0"/>
                <w:i w:val="0"/>
                <w:color w:val="1C1612"/>
                <w:sz w:val="20"/>
              </w:rPr>
              <w:t>4,503,408.38</w:t>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7977</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ASSOCIATES-INDBR22017090100817977</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07/09/17</w:t>
            </w:r>
          </w:p>
        </w:tc>
        <w:tc>
          <w:tcPr>
            <w:tcW w:type="dxa" w:w="1345"/>
            <w:shd w:fill="FFFFFF" w:val="clear"/>
          </w:tcPr>
          <w:p>
            <w:r>
              <w:rPr>
                <w:rFonts w:ascii="Times New Roman" w:hAnsi="Times New Roman" w:eastAsia="Times New Roman"/>
                <w:b w:val="0"/>
                <w:i w:val="0"/>
                <w:color w:val="1C1612"/>
                <w:sz w:val="20"/>
              </w:rPr>
              <w:t>RTGS DR-SBIN0003566-PASCOAL TRINDADE</w:t>
            </w:r>
          </w:p>
        </w:tc>
        <w:tc>
          <w:tcPr>
            <w:tcW w:type="dxa" w:w="1345"/>
            <w:shd w:fill="FFFFFF" w:val="clear"/>
          </w:tcPr>
          <w:p>
            <w:r>
              <w:rPr>
                <w:rFonts w:ascii="Times New Roman" w:hAnsi="Times New Roman" w:eastAsia="Times New Roman"/>
                <w:b w:val="0"/>
                <w:i w:val="0"/>
                <w:color w:val="1C1612"/>
                <w:sz w:val="20"/>
              </w:rPr>
              <w:t>0000000000000021</w:t>
            </w:r>
          </w:p>
        </w:tc>
        <w:tc>
          <w:tcPr>
            <w:tcW w:type="dxa" w:w="1345"/>
            <w:shd w:fill="FFFFFF" w:val="clear"/>
          </w:tcPr>
          <w:p>
            <w:r>
              <w:rPr>
                <w:rFonts w:ascii="Times New Roman" w:hAnsi="Times New Roman" w:eastAsia="Times New Roman"/>
                <w:b w:val="0"/>
                <w:i w:val="0"/>
                <w:color w:val="1C1612"/>
                <w:sz w:val="20"/>
              </w:rPr>
              <w:t>07/09/17</w:t>
            </w:r>
          </w:p>
        </w:tc>
        <w:tc>
          <w:tcPr>
            <w:tcW w:type="dxa" w:w="1345"/>
            <w:shd w:fill="FFFFFF" w:val="clear"/>
          </w:tcPr>
          <w:p>
            <w:r>
              <w:rPr>
                <w:rFonts w:ascii="Times New Roman" w:hAnsi="Times New Roman" w:eastAsia="Times New Roman"/>
                <w:b w:val="0"/>
                <w:i w:val="0"/>
                <w:color w:val="1C1612"/>
                <w:sz w:val="20"/>
              </w:rPr>
              <w:t>5,000,000.00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-496,591.62</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-TALEIGAO - G-HDFCR52017090753205620</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08/09/17</w:t>
            </w:r>
          </w:p>
        </w:tc>
        <w:tc>
          <w:tcPr>
            <w:tcW w:type="dxa" w:w="1345"/>
            <w:shd w:fill="FFFFFF" w:val="clear"/>
          </w:tcPr>
          <w:p>
            <w:r>
              <w:rPr>
                <w:rFonts w:ascii="Times New Roman" w:hAnsi="Times New Roman" w:eastAsia="Times New Roman"/>
                <w:b w:val="0"/>
                <w:i w:val="0"/>
                <w:color w:val="1C1612"/>
                <w:sz w:val="20"/>
              </w:rPr>
              <w:t>SWEEP-IN CREDIT - 50300063620287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07/09/17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496,592.00</w:t>
            </w:r>
          </w:p>
        </w:tc>
        <w:tc>
          <w:tcPr>
            <w:tcW w:type="dxa" w:w="1345"/>
            <w:shd w:fill="FFFFFF" w:val="clear"/>
          </w:tcPr>
          <w:p>
            <w:r>
              <w:rPr>
                <w:rFonts w:ascii="Times New Roman" w:hAnsi="Times New Roman" w:eastAsia="Times New Roman"/>
                <w:b w:val="0"/>
                <w:i w:val="0"/>
                <w:color w:val="1C1612"/>
                <w:sz w:val="20"/>
              </w:rPr>
              <w:t>10,559.26</w:t>
            </w:r>
          </w:p>
        </w:tc>
      </w:tr>
      <w:tr>
        <w:tc>
          <w:tcPr>
            <w:tcW w:type="dxa" w:w="1345"/>
            <w:shd w:fill="F4EEE4" w:val="clear"/>
          </w:tcPr>
          <w:p>
            <w:r>
              <w:rPr>
                <w:rFonts w:ascii="Times New Roman" w:hAnsi="Times New Roman" w:eastAsia="Times New Roman"/>
                <w:b w:val="0"/>
                <w:i w:val="0"/>
                <w:color w:val="1C1612"/>
                <w:sz w:val="20"/>
              </w:rPr>
              <w:t>08/09/17</w:t>
            </w:r>
          </w:p>
        </w:tc>
        <w:tc>
          <w:tcPr>
            <w:tcW w:type="dxa" w:w="1345"/>
            <w:shd w:fill="F4EEE4" w:val="clear"/>
          </w:tcPr>
          <w:p>
            <w:r>
              <w:rPr>
                <w:rFonts w:ascii="Times New Roman" w:hAnsi="Times New Roman" w:eastAsia="Times New Roman"/>
                <w:b w:val="0"/>
                <w:i w:val="0"/>
                <w:color w:val="1C1612"/>
                <w:sz w:val="20"/>
              </w:rPr>
              <w:t>INT. ON SWCR ON-50300063620287</w:t>
            </w:r>
          </w:p>
        </w:tc>
        <w:tc>
          <w:tcPr>
            <w:tcW w:type="dxa" w:w="1345"/>
            <w:shd w:fill="F4EEE4" w:val="clear"/>
          </w:tcPr>
          <w:p>
            <w:r>
              <w:rPr>
                <w:rFonts w:ascii="Times New Roman" w:hAnsi="Times New Roman" w:eastAsia="Times New Roman"/>
                <w:b w:val="0"/>
                <w:i w:val="0"/>
                <w:color w:val="1C1612"/>
                <w:sz w:val="20"/>
              </w:rPr>
              <w:t>000000000000000</w:t>
            </w:r>
          </w:p>
        </w:tc>
        <w:tc>
          <w:tcPr>
            <w:tcW w:type="dxa" w:w="1345"/>
            <w:shd w:fill="F4EEE4" w:val="clear"/>
          </w:tcPr>
          <w:p>
            <w:r>
              <w:rPr>
                <w:rFonts w:ascii="Times New Roman" w:hAnsi="Times New Roman" w:eastAsia="Times New Roman"/>
                <w:b w:val="0"/>
                <w:i w:val="0"/>
                <w:color w:val="1C1612"/>
                <w:sz w:val="20"/>
              </w:rPr>
              <w:t>07/09/17</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10,558.88</w:t>
            </w:r>
          </w:p>
        </w:tc>
        <w:tc>
          <w:tcPr>
            <w:tcW w:type="dxa" w:w="1345"/>
            <w:shd w:fill="F4EEE4" w:val="clear"/>
          </w:tcPr>
          <w:p>
            <w:r>
              <w:rPr>
                <w:rFonts w:ascii="Times New Roman" w:hAnsi="Times New Roman" w:eastAsia="Times New Roman"/>
                <w:b w:val="0"/>
                <w:i w:val="0"/>
                <w:color w:val="1C1612"/>
                <w:sz w:val="20"/>
              </w:rPr>
              <w:t>-486,032.74</w:t>
            </w:r>
          </w:p>
        </w:tc>
      </w:tr>
      <w:tr>
        <w:tc>
          <w:tcPr>
            <w:tcW w:type="dxa" w:w="1345"/>
            <w:shd w:fill="FFFFFF" w:val="clear"/>
          </w:tcPr>
          <w:p>
            <w:r>
              <w:rPr>
                <w:rFonts w:ascii="Times New Roman" w:hAnsi="Times New Roman" w:eastAsia="Times New Roman"/>
                <w:b w:val="0"/>
                <w:i w:val="0"/>
                <w:color w:val="1C1612"/>
                <w:sz w:val="20"/>
              </w:rPr>
              <w:t>08/09/17</w:t>
            </w:r>
          </w:p>
        </w:tc>
        <w:tc>
          <w:tcPr>
            <w:tcW w:type="dxa" w:w="1345"/>
            <w:shd w:fill="FFFFFF" w:val="clear"/>
          </w:tcPr>
          <w:p>
            <w:r>
              <w:rPr>
                <w:rFonts w:ascii="Times New Roman" w:hAnsi="Times New Roman" w:eastAsia="Times New Roman"/>
                <w:b w:val="0"/>
                <w:i w:val="0"/>
                <w:color w:val="1C1612"/>
                <w:sz w:val="20"/>
              </w:rPr>
              <w:t>TDS RECOVERED ON-50300063620287</w:t>
            </w:r>
          </w:p>
        </w:tc>
        <w:tc>
          <w:tcPr>
            <w:tcW w:type="dxa" w:w="1345"/>
            <w:shd w:fill="FFFFFF" w:val="clear"/>
          </w:tcPr>
          <w:p>
            <w:r>
              <w:rPr>
                <w:rFonts w:ascii="Times New Roman" w:hAnsi="Times New Roman" w:eastAsia="Times New Roman"/>
                <w:b w:val="0"/>
                <w:i w:val="0"/>
                <w:color w:val="1C1612"/>
                <w:sz w:val="20"/>
              </w:rPr>
              <w:t>000000000000000</w:t>
            </w:r>
          </w:p>
        </w:tc>
        <w:tc>
          <w:tcPr>
            <w:tcW w:type="dxa" w:w="1345"/>
            <w:shd w:fill="FFFFFF" w:val="clear"/>
          </w:tcPr>
          <w:p>
            <w:r>
              <w:rPr>
                <w:rFonts w:ascii="Times New Roman" w:hAnsi="Times New Roman" w:eastAsia="Times New Roman"/>
                <w:b w:val="0"/>
                <w:i w:val="0"/>
                <w:color w:val="1C1612"/>
                <w:sz w:val="20"/>
              </w:rPr>
              <w:t>07/09/17</w:t>
            </w:r>
          </w:p>
        </w:tc>
        <w:tc>
          <w:tcPr>
            <w:tcW w:type="dxa" w:w="1345"/>
            <w:shd w:fill="FFFFFF" w:val="clear"/>
          </w:tcPr>
          <w:p>
            <w:r>
              <w:rPr>
                <w:rFonts w:ascii="Times New Roman" w:hAnsi="Times New Roman" w:eastAsia="Times New Roman"/>
                <w:b w:val="0"/>
                <w:i w:val="0"/>
                <w:color w:val="1C1612"/>
                <w:sz w:val="20"/>
              </w:rPr>
              <w:t>1,198.86</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9,360.40</w:t>
            </w:r>
          </w:p>
        </w:tc>
      </w:tr>
      <w:tr>
        <w:tc>
          <w:tcPr>
            <w:tcW w:type="dxa" w:w="1345"/>
            <w:shd w:fill="F4EEE4" w:val="clear"/>
          </w:tcPr>
          <w:p>
            <w:r>
              <w:rPr>
                <w:rFonts w:ascii="Times New Roman" w:hAnsi="Times New Roman" w:eastAsia="Times New Roman"/>
                <w:b w:val="0"/>
                <w:i w:val="0"/>
                <w:color w:val="1C1612"/>
                <w:sz w:val="20"/>
              </w:rPr>
              <w:t>11/09/17</w:t>
            </w:r>
          </w:p>
        </w:tc>
        <w:tc>
          <w:tcPr>
            <w:tcW w:type="dxa" w:w="1345"/>
            <w:shd w:fill="F4EEE4" w:val="clear"/>
          </w:tcPr>
          <w:p>
            <w:r>
              <w:rPr>
                <w:rFonts w:ascii="Times New Roman" w:hAnsi="Times New Roman" w:eastAsia="Times New Roman"/>
                <w:b w:val="0"/>
                <w:i w:val="0"/>
                <w:color w:val="1C1612"/>
                <w:sz w:val="20"/>
              </w:rPr>
              <w:t>NEFT CR-CITI0100000-MURLIDHAR SHAMDAS</w:t>
            </w:r>
          </w:p>
        </w:tc>
        <w:tc>
          <w:tcPr>
            <w:tcW w:type="dxa" w:w="1345"/>
            <w:shd w:fill="F4EEE4" w:val="clear"/>
          </w:tcPr>
          <w:p>
            <w:r>
              <w:rPr>
                <w:rFonts w:ascii="Times New Roman" w:hAnsi="Times New Roman" w:eastAsia="Times New Roman"/>
                <w:b w:val="0"/>
                <w:i w:val="0"/>
                <w:color w:val="1C1612"/>
                <w:sz w:val="20"/>
              </w:rPr>
              <w:t>CITIN17826175484</w:t>
            </w:r>
          </w:p>
        </w:tc>
        <w:tc>
          <w:tcPr>
            <w:tcW w:type="dxa" w:w="1345"/>
            <w:shd w:fill="F4EEE4" w:val="clear"/>
          </w:tcPr>
          <w:p>
            <w:r>
              <w:rPr>
                <w:rFonts w:ascii="Times New Roman" w:hAnsi="Times New Roman" w:eastAsia="Times New Roman"/>
                <w:b w:val="0"/>
                <w:i w:val="0"/>
                <w:color w:val="1C1612"/>
                <w:sz w:val="20"/>
              </w:rPr>
              <w:t>11/09/17</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740,000.00</w:t>
            </w:r>
          </w:p>
        </w:tc>
        <w:tc>
          <w:tcPr>
            <w:tcW w:type="dxa" w:w="1345"/>
            <w:shd w:fill="F4EEE4" w:val="clear"/>
          </w:tcPr>
          <w:p>
            <w:r>
              <w:rPr>
                <w:rFonts w:ascii="Times New Roman" w:hAnsi="Times New Roman" w:eastAsia="Times New Roman"/>
                <w:b w:val="0"/>
                <w:i w:val="0"/>
                <w:color w:val="1C1612"/>
                <w:sz w:val="20"/>
              </w:rPr>
              <w:t>749,360.40</w:t>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SADARANGANI-PVM</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ASSOCIATES-CITIN17826175484</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12/09/17</w:t>
            </w:r>
          </w:p>
        </w:tc>
        <w:tc>
          <w:tcPr>
            <w:tcW w:type="dxa" w:w="1345"/>
            <w:shd w:fill="FFFFFF" w:val="clear"/>
          </w:tcPr>
          <w:p>
            <w:r>
              <w:rPr>
                <w:rFonts w:ascii="Times New Roman" w:hAnsi="Times New Roman" w:eastAsia="Times New Roman"/>
                <w:b w:val="0"/>
                <w:i w:val="0"/>
                <w:color w:val="1C1612"/>
                <w:sz w:val="20"/>
              </w:rPr>
              <w:t>FT - CR - 0001114090207 - SHARAN</w:t>
            </w:r>
          </w:p>
        </w:tc>
        <w:tc>
          <w:tcPr>
            <w:tcW w:type="dxa" w:w="1345"/>
            <w:shd w:fill="FFFFFF" w:val="clear"/>
          </w:tcPr>
          <w:p>
            <w:r>
              <w:rPr>
                <w:rFonts w:ascii="Times New Roman" w:hAnsi="Times New Roman" w:eastAsia="Times New Roman"/>
                <w:b w:val="0"/>
                <w:i w:val="0"/>
                <w:color w:val="1C1612"/>
                <w:sz w:val="20"/>
              </w:rPr>
              <w:t>0000000000000023</w:t>
            </w:r>
          </w:p>
        </w:tc>
        <w:tc>
          <w:tcPr>
            <w:tcW w:type="dxa" w:w="1345"/>
            <w:shd w:fill="FFFFFF" w:val="clear"/>
          </w:tcPr>
          <w:p>
            <w:r>
              <w:rPr>
                <w:rFonts w:ascii="Times New Roman" w:hAnsi="Times New Roman" w:eastAsia="Times New Roman"/>
                <w:b w:val="0"/>
                <w:i w:val="0"/>
                <w:color w:val="1C1612"/>
                <w:sz w:val="20"/>
              </w:rPr>
              <w:t>12/09/17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1,000,000.00</w:t>
            </w:r>
          </w:p>
        </w:tc>
        <w:tc>
          <w:tcPr>
            <w:tcW w:type="dxa" w:w="1345"/>
            <w:shd w:fill="FFFFFF" w:val="clear"/>
          </w:tcPr>
          <w:p>
            <w:r>
              <w:rPr>
                <w:rFonts w:ascii="Times New Roman" w:hAnsi="Times New Roman" w:eastAsia="Times New Roman"/>
                <w:b w:val="0"/>
                <w:i w:val="0"/>
                <w:color w:val="1C1612"/>
                <w:sz w:val="20"/>
              </w:rPr>
              <w:t>1,749,360.40</w:t>
            </w:r>
          </w:p>
        </w:tc>
      </w:tr>
      <w:tr>
        <w:tc>
          <w:tcPr>
            <w:tcW w:type="dxa" w:w="1345"/>
            <w:shd w:fill="F4EEE4" w:val="clear"/>
          </w:tcPr>
          <w:p>
            <w:r>
              <w:rPr>
                <w:rFonts w:ascii="Times New Roman" w:hAnsi="Times New Roman" w:eastAsia="Times New Roman"/>
                <w:b w:val="0"/>
                <w:i w:val="0"/>
                <w:color w:val="1C1612"/>
                <w:sz w:val="20"/>
              </w:rPr>
              <w:t>29/09/17</w:t>
            </w:r>
          </w:p>
        </w:tc>
        <w:tc>
          <w:tcPr>
            <w:tcW w:type="dxa" w:w="1345"/>
            <w:shd w:fill="F4EEE4" w:val="clear"/>
          </w:tcPr>
          <w:p>
            <w:r>
              <w:rPr>
                <w:rFonts w:ascii="Times New Roman" w:hAnsi="Times New Roman" w:eastAsia="Times New Roman"/>
                <w:b w:val="0"/>
                <w:i w:val="0"/>
                <w:color w:val="1C1612"/>
                <w:sz w:val="20"/>
              </w:rPr>
              <w:t>RTGS CR-CITI0100000-NSEHA MURLIDHAR</w:t>
            </w:r>
          </w:p>
        </w:tc>
        <w:tc>
          <w:tcPr>
            <w:tcW w:type="dxa" w:w="1345"/>
            <w:shd w:fill="F4EEE4" w:val="clear"/>
          </w:tcPr>
          <w:p>
            <w:r>
              <w:rPr>
                <w:rFonts w:ascii="Times New Roman" w:hAnsi="Times New Roman" w:eastAsia="Times New Roman"/>
                <w:b w:val="0"/>
                <w:i w:val="0"/>
                <w:color w:val="1C1612"/>
                <w:sz w:val="20"/>
              </w:rPr>
              <w:t>CITIR5201709290088</w:t>
            </w:r>
          </w:p>
        </w:tc>
        <w:tc>
          <w:tcPr>
            <w:tcW w:type="dxa" w:w="1345"/>
            <w:shd w:fill="F4EEE4" w:val="clear"/>
          </w:tcPr>
          <w:p>
            <w:r>
              <w:rPr>
                <w:rFonts w:ascii="Times New Roman" w:hAnsi="Times New Roman" w:eastAsia="Times New Roman"/>
                <w:b w:val="0"/>
                <w:i w:val="0"/>
                <w:color w:val="1C1612"/>
                <w:sz w:val="20"/>
              </w:rPr>
              <w:t>29/09/17</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1,000,000.00</w:t>
            </w:r>
          </w:p>
        </w:tc>
        <w:tc>
          <w:tcPr>
            <w:tcW w:type="dxa" w:w="1345"/>
            <w:shd w:fill="F4EEE4" w:val="clear"/>
          </w:tcPr>
          <w:p>
            <w:r>
              <w:rPr>
                <w:rFonts w:ascii="Times New Roman" w:hAnsi="Times New Roman" w:eastAsia="Times New Roman"/>
                <w:b w:val="0"/>
                <w:i w:val="0"/>
                <w:color w:val="1C1612"/>
                <w:sz w:val="20"/>
              </w:rPr>
              <w:t>2,749,360.40</w:t>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SADARANGANI-PVM</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ASSOCIATES-CITIR52017092900880630</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29/09/17</w:t>
            </w:r>
          </w:p>
        </w:tc>
        <w:tc>
          <w:tcPr>
            <w:tcW w:type="dxa" w:w="1345"/>
            <w:shd w:fill="FFFFFF" w:val="clear"/>
          </w:tcPr>
          <w:p>
            <w:r>
              <w:rPr>
                <w:rFonts w:ascii="Times New Roman" w:hAnsi="Times New Roman" w:eastAsia="Times New Roman"/>
                <w:b w:val="0"/>
                <w:i w:val="0"/>
                <w:color w:val="1C1612"/>
                <w:sz w:val="20"/>
              </w:rPr>
              <w:t>RTGS CR-CITI0100000-ALKA SADARANGANI-PVM</w:t>
            </w:r>
          </w:p>
        </w:tc>
        <w:tc>
          <w:tcPr>
            <w:tcW w:type="dxa" w:w="1345"/>
            <w:shd w:fill="FFFFFF" w:val="clear"/>
          </w:tcPr>
          <w:p>
            <w:r>
              <w:rPr>
                <w:rFonts w:ascii="Times New Roman" w:hAnsi="Times New Roman" w:eastAsia="Times New Roman"/>
                <w:b w:val="0"/>
                <w:i w:val="0"/>
                <w:color w:val="1C1612"/>
                <w:sz w:val="20"/>
              </w:rPr>
              <w:t>CITIR5201709290088</w:t>
            </w:r>
          </w:p>
        </w:tc>
        <w:tc>
          <w:tcPr>
            <w:tcW w:type="dxa" w:w="1345"/>
            <w:shd w:fill="FFFFFF" w:val="clear"/>
          </w:tcPr>
          <w:p>
            <w:r>
              <w:rPr>
                <w:rFonts w:ascii="Times New Roman" w:hAnsi="Times New Roman" w:eastAsia="Times New Roman"/>
                <w:b w:val="0"/>
                <w:i w:val="0"/>
                <w:color w:val="1C1612"/>
                <w:sz w:val="20"/>
              </w:rPr>
              <w:t>29/09/17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1,000,000.00</w:t>
            </w:r>
          </w:p>
        </w:tc>
        <w:tc>
          <w:tcPr>
            <w:tcW w:type="dxa" w:w="1345"/>
            <w:shd w:fill="FFFFFF" w:val="clear"/>
          </w:tcPr>
          <w:p>
            <w:r>
              <w:rPr>
                <w:rFonts w:ascii="Times New Roman" w:hAnsi="Times New Roman" w:eastAsia="Times New Roman"/>
                <w:b w:val="0"/>
                <w:i w:val="0"/>
                <w:color w:val="1C1612"/>
                <w:sz w:val="20"/>
              </w:rPr>
              <w:t>3,749,360.40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ASSOCIates-CITIR5201709290088051</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03/10/17</w:t>
            </w:r>
          </w:p>
        </w:tc>
        <w:tc>
          <w:tcPr>
            <w:tcW w:type="dxa" w:w="1345"/>
            <w:shd w:fill="FFFFFF" w:val="clear"/>
          </w:tcPr>
          <w:p>
            <w:r>
              <w:rPr>
                <w:rFonts w:ascii="Times New Roman" w:hAnsi="Times New Roman" w:eastAsia="Times New Roman"/>
                <w:b w:val="0"/>
                <w:i w:val="0"/>
                <w:color w:val="1C1612"/>
                <w:sz w:val="20"/>
              </w:rPr>
              <w:t>CHQ PAID-MICR CTS-MU-PASWAL TRINDADE</w:t>
            </w:r>
          </w:p>
        </w:tc>
        <w:tc>
          <w:tcPr>
            <w:tcW w:type="dxa" w:w="1345"/>
            <w:shd w:fill="FFFFFF" w:val="clear"/>
          </w:tcPr>
          <w:p>
            <w:r>
              <w:rPr>
                <w:rFonts w:ascii="Times New Roman" w:hAnsi="Times New Roman" w:eastAsia="Times New Roman"/>
                <w:b w:val="0"/>
                <w:i w:val="0"/>
                <w:color w:val="1C1612"/>
                <w:sz w:val="20"/>
              </w:rPr>
              <w:t>000000000000040</w:t>
            </w:r>
          </w:p>
        </w:tc>
        <w:tc>
          <w:tcPr>
            <w:tcW w:type="dxa" w:w="1345"/>
            <w:shd w:fill="FFFFFF" w:val="clear"/>
          </w:tcPr>
          <w:p>
            <w:r>
              <w:rPr>
                <w:rFonts w:ascii="Times New Roman" w:hAnsi="Times New Roman" w:eastAsia="Times New Roman"/>
                <w:b w:val="0"/>
                <w:i w:val="0"/>
                <w:color w:val="1C1612"/>
                <w:sz w:val="20"/>
              </w:rPr>
              <w:t>03/10/17</w:t>
            </w:r>
          </w:p>
        </w:tc>
        <w:tc>
          <w:tcPr>
            <w:tcW w:type="dxa" w:w="1345"/>
            <w:shd w:fill="FFFFFF" w:val="clear"/>
          </w:tcPr>
          <w:p>
            <w:r>
              <w:rPr>
                <w:rFonts w:ascii="Times New Roman" w:hAnsi="Times New Roman" w:eastAsia="Times New Roman"/>
                <w:b w:val="0"/>
                <w:i w:val="0"/>
                <w:color w:val="1C1612"/>
                <w:sz w:val="20"/>
              </w:rPr>
              <w:t>1,300,000.00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2,449,360.40</w:t>
            </w:r>
          </w:p>
        </w:tc>
      </w:tr>
      <w:tr>
        <w:tc>
          <w:tcPr>
            <w:tcW w:type="dxa" w:w="1345"/>
            <w:shd w:fill="F4EEE4" w:val="clear"/>
          </w:tcPr>
          <w:p>
            <w:r>
              <w:rPr>
                <w:rFonts w:ascii="Times New Roman" w:hAnsi="Times New Roman" w:eastAsia="Times New Roman"/>
                <w:b w:val="0"/>
                <w:i w:val="0"/>
                <w:color w:val="1C1612"/>
                <w:sz w:val="20"/>
              </w:rPr>
              <w:t>04/10/17</w:t>
            </w:r>
          </w:p>
        </w:tc>
        <w:tc>
          <w:tcPr>
            <w:tcW w:type="dxa" w:w="1345"/>
            <w:shd w:fill="F4EEE4" w:val="clear"/>
          </w:tcPr>
          <w:p>
            <w:r>
              <w:rPr>
                <w:rFonts w:ascii="Times New Roman" w:hAnsi="Times New Roman" w:eastAsia="Times New Roman"/>
                <w:b w:val="0"/>
                <w:i w:val="0"/>
                <w:color w:val="1C1612"/>
                <w:sz w:val="20"/>
              </w:rPr>
              <w:t>CHQ PAID-MICR CTS-MU-VIKRAM C SHAH</w:t>
            </w:r>
          </w:p>
        </w:tc>
        <w:tc>
          <w:tcPr>
            <w:tcW w:type="dxa" w:w="1345"/>
            <w:shd w:fill="F4EEE4" w:val="clear"/>
          </w:tcPr>
          <w:p>
            <w:r>
              <w:rPr>
                <w:rFonts w:ascii="Times New Roman" w:hAnsi="Times New Roman" w:eastAsia="Times New Roman"/>
                <w:b w:val="0"/>
                <w:i w:val="0"/>
                <w:color w:val="1C1612"/>
                <w:sz w:val="20"/>
              </w:rPr>
              <w:t>000000000000043</w:t>
            </w:r>
          </w:p>
        </w:tc>
        <w:tc>
          <w:tcPr>
            <w:tcW w:type="dxa" w:w="1345"/>
            <w:shd w:fill="F4EEE4" w:val="clear"/>
          </w:tcPr>
          <w:p>
            <w:r>
              <w:rPr>
                <w:rFonts w:ascii="Times New Roman" w:hAnsi="Times New Roman" w:eastAsia="Times New Roman"/>
                <w:b w:val="0"/>
                <w:i w:val="0"/>
                <w:color w:val="1C1612"/>
                <w:sz w:val="20"/>
              </w:rPr>
              <w:t>04/10/17</w:t>
            </w:r>
          </w:p>
        </w:tc>
        <w:tc>
          <w:tcPr>
            <w:tcW w:type="dxa" w:w="1345"/>
            <w:shd w:fill="F4EEE4" w:val="clear"/>
          </w:tcPr>
          <w:p>
            <w:r>
              <w:rPr>
                <w:rFonts w:ascii="Times New Roman" w:hAnsi="Times New Roman" w:eastAsia="Times New Roman"/>
                <w:b w:val="0"/>
                <w:i w:val="0"/>
                <w:color w:val="1C1612"/>
                <w:sz w:val="20"/>
              </w:rPr>
              <w:t>2,000,000.00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449,360.40</w:t>
            </w:r>
          </w:p>
        </w:tc>
      </w:tr>
      <w:tr>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NEFT CR-CITI0100000-ALKA SADARANGANI-PVM</w:t>
            </w:r>
          </w:p>
        </w:tc>
        <w:tc>
          <w:tcPr>
            <w:tcW w:type="dxa" w:w="1345"/>
            <w:shd w:fill="FFFFFF" w:val="clear"/>
          </w:tcPr>
          <w:p>
            <w:r>
              <w:rPr>
                <w:rFonts w:ascii="Times New Roman" w:hAnsi="Times New Roman" w:eastAsia="Times New Roman"/>
                <w:b w:val="0"/>
                <w:i w:val="0"/>
                <w:color w:val="1C1612"/>
                <w:sz w:val="20"/>
              </w:rPr>
              <w:t>CITIN17855311400</w:t>
            </w:r>
          </w:p>
        </w:tc>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110,000.00</w:t>
            </w:r>
          </w:p>
        </w:tc>
        <w:tc>
          <w:tcPr>
            <w:tcW w:type="dxa" w:w="1345"/>
            <w:shd w:fill="FFFFFF" w:val="clear"/>
          </w:tcPr>
          <w:p>
            <w:r>
              <w:rPr>
                <w:rFonts w:ascii="Times New Roman" w:hAnsi="Times New Roman" w:eastAsia="Times New Roman"/>
                <w:b w:val="0"/>
                <w:i w:val="0"/>
                <w:color w:val="1C1612"/>
                <w:sz w:val="20"/>
              </w:rPr>
              <w:t>559,360.40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ASSOCIates-CITIN17855311400</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NEFT CR-CITI0100000-MURLIDHAR SHAMDAS</w:t>
            </w:r>
          </w:p>
        </w:tc>
        <w:tc>
          <w:tcPr>
            <w:tcW w:type="dxa" w:w="1345"/>
            <w:shd w:fill="FFFFFF" w:val="clear"/>
          </w:tcPr>
          <w:p>
            <w:r>
              <w:rPr>
                <w:rFonts w:ascii="Times New Roman" w:hAnsi="Times New Roman" w:eastAsia="Times New Roman"/>
                <w:b w:val="0"/>
                <w:i w:val="0"/>
                <w:color w:val="1C1612"/>
                <w:sz w:val="20"/>
              </w:rPr>
              <w:t>CITIN17855311401</w:t>
            </w:r>
          </w:p>
        </w:tc>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350,000.00</w:t>
            </w:r>
          </w:p>
        </w:tc>
        <w:tc>
          <w:tcPr>
            <w:tcW w:type="dxa" w:w="1345"/>
            <w:shd w:fill="FFFFFF" w:val="clear"/>
          </w:tcPr>
          <w:p>
            <w:r>
              <w:rPr>
                <w:rFonts w:ascii="Times New Roman" w:hAnsi="Times New Roman" w:eastAsia="Times New Roman"/>
                <w:b w:val="0"/>
                <w:i w:val="0"/>
                <w:color w:val="1C1612"/>
                <w:sz w:val="20"/>
              </w:rPr>
              <w:t>909,360.40</w:t>
            </w:r>
          </w:p>
        </w:tc>
      </w:tr>
    </w:tbl>
    <w:p>
      <w:r>
        <w:rPr>
          <w:rFonts w:ascii="Times New Roman" w:hAnsi="Times New Roman" w:eastAsia="Times New Roman"/>
          <w:b w:val="0"/>
          <w:i w:val="0"/>
          <w:sz w:val="22"/>
        </w:rPr>
        <w:t>HDFC BANK LIMITED</w:t>
      </w:r>
    </w:p>
    <w:p>
      <w:r>
        <w:rPr>
          <w:rFonts w:ascii="Times New Roman" w:hAnsi="Times New Roman" w:eastAsia="Times New Roman"/>
          <w:b w:val="0"/>
          <w:i w:val="0"/>
          <w:sz w:val="22"/>
        </w:rPr>
        <w:t>Closing balance includes funds earmarked for hold and uncleared funds</w:t>
      </w:r>
    </w:p>
    <w:p>
      <w:r>
        <w:rPr>
          <w:rFonts w:ascii="Times New Roman" w:hAnsi="Times New Roman" w:eastAsia="Times New Roman"/>
          <w:b w:val="0"/>
          <w:i w:val="0"/>
          <w:sz w:val="22"/>
        </w:rPr>
        <w:t>Contents of this statement will be considered correct if no error is reported within 30 days of receipt of statement. The address on this statement is that on record with the Bank as at the day of requesting this statement.</w:t>
      </w:r>
    </w:p>
    <w:p>
      <w:r>
        <w:rPr>
          <w:rFonts w:ascii="Times New Roman" w:hAnsi="Times New Roman" w:eastAsia="Times New Roman"/>
          <w:b w:val="0"/>
          <w:i w:val="0"/>
          <w:sz w:val="22"/>
        </w:rPr>
        <w:t>RATA</w:t>
      </w:r>
    </w:p>
    <w:p>
      <w:r>
        <w:rPr>
          <w:rFonts w:ascii="Times New Roman" w:hAnsi="Times New Roman" w:eastAsia="Times New Roman"/>
          <w:b w:val="0"/>
          <w:i w:val="0"/>
          <w:sz w:val="22"/>
        </w:rPr>
        <w:t>DINOSAURA</w:t>
      </w:r>
    </w:p>
    <w:p>
      <w:r>
        <w:rPr>
          <w:rFonts w:ascii="Times New Roman" w:hAnsi="Times New Roman" w:eastAsia="Times New Roman"/>
          <w:b w:val="0"/>
          <w:i w:val="0"/>
          <w:sz w:val="22"/>
        </w:rPr>
        <w:t>NOTA</w:t>
      </w:r>
    </w:p>
    <w:p>
      <w:r>
        <w:rPr>
          <w:rFonts w:ascii="Times New Roman" w:hAnsi="Times New Roman" w:eastAsia="Times New Roman"/>
          <w:b w:val="0"/>
          <w:i w:val="0"/>
          <w:sz w:val="22"/>
        </w:rPr>
        <w:t>NSHA TRIWALAYA</w:t>
      </w:r>
    </w:p>
    <w:p>
      <w:r>
        <w:rPr>
          <w:rFonts w:ascii="Times New Roman" w:hAnsi="Times New Roman" w:eastAsia="Times New Roman"/>
          <w:b w:val="0"/>
          <w:i w:val="0"/>
          <w:sz w:val="22"/>
        </w:rPr>
        <w:t>NY</w:t>
      </w:r>
    </w:p>
    <w:p>
      <w:r>
        <w:rPr>
          <w:rFonts w:ascii="Times New Roman" w:hAnsi="Times New Roman" w:eastAsia="Times New Roman"/>
          <w:b w:val="0"/>
          <w:i w:val="0"/>
          <w:sz w:val="22"/>
        </w:rPr>
        <w:t>State account branch GSTN:30AAACH2702H1ZD</w:t>
      </w:r>
    </w:p>
    <w:p>
      <w:r>
        <w:rPr>
          <w:rFonts w:ascii="Times New Roman" w:hAnsi="Times New Roman" w:eastAsia="Times New Roman"/>
          <w:b w:val="0"/>
          <w:i w:val="0"/>
          <w:sz w:val="22"/>
        </w:rPr>
        <w:t>HDFC BANK LTD.</w:t>
      </w:r>
    </w:p>
    <w:p>
      <w:r>
        <w:rPr>
          <w:rFonts w:ascii="Times New Roman" w:hAnsi="Times New Roman" w:eastAsia="Times New Roman"/>
          <w:b w:val="0"/>
          <w:i w:val="0"/>
          <w:sz w:val="22"/>
        </w:rPr>
        <w:t>SAVANNA HOUSE</w:t>
      </w:r>
    </w:p>
    <w:p/>
    <w:p>
      <w:r>
        <w:rPr>
          <w:rFonts w:ascii="Times New Roman" w:hAnsi="Times New Roman" w:eastAsia="Times New Roman"/>
          <w:b w:val="0"/>
          <w:i w:val="0"/>
          <w:sz w:val="22"/>
        </w:rPr>
        <w:t>Page No :: 4</w:t>
      </w:r>
    </w:p>
    <w:p>
      <w:r>
        <w:rPr>
          <w:rFonts w:ascii="Times New Roman" w:hAnsi="Times New Roman" w:eastAsia="Times New Roman"/>
          <w:b w:val="0"/>
          <w:i w:val="0"/>
          <w:sz w:val="22"/>
        </w:rPr>
        <w:t>M/S. PVM ASSOCIATES</w:t>
      </w:r>
    </w:p>
    <w:p>
      <w:r>
        <w:rPr>
          <w:rFonts w:ascii="Times New Roman" w:hAnsi="Times New Roman" w:eastAsia="Times New Roman"/>
          <w:b w:val="0"/>
          <w:i w:val="0"/>
          <w:sz w:val="22"/>
        </w:rPr>
        <w:t>OCEAN PARK RESIDENCY OPP N I O</w:t>
      </w:r>
    </w:p>
    <w:p>
      <w:r>
        <w:rPr>
          <w:rFonts w:ascii="Times New Roman" w:hAnsi="Times New Roman" w:eastAsia="Times New Roman"/>
          <w:b w:val="0"/>
          <w:i w:val="0"/>
          <w:sz w:val="22"/>
        </w:rPr>
        <w:t>249/1A</w:t>
      </w:r>
    </w:p>
    <w:p>
      <w:r>
        <w:rPr>
          <w:rFonts w:ascii="Times New Roman" w:hAnsi="Times New Roman" w:eastAsia="Times New Roman"/>
          <w:b w:val="0"/>
          <w:i w:val="0"/>
          <w:sz w:val="22"/>
        </w:rPr>
        <w:t>DONA 403004</w:t>
      </w:r>
    </w:p>
    <w:p>
      <w:r>
        <w:rPr>
          <w:rFonts w:ascii="Times New Roman" w:hAnsi="Times New Roman" w:eastAsia="Times New Roman"/>
          <w:b w:val="0"/>
          <w:i w:val="0"/>
          <w:sz w:val="22"/>
        </w:rPr>
        <w:t>GOA INDIA</w:t>
      </w:r>
    </w:p>
    <w:p>
      <w:r>
        <w:rPr>
          <w:rFonts w:ascii="Times New Roman" w:hAnsi="Times New Roman" w:eastAsia="Times New Roman"/>
          <w:b w:val="0"/>
          <w:i w:val="0"/>
          <w:sz w:val="22"/>
        </w:rPr>
        <w:t>Account Branch : TALEIGAO - GOA</w:t>
      </w:r>
    </w:p>
    <w:p>
      <w:r>
        <w:rPr>
          <w:rFonts w:ascii="Times New Roman" w:hAnsi="Times New Roman" w:eastAsia="Times New Roman"/>
          <w:b w:val="0"/>
          <w:i w:val="0"/>
          <w:sz w:val="22"/>
        </w:rPr>
        <w:t>JOINT HOLDERS :</w:t>
      </w:r>
    </w:p>
    <w:p>
      <w:r>
        <w:rPr>
          <w:rFonts w:ascii="Times New Roman" w:hAnsi="Times New Roman" w:eastAsia="Times New Roman"/>
          <w:b w:val="0"/>
          <w:i w:val="0"/>
          <w:sz w:val="22"/>
        </w:rPr>
        <w:t>Address : HDFC BANK LTD</w:t>
      </w:r>
    </w:p>
    <w:p>
      <w:r>
        <w:rPr>
          <w:rFonts w:ascii="Times New Roman" w:hAnsi="Times New Roman" w:eastAsia="Times New Roman"/>
          <w:b w:val="0"/>
          <w:i w:val="0"/>
          <w:sz w:val="22"/>
        </w:rPr>
        <w:t>Nomination : Not Registered</w:t>
      </w:r>
    </w:p>
    <w:p>
      <w:r>
        <w:rPr>
          <w:rFonts w:ascii="Times New Roman" w:hAnsi="Times New Roman" w:eastAsia="Times New Roman"/>
          <w:b w:val="0"/>
          <w:i w:val="0"/>
          <w:sz w:val="22"/>
        </w:rPr>
        <w:t>T.R.RESIDENCY BUILDING TALEGAC MARKET ROAD</w:t>
      </w:r>
    </w:p>
    <w:p>
      <w:r>
        <w:rPr>
          <w:rFonts w:ascii="Times New Roman" w:hAnsi="Times New Roman" w:eastAsia="Times New Roman"/>
          <w:b w:val="0"/>
          <w:i w:val="0"/>
          <w:sz w:val="22"/>
        </w:rPr>
        <w:t>TALEIGAO MARKET ROAD</w:t>
      </w:r>
    </w:p>
    <w:p>
      <w:r>
        <w:rPr>
          <w:rFonts w:ascii="Times New Roman" w:hAnsi="Times New Roman" w:eastAsia="Times New Roman"/>
          <w:b w:val="0"/>
          <w:i w:val="0"/>
          <w:sz w:val="22"/>
        </w:rPr>
        <w:t>City : TALEIGAO 403003</w:t>
      </w:r>
    </w:p>
    <w:p>
      <w:r>
        <w:rPr>
          <w:rFonts w:ascii="Times New Roman" w:hAnsi="Times New Roman" w:eastAsia="Times New Roman"/>
          <w:b w:val="0"/>
          <w:i w:val="0"/>
          <w:sz w:val="22"/>
        </w:rPr>
        <w:t>State : GOA</w:t>
      </w:r>
    </w:p>
    <w:p>
      <w:r>
        <w:rPr>
          <w:rFonts w:ascii="Times New Roman" w:hAnsi="Times New Roman" w:eastAsia="Times New Roman"/>
          <w:b w:val="0"/>
          <w:i w:val="0"/>
          <w:sz w:val="22"/>
        </w:rPr>
        <w:t>Phone no. : 18002600/18001600</w:t>
      </w:r>
    </w:p>
    <w:p>
      <w:r>
        <w:rPr>
          <w:rFonts w:ascii="Times New Roman" w:hAnsi="Times New Roman" w:eastAsia="Times New Roman"/>
          <w:b w:val="0"/>
          <w:i w:val="0"/>
          <w:sz w:val="22"/>
        </w:rPr>
        <w:t>0.00</w:t>
      </w:r>
    </w:p>
    <w:p>
      <w:r>
        <w:rPr>
          <w:rFonts w:ascii="Times New Roman" w:hAnsi="Times New Roman" w:eastAsia="Times New Roman"/>
          <w:b w:val="0"/>
          <w:i w:val="0"/>
          <w:sz w:val="22"/>
        </w:rPr>
        <w:t>Currency : INR</w:t>
      </w:r>
    </w:p>
    <w:p>
      <w:r>
        <w:rPr>
          <w:rFonts w:ascii="Times New Roman" w:hAnsi="Times New Roman" w:eastAsia="Times New Roman"/>
          <w:b w:val="0"/>
          <w:i w:val="0"/>
          <w:sz w:val="22"/>
        </w:rPr>
        <w:t>Cust ID : 54090668</w:t>
      </w:r>
    </w:p>
    <w:p>
      <w:r>
        <w:rPr>
          <w:rFonts w:ascii="Times New Roman" w:hAnsi="Times New Roman" w:eastAsia="Times New Roman"/>
          <w:b w:val="0"/>
          <w:i w:val="0"/>
          <w:sz w:val="22"/>
        </w:rPr>
        <w:t>Account No : 50200004014352 GOVERNMENT</w:t>
      </w:r>
    </w:p>
    <w:p>
      <w:r>
        <w:rPr>
          <w:rFonts w:ascii="Times New Roman" w:hAnsi="Times New Roman" w:eastAsia="Times New Roman"/>
          <w:b w:val="0"/>
          <w:i w:val="0"/>
          <w:sz w:val="22"/>
        </w:rPr>
        <w:t>Generated On:13-AUG-2026 04:48:24</w:t>
      </w:r>
    </w:p>
    <w:p>
      <w:r>
        <w:rPr>
          <w:rFonts w:ascii="Times New Roman" w:hAnsi="Times New Roman" w:eastAsia="Times New Roman"/>
          <w:b w:val="0"/>
          <w:i w:val="0"/>
          <w:sz w:val="22"/>
        </w:rPr>
        <w:t>A/C Open Date : 18/06/2014 Expected AQB: 25,000.00</w:t>
      </w:r>
    </w:p>
    <w:p>
      <w:r>
        <w:rPr>
          <w:rFonts w:ascii="Times New Roman" w:hAnsi="Times New Roman" w:eastAsia="Times New Roman"/>
          <w:b w:val="0"/>
          <w:i w:val="0"/>
          <w:sz w:val="22"/>
        </w:rPr>
        <w:t>Account Status : DR Blocked Dormant</w:t>
      </w:r>
    </w:p>
    <w:p>
      <w:r>
        <w:rPr>
          <w:rFonts w:ascii="Times New Roman" w:hAnsi="Times New Roman" w:eastAsia="Times New Roman"/>
          <w:b w:val="0"/>
          <w:i w:val="0"/>
          <w:sz w:val="22"/>
        </w:rPr>
        <w:t>RTGS/NEFT IFSC: HDFC0002368 MICR : 403240030</w:t>
      </w:r>
    </w:p>
    <w:p>
      <w:r>
        <w:rPr>
          <w:rFonts w:ascii="Times New Roman" w:hAnsi="Times New Roman" w:eastAsia="Times New Roman"/>
          <w:b w:val="0"/>
          <w:i w:val="0"/>
          <w:sz w:val="22"/>
        </w:rPr>
        <w:t>Branch Code : 2368</w:t>
      </w:r>
    </w:p>
    <w:p>
      <w:r>
        <w:rPr>
          <w:rFonts w:ascii="Times New Roman" w:hAnsi="Times New Roman" w:eastAsia="Times New Roman"/>
          <w:b w:val="0"/>
          <w:i w:val="0"/>
          <w:sz w:val="22"/>
        </w:rPr>
        <w:t>Account Type : (1482)</w:t>
      </w:r>
    </w:p>
    <w:p>
      <w:r>
        <w:rPr>
          <w:rFonts w:ascii="Times New Roman" w:hAnsi="Times New Roman" w:eastAsia="Times New Roman"/>
          <w:b w:val="0"/>
          <w:i w:val="0"/>
          <w:sz w:val="22"/>
        </w:rPr>
        <w:t>Requesting Branch Code: 240</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t>SADARANGANI-PVM ASSOCIATES-CITIN17855311401</w:t>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r>
      <w:tr>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FT - CR - 0011140090207 - SHARAN SADARANGANI</w:t>
            </w:r>
          </w:p>
        </w:tc>
        <w:tc>
          <w:tcPr>
            <w:tcW w:type="dxa" w:w="1345"/>
            <w:shd w:fill="FFFFFF" w:val="clear"/>
          </w:tcPr>
          <w:p>
            <w:r>
              <w:rPr>
                <w:rFonts w:ascii="Times New Roman" w:hAnsi="Times New Roman" w:eastAsia="Times New Roman"/>
                <w:b w:val="0"/>
                <w:i w:val="0"/>
                <w:color w:val="1C1612"/>
                <w:sz w:val="20"/>
              </w:rPr>
              <w:t>0000000000000026</w:t>
            </w:r>
          </w:p>
        </w:tc>
        <w:tc>
          <w:tcPr>
            <w:tcW w:type="dxa" w:w="1345"/>
            <w:shd w:fill="FFFFFF" w:val="clear"/>
          </w:tcPr>
          <w:p>
            <w:r>
              <w:rPr>
                <w:rFonts w:ascii="Times New Roman" w:hAnsi="Times New Roman" w:eastAsia="Times New Roman"/>
                <w:b w:val="0"/>
                <w:i w:val="0"/>
                <w:color w:val="1C1612"/>
                <w:sz w:val="20"/>
              </w:rPr>
              <w:t>23/11/17</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110,000.00</w:t>
            </w:r>
          </w:p>
        </w:tc>
        <w:tc>
          <w:tcPr>
            <w:tcW w:type="dxa" w:w="1345"/>
            <w:shd w:fill="FFFFFF" w:val="clear"/>
          </w:tcPr>
          <w:p>
            <w:r>
              <w:rPr>
                <w:rFonts w:ascii="Times New Roman" w:hAnsi="Times New Roman" w:eastAsia="Times New Roman"/>
                <w:b w:val="0"/>
                <w:i w:val="0"/>
                <w:color w:val="1C1612"/>
                <w:sz w:val="20"/>
              </w:rPr>
              <w:t>1,019,360.40</w:t>
            </w:r>
          </w:p>
        </w:tc>
      </w:tr>
      <w:tr>
        <w:tc>
          <w:tcPr>
            <w:tcW w:type="dxa" w:w="1345"/>
            <w:shd w:fill="F4EEE4" w:val="clear"/>
          </w:tcPr>
          <w:p>
            <w:r>
              <w:rPr>
                <w:rFonts w:ascii="Times New Roman" w:hAnsi="Times New Roman" w:eastAsia="Times New Roman"/>
                <w:b w:val="0"/>
                <w:i w:val="0"/>
                <w:color w:val="1C1612"/>
                <w:sz w:val="20"/>
              </w:rPr>
              <w:t>27/11/17</w:t>
            </w:r>
          </w:p>
        </w:tc>
        <w:tc>
          <w:tcPr>
            <w:tcW w:type="dxa" w:w="1345"/>
            <w:shd w:fill="F4EEE4" w:val="clear"/>
          </w:tcPr>
          <w:p>
            <w:r>
              <w:rPr>
                <w:rFonts w:ascii="Times New Roman" w:hAnsi="Times New Roman" w:eastAsia="Times New Roman"/>
                <w:b w:val="0"/>
                <w:i w:val="0"/>
                <w:color w:val="1C1612"/>
                <w:sz w:val="20"/>
              </w:rPr>
              <w:t>CHQ PAID-MICR CTS-MU-PASCOAL TRINDADE</w:t>
            </w:r>
          </w:p>
        </w:tc>
        <w:tc>
          <w:tcPr>
            <w:tcW w:type="dxa" w:w="1345"/>
            <w:shd w:fill="F4EEE4" w:val="clear"/>
          </w:tcPr>
          <w:p>
            <w:r>
              <w:rPr>
                <w:rFonts w:ascii="Times New Roman" w:hAnsi="Times New Roman" w:eastAsia="Times New Roman"/>
                <w:b w:val="0"/>
                <w:i w:val="0"/>
                <w:color w:val="1C1612"/>
                <w:sz w:val="20"/>
              </w:rPr>
              <w:t>0000000000000041</w:t>
            </w:r>
          </w:p>
        </w:tc>
        <w:tc>
          <w:tcPr>
            <w:tcW w:type="dxa" w:w="1345"/>
            <w:shd w:fill="F4EEE4" w:val="clear"/>
          </w:tcPr>
          <w:p>
            <w:r>
              <w:rPr>
                <w:rFonts w:ascii="Times New Roman" w:hAnsi="Times New Roman" w:eastAsia="Times New Roman"/>
                <w:b w:val="0"/>
                <w:i w:val="0"/>
                <w:color w:val="1C1612"/>
                <w:sz w:val="20"/>
              </w:rPr>
              <w:t>27/11/17</w:t>
            </w:r>
          </w:p>
        </w:tc>
        <w:tc>
          <w:tcPr>
            <w:tcW w:type="dxa" w:w="1345"/>
            <w:shd w:fill="F4EEE4" w:val="clear"/>
          </w:tcPr>
          <w:p>
            <w:r>
              <w:rPr>
                <w:rFonts w:ascii="Times New Roman" w:hAnsi="Times New Roman" w:eastAsia="Times New Roman"/>
                <w:b w:val="0"/>
                <w:i w:val="0"/>
                <w:color w:val="1C1612"/>
                <w:sz w:val="20"/>
              </w:rPr>
              <w:t>1,000,000.00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19,360.40</w:t>
            </w:r>
          </w:p>
        </w:tc>
      </w:tr>
      <w:tr>
        <w:tc>
          <w:tcPr>
            <w:tcW w:type="dxa" w:w="1345"/>
            <w:shd w:fill="FFFFFF" w:val="clear"/>
          </w:tcPr>
          <w:p>
            <w:r>
              <w:rPr>
                <w:rFonts w:ascii="Times New Roman" w:hAnsi="Times New Roman" w:eastAsia="Times New Roman"/>
                <w:b w:val="0"/>
                <w:i w:val="0"/>
                <w:color w:val="1C1612"/>
                <w:sz w:val="20"/>
              </w:rPr>
              <w:t>22/10/18</w:t>
            </w:r>
          </w:p>
        </w:tc>
        <w:tc>
          <w:tcPr>
            <w:tcW w:type="dxa" w:w="1345"/>
            <w:shd w:fill="FFFFFF" w:val="clear"/>
          </w:tcPr>
          <w:p>
            <w:r>
              <w:rPr>
                <w:rFonts w:ascii="Times New Roman" w:hAnsi="Times New Roman" w:eastAsia="Times New Roman"/>
                <w:b w:val="0"/>
                <w:i w:val="0"/>
                <w:color w:val="1C1612"/>
                <w:sz w:val="20"/>
              </w:rPr>
              <w:t>CHQ PAID-MICR CTS-MU-RAJESH RAIKAR</w:t>
            </w:r>
          </w:p>
        </w:tc>
        <w:tc>
          <w:tcPr>
            <w:tcW w:type="dxa" w:w="1345"/>
            <w:shd w:fill="FFFFFF" w:val="clear"/>
          </w:tcPr>
          <w:p>
            <w:r>
              <w:rPr>
                <w:rFonts w:ascii="Times New Roman" w:hAnsi="Times New Roman" w:eastAsia="Times New Roman"/>
                <w:b w:val="0"/>
                <w:i w:val="0"/>
                <w:color w:val="1C1612"/>
                <w:sz w:val="20"/>
              </w:rPr>
              <w:t>0000000000000022</w:t>
            </w:r>
          </w:p>
        </w:tc>
        <w:tc>
          <w:tcPr>
            <w:tcW w:type="dxa" w:w="1345"/>
            <w:shd w:fill="FFFFFF" w:val="clear"/>
          </w:tcPr>
          <w:p>
            <w:r>
              <w:rPr>
                <w:rFonts w:ascii="Times New Roman" w:hAnsi="Times New Roman" w:eastAsia="Times New Roman"/>
                <w:b w:val="0"/>
                <w:i w:val="0"/>
                <w:color w:val="1C1612"/>
                <w:sz w:val="20"/>
              </w:rPr>
              <w:t>22/10/18</w:t>
            </w:r>
          </w:p>
        </w:tc>
        <w:tc>
          <w:tcPr>
            <w:tcW w:type="dxa" w:w="1345"/>
            <w:shd w:fill="FFFFFF" w:val="clear"/>
          </w:tcPr>
          <w:p>
            <w:r>
              <w:rPr>
                <w:rFonts w:ascii="Times New Roman" w:hAnsi="Times New Roman" w:eastAsia="Times New Roman"/>
                <w:b w:val="0"/>
                <w:i w:val="0"/>
                <w:color w:val="1C1612"/>
                <w:sz w:val="20"/>
              </w:rPr>
              <w:t>90,000.00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-70,639.60</w:t>
            </w:r>
          </w:p>
        </w:tc>
      </w:tr>
      <w:tr>
        <w:tc>
          <w:tcPr>
            <w:tcW w:type="dxa" w:w="1345"/>
            <w:shd w:fill="F4EEE4" w:val="clear"/>
          </w:tcPr>
          <w:p>
            <w:r>
              <w:rPr>
                <w:rFonts w:ascii="Times New Roman" w:hAnsi="Times New Roman" w:eastAsia="Times New Roman"/>
                <w:b w:val="0"/>
                <w:i w:val="0"/>
                <w:color w:val="1C1612"/>
                <w:sz w:val="20"/>
              </w:rPr>
              <w:t>23/10/18</w:t>
            </w:r>
          </w:p>
        </w:tc>
        <w:tc>
          <w:tcPr>
            <w:tcW w:type="dxa" w:w="1345"/>
            <w:shd w:fill="F4EEE4" w:val="clear"/>
          </w:tcPr>
          <w:p>
            <w:r>
              <w:rPr>
                <w:rFonts w:ascii="Times New Roman" w:hAnsi="Times New Roman" w:eastAsia="Times New Roman"/>
                <w:b w:val="0"/>
                <w:i w:val="0"/>
                <w:color w:val="1C1612"/>
                <w:sz w:val="20"/>
              </w:rPr>
              <w:t>SWEEP IN CREDIT - 50300063620287</w:t>
            </w:r>
          </w:p>
        </w:tc>
        <w:tc>
          <w:tcPr>
            <w:tcW w:type="dxa" w:w="1345"/>
            <w:shd w:fill="F4EEE4" w:val="clear"/>
          </w:tcPr>
          <w:p>
            <w:r>
              <w:rPr>
                <w:rFonts w:ascii="Times New Roman" w:hAnsi="Times New Roman" w:eastAsia="Times New Roman"/>
                <w:b w:val="0"/>
                <w:i w:val="0"/>
                <w:color w:val="1C1612"/>
                <w:sz w:val="20"/>
              </w:rPr>
              <w:t>0000000000000000</w:t>
            </w:r>
          </w:p>
        </w:tc>
        <w:tc>
          <w:tcPr>
            <w:tcW w:type="dxa" w:w="1345"/>
            <w:shd w:fill="F4EEE4" w:val="clear"/>
          </w:tcPr>
          <w:p>
            <w:r>
              <w:rPr>
                <w:rFonts w:ascii="Times New Roman" w:hAnsi="Times New Roman" w:eastAsia="Times New Roman"/>
                <w:b w:val="0"/>
                <w:i w:val="0"/>
                <w:color w:val="1C1612"/>
                <w:sz w:val="20"/>
              </w:rPr>
              <w:t>22/10/18</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70,640.00</w:t>
            </w:r>
          </w:p>
        </w:tc>
        <w:tc>
          <w:tcPr>
            <w:tcW w:type="dxa" w:w="1345"/>
            <w:shd w:fill="F4EEE4" w:val="clear"/>
          </w:tcPr>
          <w:p>
            <w:r>
              <w:rPr>
                <w:rFonts w:ascii="Times New Roman" w:hAnsi="Times New Roman" w:eastAsia="Times New Roman"/>
                <w:b w:val="0"/>
                <w:i w:val="0"/>
                <w:color w:val="1C1612"/>
                <w:sz w:val="20"/>
              </w:rPr>
              <w:t>0.40</w:t>
            </w:r>
          </w:p>
        </w:tc>
      </w:tr>
      <w:tr>
        <w:tc>
          <w:tcPr>
            <w:tcW w:type="dxa" w:w="1345"/>
            <w:shd w:fill="FFFFFF" w:val="clear"/>
          </w:tcPr>
          <w:p>
            <w:r>
              <w:rPr>
                <w:rFonts w:ascii="Times New Roman" w:hAnsi="Times New Roman" w:eastAsia="Times New Roman"/>
                <w:b w:val="0"/>
                <w:i w:val="0"/>
                <w:color w:val="1C1612"/>
                <w:sz w:val="20"/>
              </w:rPr>
              <w:t>23/10/18</w:t>
            </w:r>
          </w:p>
        </w:tc>
        <w:tc>
          <w:tcPr>
            <w:tcW w:type="dxa" w:w="1345"/>
            <w:shd w:fill="FFFFFF" w:val="clear"/>
          </w:tcPr>
          <w:p>
            <w:r>
              <w:rPr>
                <w:rFonts w:ascii="Times New Roman" w:hAnsi="Times New Roman" w:eastAsia="Times New Roman"/>
                <w:b w:val="0"/>
                <w:i w:val="0"/>
                <w:color w:val="1C1612"/>
                <w:sz w:val="20"/>
              </w:rPr>
              <w:t>INT. ON SWCR ON-50300063620287</w:t>
            </w:r>
          </w:p>
        </w:tc>
        <w:tc>
          <w:tcPr>
            <w:tcW w:type="dxa" w:w="1345"/>
            <w:shd w:fill="FFFFFF" w:val="clear"/>
          </w:tcPr>
          <w:p>
            <w:r>
              <w:rPr>
                <w:rFonts w:ascii="Times New Roman" w:hAnsi="Times New Roman" w:eastAsia="Times New Roman"/>
                <w:b w:val="0"/>
                <w:i w:val="0"/>
                <w:color w:val="1C1612"/>
                <w:sz w:val="20"/>
              </w:rPr>
              <w:t>0000000000000000</w:t>
            </w:r>
          </w:p>
        </w:tc>
        <w:tc>
          <w:tcPr>
            <w:tcW w:type="dxa" w:w="1345"/>
            <w:shd w:fill="FFFFFF" w:val="clear"/>
          </w:tcPr>
          <w:p>
            <w:r>
              <w:rPr>
                <w:rFonts w:ascii="Times New Roman" w:hAnsi="Times New Roman" w:eastAsia="Times New Roman"/>
                <w:b w:val="0"/>
                <w:i w:val="0"/>
                <w:color w:val="1C1612"/>
                <w:sz w:val="20"/>
              </w:rPr>
              <w:t>22/10/18</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313.00</w:t>
            </w:r>
          </w:p>
        </w:tc>
        <w:tc>
          <w:tcPr>
            <w:tcW w:type="dxa" w:w="1345"/>
            <w:shd w:fill="FFFFFF" w:val="clear"/>
          </w:tcPr>
          <w:p>
            <w:r>
              <w:rPr>
                <w:rFonts w:ascii="Times New Roman" w:hAnsi="Times New Roman" w:eastAsia="Times New Roman"/>
                <w:b w:val="0"/>
                <w:i w:val="0"/>
                <w:color w:val="1C1612"/>
                <w:sz w:val="20"/>
              </w:rPr>
              <w:t>313.40</w:t>
            </w:r>
          </w:p>
        </w:tc>
      </w:tr>
      <w:tr>
        <w:tc>
          <w:tcPr>
            <w:tcW w:type="dxa" w:w="1345"/>
            <w:shd w:fill="F4EEE4" w:val="clear"/>
          </w:tcPr>
          <w:p>
            <w:r>
              <w:rPr>
                <w:rFonts w:ascii="Times New Roman" w:hAnsi="Times New Roman" w:eastAsia="Times New Roman"/>
                <w:b w:val="0"/>
                <w:i w:val="0"/>
                <w:color w:val="1C1612"/>
                <w:sz w:val="20"/>
              </w:rPr>
              <w:t>17/11/18</w:t>
            </w:r>
          </w:p>
        </w:tc>
        <w:tc>
          <w:tcPr>
            <w:tcW w:type="dxa" w:w="1345"/>
            <w:shd w:fill="F4EEE4" w:val="clear"/>
          </w:tcPr>
          <w:p>
            <w:r>
              <w:rPr>
                <w:rFonts w:ascii="Times New Roman" w:hAnsi="Times New Roman" w:eastAsia="Times New Roman"/>
                <w:b w:val="0"/>
                <w:i w:val="0"/>
                <w:color w:val="1C1612"/>
                <w:sz w:val="20"/>
              </w:rPr>
              <w:t>ACH C-AACAP9411F-AY2018-19-CE1808350274</w:t>
            </w:r>
          </w:p>
        </w:tc>
        <w:tc>
          <w:tcPr>
            <w:tcW w:type="dxa" w:w="1345"/>
            <w:shd w:fill="F4EEE4" w:val="clear"/>
          </w:tcPr>
          <w:p>
            <w:r>
              <w:rPr>
                <w:rFonts w:ascii="Times New Roman" w:hAnsi="Times New Roman" w:eastAsia="Times New Roman"/>
                <w:b w:val="0"/>
                <w:i w:val="0"/>
                <w:color w:val="1C1612"/>
                <w:sz w:val="20"/>
              </w:rPr>
              <w:t>0000006317011445</w:t>
            </w:r>
          </w:p>
        </w:tc>
        <w:tc>
          <w:tcPr>
            <w:tcW w:type="dxa" w:w="1345"/>
            <w:shd w:fill="F4EEE4" w:val="clear"/>
          </w:tcPr>
          <w:p>
            <w:r>
              <w:rPr>
                <w:rFonts w:ascii="Times New Roman" w:hAnsi="Times New Roman" w:eastAsia="Times New Roman"/>
                <w:b w:val="0"/>
                <w:i w:val="0"/>
                <w:color w:val="1C1612"/>
                <w:sz w:val="20"/>
              </w:rPr>
              <w:t>17/11/18</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790.00</w:t>
            </w:r>
          </w:p>
        </w:tc>
        <w:tc>
          <w:tcPr>
            <w:tcW w:type="dxa" w:w="1345"/>
            <w:shd w:fill="F4EEE4" w:val="clear"/>
          </w:tcPr>
          <w:p>
            <w:r>
              <w:rPr>
                <w:rFonts w:ascii="Times New Roman" w:hAnsi="Times New Roman" w:eastAsia="Times New Roman"/>
                <w:b w:val="0"/>
                <w:i w:val="0"/>
                <w:color w:val="1C1612"/>
                <w:sz w:val="20"/>
              </w:rPr>
              <w:t>1,103.40</w:t>
            </w:r>
          </w:p>
        </w:tc>
      </w:tr>
      <w:tr>
        <w:tc>
          <w:tcPr>
            <w:tcW w:type="dxa" w:w="1345"/>
            <w:shd w:fill="FFFFFF" w:val="clear"/>
          </w:tcPr>
          <w:p>
            <w:r>
              <w:rPr>
                <w:rFonts w:ascii="Times New Roman" w:hAnsi="Times New Roman" w:eastAsia="Times New Roman"/>
                <w:b w:val="0"/>
                <w:i w:val="0"/>
                <w:color w:val="1C1612"/>
                <w:sz w:val="20"/>
              </w:rPr>
              <w:t>05/01/19</w:t>
            </w:r>
          </w:p>
        </w:tc>
        <w:tc>
          <w:tcPr>
            <w:tcW w:type="dxa" w:w="1345"/>
            <w:shd w:fill="FFFFFF" w:val="clear"/>
          </w:tcPr>
          <w:p>
            <w:r>
              <w:rPr>
                <w:rFonts w:ascii="Times New Roman" w:hAnsi="Times New Roman" w:eastAsia="Times New Roman"/>
                <w:b w:val="0"/>
                <w:i w:val="0"/>
                <w:color w:val="1C1612"/>
                <w:sz w:val="20"/>
              </w:rPr>
              <w:t>AQB SER CHGS INC GST</w:t>
            </w:r>
          </w:p>
        </w:tc>
        <w:tc>
          <w:tcPr>
            <w:tcW w:type="dxa" w:w="1345"/>
            <w:shd w:fill="FFFFFF" w:val="clear"/>
          </w:tcPr>
          <w:p>
            <w:r>
              <w:rPr>
                <w:rFonts w:ascii="Times New Roman" w:hAnsi="Times New Roman" w:eastAsia="Times New Roman"/>
                <w:b w:val="0"/>
                <w:i w:val="0"/>
                <w:color w:val="1C1612"/>
                <w:sz w:val="20"/>
              </w:rPr>
              <w:t>MIR1900309102910</w:t>
            </w:r>
          </w:p>
        </w:tc>
        <w:tc>
          <w:tcPr>
            <w:tcW w:type="dxa" w:w="1345"/>
            <w:shd w:fill="FFFFFF" w:val="clear"/>
          </w:tcPr>
          <w:p>
            <w:r>
              <w:rPr>
                <w:rFonts w:ascii="Times New Roman" w:hAnsi="Times New Roman" w:eastAsia="Times New Roman"/>
                <w:b w:val="0"/>
                <w:i w:val="0"/>
                <w:color w:val="1C1612"/>
                <w:sz w:val="20"/>
              </w:rPr>
              <w:t>05/01/19</w:t>
            </w:r>
          </w:p>
        </w:tc>
        <w:tc>
          <w:tcPr>
            <w:tcW w:type="dxa" w:w="1345"/>
            <w:shd w:fill="FFFFFF" w:val="clear"/>
          </w:tcPr>
          <w:p>
            <w:r>
              <w:rPr>
                <w:rFonts w:ascii="Times New Roman" w:hAnsi="Times New Roman" w:eastAsia="Times New Roman"/>
                <w:b w:val="0"/>
                <w:i w:val="0"/>
                <w:color w:val="1C1612"/>
                <w:sz w:val="20"/>
              </w:rPr>
              <w:t>3,540.00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-2,436.60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OCT-DEC2018-MIR1900309102910</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06/01/19</w:t>
            </w:r>
          </w:p>
        </w:tc>
        <w:tc>
          <w:tcPr>
            <w:tcW w:type="dxa" w:w="1345"/>
            <w:shd w:fill="FFFFFF" w:val="clear"/>
          </w:tcPr>
          <w:p>
            <w:r>
              <w:rPr>
                <w:rFonts w:ascii="Times New Roman" w:hAnsi="Times New Roman" w:eastAsia="Times New Roman"/>
                <w:b w:val="0"/>
                <w:i w:val="0"/>
                <w:color w:val="1C1612"/>
                <w:sz w:val="20"/>
              </w:rPr>
              <w:t>SWEEP IN CREDIT - 50300063620287</w:t>
            </w:r>
          </w:p>
        </w:tc>
        <w:tc>
          <w:tcPr>
            <w:tcW w:type="dxa" w:w="1345"/>
            <w:shd w:fill="FFFFFF" w:val="clear"/>
          </w:tcPr>
          <w:p>
            <w:r>
              <w:rPr>
                <w:rFonts w:ascii="Times New Roman" w:hAnsi="Times New Roman" w:eastAsia="Times New Roman"/>
                <w:b w:val="0"/>
                <w:i w:val="0"/>
                <w:color w:val="1C1612"/>
                <w:sz w:val="20"/>
              </w:rPr>
              <w:t>0000000000000000</w:t>
            </w:r>
          </w:p>
        </w:tc>
        <w:tc>
          <w:tcPr>
            <w:tcW w:type="dxa" w:w="1345"/>
            <w:shd w:fill="FFFFFF" w:val="clear"/>
          </w:tcPr>
          <w:p>
            <w:r>
              <w:rPr>
                <w:rFonts w:ascii="Times New Roman" w:hAnsi="Times New Roman" w:eastAsia="Times New Roman"/>
                <w:b w:val="0"/>
                <w:i w:val="0"/>
                <w:color w:val="1C1612"/>
                <w:sz w:val="20"/>
              </w:rPr>
              <w:t>05/01/19</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2,437.00</w:t>
            </w:r>
          </w:p>
        </w:tc>
        <w:tc>
          <w:tcPr>
            <w:tcW w:type="dxa" w:w="1345"/>
            <w:shd w:fill="FFFFFF" w:val="clear"/>
          </w:tcPr>
          <w:p>
            <w:r>
              <w:rPr>
                <w:rFonts w:ascii="Times New Roman" w:hAnsi="Times New Roman" w:eastAsia="Times New Roman"/>
                <w:b w:val="0"/>
                <w:i w:val="0"/>
                <w:color w:val="1C1612"/>
                <w:sz w:val="20"/>
              </w:rPr>
              <w:t>0.40</w:t>
            </w:r>
          </w:p>
        </w:tc>
      </w:tr>
      <w:tr>
        <w:tc>
          <w:tcPr>
            <w:tcW w:type="dxa" w:w="1345"/>
            <w:shd w:fill="F4EEE4" w:val="clear"/>
          </w:tcPr>
          <w:p>
            <w:r>
              <w:rPr>
                <w:rFonts w:ascii="Times New Roman" w:hAnsi="Times New Roman" w:eastAsia="Times New Roman"/>
                <w:b w:val="0"/>
                <w:i w:val="0"/>
                <w:color w:val="1C1612"/>
                <w:sz w:val="20"/>
              </w:rPr>
              <w:t>06/01/19</w:t>
            </w:r>
          </w:p>
        </w:tc>
        <w:tc>
          <w:tcPr>
            <w:tcW w:type="dxa" w:w="1345"/>
            <w:shd w:fill="F4EEE4" w:val="clear"/>
          </w:tcPr>
          <w:p>
            <w:r>
              <w:rPr>
                <w:rFonts w:ascii="Times New Roman" w:hAnsi="Times New Roman" w:eastAsia="Times New Roman"/>
                <w:b w:val="0"/>
                <w:i w:val="0"/>
                <w:color w:val="1C1612"/>
                <w:sz w:val="20"/>
              </w:rPr>
              <w:t>INT. ON SWCR ON-50300063620287</w:t>
            </w:r>
          </w:p>
        </w:tc>
        <w:tc>
          <w:tcPr>
            <w:tcW w:type="dxa" w:w="1345"/>
            <w:shd w:fill="F4EEE4" w:val="clear"/>
          </w:tcPr>
          <w:p>
            <w:r>
              <w:rPr>
                <w:rFonts w:ascii="Times New Roman" w:hAnsi="Times New Roman" w:eastAsia="Times New Roman"/>
                <w:b w:val="0"/>
                <w:i w:val="0"/>
                <w:color w:val="1C1612"/>
                <w:sz w:val="20"/>
              </w:rPr>
              <w:t>0000000000000000</w:t>
            </w:r>
          </w:p>
        </w:tc>
        <w:tc>
          <w:tcPr>
            <w:tcW w:type="dxa" w:w="1345"/>
            <w:shd w:fill="F4EEE4" w:val="clear"/>
          </w:tcPr>
          <w:p>
            <w:r>
              <w:rPr>
                <w:rFonts w:ascii="Times New Roman" w:hAnsi="Times New Roman" w:eastAsia="Times New Roman"/>
                <w:b w:val="0"/>
                <w:i w:val="0"/>
                <w:color w:val="1C1612"/>
                <w:sz w:val="20"/>
              </w:rPr>
              <w:t>05/01/19</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38.00</w:t>
            </w:r>
          </w:p>
        </w:tc>
        <w:tc>
          <w:tcPr>
            <w:tcW w:type="dxa" w:w="1345"/>
            <w:shd w:fill="F4EEE4" w:val="clear"/>
          </w:tcPr>
          <w:p>
            <w:r>
              <w:rPr>
                <w:rFonts w:ascii="Times New Roman" w:hAnsi="Times New Roman" w:eastAsia="Times New Roman"/>
                <w:b w:val="0"/>
                <w:i w:val="0"/>
                <w:color w:val="1C1612"/>
                <w:sz w:val="20"/>
              </w:rPr>
              <w:t>38.40</w:t>
            </w:r>
          </w:p>
        </w:tc>
      </w:tr>
      <w:tr>
        <w:tc>
          <w:tcPr>
            <w:tcW w:type="dxa" w:w="1345"/>
            <w:shd w:fill="FFFFFF" w:val="clear"/>
          </w:tcPr>
          <w:p>
            <w:r>
              <w:rPr>
                <w:rFonts w:ascii="Times New Roman" w:hAnsi="Times New Roman" w:eastAsia="Times New Roman"/>
                <w:b w:val="0"/>
                <w:i w:val="0"/>
                <w:color w:val="1C1612"/>
                <w:sz w:val="20"/>
              </w:rPr>
              <w:t>05/02/19</w:t>
            </w:r>
          </w:p>
        </w:tc>
        <w:tc>
          <w:tcPr>
            <w:tcW w:type="dxa" w:w="1345"/>
            <w:shd w:fill="FFFFFF" w:val="clear"/>
          </w:tcPr>
          <w:p>
            <w:r>
              <w:rPr>
                <w:rFonts w:ascii="Times New Roman" w:hAnsi="Times New Roman" w:eastAsia="Times New Roman"/>
                <w:b w:val="0"/>
                <w:i w:val="0"/>
                <w:color w:val="1C1612"/>
                <w:sz w:val="20"/>
              </w:rPr>
              <w:t>STMT OF A/C CHGS INCL GST</w:t>
            </w:r>
          </w:p>
        </w:tc>
        <w:tc>
          <w:tcPr>
            <w:tcW w:type="dxa" w:w="1345"/>
            <w:shd w:fill="FFFFFF" w:val="clear"/>
          </w:tcPr>
          <w:p>
            <w:r>
              <w:rPr>
                <w:rFonts w:ascii="Times New Roman" w:hAnsi="Times New Roman" w:eastAsia="Times New Roman"/>
                <w:b w:val="0"/>
                <w:i w:val="0"/>
                <w:color w:val="1C1612"/>
                <w:sz w:val="20"/>
              </w:rPr>
              <w:t>MIR1903378069084</w:t>
            </w:r>
          </w:p>
        </w:tc>
        <w:tc>
          <w:tcPr>
            <w:tcW w:type="dxa" w:w="1345"/>
            <w:shd w:fill="FFFFFF" w:val="clear"/>
          </w:tcPr>
          <w:p>
            <w:r>
              <w:rPr>
                <w:rFonts w:ascii="Times New Roman" w:hAnsi="Times New Roman" w:eastAsia="Times New Roman"/>
                <w:b w:val="0"/>
                <w:i w:val="0"/>
                <w:color w:val="1C1612"/>
                <w:sz w:val="20"/>
              </w:rPr>
              <w:t>05/02/19</w:t>
            </w:r>
          </w:p>
        </w:tc>
        <w:tc>
          <w:tcPr>
            <w:tcW w:type="dxa" w:w="1345"/>
            <w:shd w:fill="FFFFFF" w:val="clear"/>
          </w:tcPr>
          <w:p>
            <w:r>
              <w:rPr>
                <w:rFonts w:ascii="Times New Roman" w:hAnsi="Times New Roman" w:eastAsia="Times New Roman"/>
                <w:b w:val="0"/>
                <w:i w:val="0"/>
                <w:color w:val="1C1612"/>
                <w:sz w:val="20"/>
              </w:rPr>
              <w:t>29.50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8.90</w:t>
            </w:r>
          </w:p>
        </w:tc>
      </w:tr>
      <w:tr>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310119-MIR1903378069084</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22/02/19</w:t>
            </w:r>
          </w:p>
        </w:tc>
        <w:tc>
          <w:tcPr>
            <w:tcW w:type="dxa" w:w="1345"/>
            <w:shd w:fill="FFFFFF" w:val="clear"/>
          </w:tcPr>
          <w:p>
            <w:r>
              <w:rPr>
                <w:rFonts w:ascii="Times New Roman" w:hAnsi="Times New Roman" w:eastAsia="Times New Roman"/>
                <w:b w:val="0"/>
                <w:i w:val="0"/>
                <w:color w:val="1C1612"/>
                <w:sz w:val="20"/>
              </w:rPr>
              <w:t>NEFT CR-CITI0100000-MURLIDHAR SHAMDAS SADARANGANI-PVM ASSOCIATES-CITIN19927002824</w:t>
            </w:r>
          </w:p>
        </w:tc>
        <w:tc>
          <w:tcPr>
            <w:tcW w:type="dxa" w:w="1345"/>
            <w:shd w:fill="FFFFFF" w:val="clear"/>
          </w:tcPr>
          <w:p>
            <w:r>
              <w:rPr>
                <w:rFonts w:ascii="Times New Roman" w:hAnsi="Times New Roman" w:eastAsia="Times New Roman"/>
                <w:b w:val="0"/>
                <w:i w:val="0"/>
                <w:color w:val="1C1612"/>
                <w:sz w:val="20"/>
              </w:rPr>
              <w:t>CITIN19927002824</w:t>
            </w:r>
          </w:p>
        </w:tc>
        <w:tc>
          <w:tcPr>
            <w:tcW w:type="dxa" w:w="1345"/>
            <w:shd w:fill="FFFFFF" w:val="clear"/>
          </w:tcPr>
          <w:p>
            <w:r>
              <w:rPr>
                <w:rFonts w:ascii="Times New Roman" w:hAnsi="Times New Roman" w:eastAsia="Times New Roman"/>
                <w:b w:val="0"/>
                <w:i w:val="0"/>
                <w:color w:val="1C1612"/>
                <w:sz w:val="20"/>
              </w:rPr>
              <w:t>22/02/19</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175,000.00</w:t>
            </w:r>
          </w:p>
        </w:tc>
        <w:tc>
          <w:tcPr>
            <w:tcW w:type="dxa" w:w="1345"/>
            <w:shd w:fill="FFFFFF" w:val="clear"/>
          </w:tcPr>
          <w:p>
            <w:r>
              <w:rPr>
                <w:rFonts w:ascii="Times New Roman" w:hAnsi="Times New Roman" w:eastAsia="Times New Roman"/>
                <w:b w:val="0"/>
                <w:i w:val="0"/>
                <w:color w:val="1C1612"/>
                <w:sz w:val="20"/>
              </w:rPr>
              <w:t>175,008.90</w:t>
            </w:r>
          </w:p>
        </w:tc>
      </w:tr>
      <w:tr>
        <w:tc>
          <w:tcPr>
            <w:tcW w:type="dxa" w:w="1345"/>
            <w:shd w:fill="F4EEE4" w:val="clear"/>
          </w:tcPr>
          <w:p>
            <w:r>
              <w:rPr>
                <w:rFonts w:ascii="Times New Roman" w:hAnsi="Times New Roman" w:eastAsia="Times New Roman"/>
                <w:b w:val="0"/>
                <w:i w:val="0"/>
                <w:color w:val="1C1612"/>
                <w:sz w:val="20"/>
              </w:rPr>
              <w:t>01/03/19</w:t>
            </w:r>
          </w:p>
        </w:tc>
        <w:tc>
          <w:tcPr>
            <w:tcW w:type="dxa" w:w="1345"/>
            <w:shd w:fill="F4EEE4" w:val="clear"/>
          </w:tcPr>
          <w:p>
            <w:r>
              <w:rPr>
                <w:rFonts w:ascii="Times New Roman" w:hAnsi="Times New Roman" w:eastAsia="Times New Roman"/>
                <w:b w:val="0"/>
                <w:i w:val="0"/>
                <w:color w:val="1C1612"/>
                <w:sz w:val="20"/>
              </w:rPr>
              <w:t>ADHOC STMT CHGS INCL GST 270219-MIR1906029030295</w:t>
            </w:r>
          </w:p>
        </w:tc>
        <w:tc>
          <w:tcPr>
            <w:tcW w:type="dxa" w:w="1345"/>
            <w:shd w:fill="F4EEE4" w:val="clear"/>
          </w:tcPr>
          <w:p>
            <w:r>
              <w:rPr>
                <w:rFonts w:ascii="Times New Roman" w:hAnsi="Times New Roman" w:eastAsia="Times New Roman"/>
                <w:b w:val="0"/>
                <w:i w:val="0"/>
                <w:color w:val="1C1612"/>
                <w:sz w:val="20"/>
              </w:rPr>
              <w:t>MIR1906029030295</w:t>
            </w:r>
          </w:p>
        </w:tc>
        <w:tc>
          <w:tcPr>
            <w:tcW w:type="dxa" w:w="1345"/>
            <w:shd w:fill="F4EEE4" w:val="clear"/>
          </w:tcPr>
          <w:p>
            <w:r>
              <w:rPr>
                <w:rFonts w:ascii="Times New Roman" w:hAnsi="Times New Roman" w:eastAsia="Times New Roman"/>
                <w:b w:val="0"/>
                <w:i w:val="0"/>
                <w:color w:val="1C1612"/>
                <w:sz w:val="20"/>
              </w:rPr>
              <w:t>01/03/19</w:t>
            </w:r>
          </w:p>
        </w:tc>
        <w:tc>
          <w:tcPr>
            <w:tcW w:type="dxa" w:w="1345"/>
            <w:shd w:fill="F4EEE4" w:val="clear"/>
          </w:tcPr>
          <w:p>
            <w:r>
              <w:rPr>
                <w:rFonts w:ascii="Times New Roman" w:hAnsi="Times New Roman" w:eastAsia="Times New Roman"/>
                <w:b w:val="0"/>
                <w:i w:val="0"/>
                <w:color w:val="1C1612"/>
                <w:sz w:val="20"/>
              </w:rPr>
              <w:t>118.00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174,890.90</w:t>
            </w:r>
          </w:p>
        </w:tc>
      </w:tr>
      <w:tr>
        <w:tc>
          <w:tcPr>
            <w:tcW w:type="dxa" w:w="1345"/>
            <w:shd w:fill="FFFFFF" w:val="clear"/>
          </w:tcPr>
          <w:p>
            <w:r>
              <w:rPr>
                <w:rFonts w:ascii="Times New Roman" w:hAnsi="Times New Roman" w:eastAsia="Times New Roman"/>
                <w:b w:val="0"/>
                <w:i w:val="0"/>
                <w:color w:val="1C1612"/>
                <w:sz w:val="20"/>
              </w:rPr>
              <w:t>06/03/19</w:t>
            </w:r>
          </w:p>
        </w:tc>
        <w:tc>
          <w:tcPr>
            <w:tcW w:type="dxa" w:w="1345"/>
            <w:shd w:fill="FFFFFF" w:val="clear"/>
          </w:tcPr>
          <w:p>
            <w:r>
              <w:rPr>
                <w:rFonts w:ascii="Times New Roman" w:hAnsi="Times New Roman" w:eastAsia="Times New Roman"/>
                <w:b w:val="0"/>
                <w:i w:val="0"/>
                <w:color w:val="1C1612"/>
                <w:sz w:val="20"/>
              </w:rPr>
              <w:t>STMT OF A/C CHGS INCL GST 280219-MIR1906435491608</w:t>
            </w:r>
          </w:p>
        </w:tc>
        <w:tc>
          <w:tcPr>
            <w:tcW w:type="dxa" w:w="1345"/>
            <w:shd w:fill="FFFFFF" w:val="clear"/>
          </w:tcPr>
          <w:p>
            <w:r>
              <w:rPr>
                <w:rFonts w:ascii="Times New Roman" w:hAnsi="Times New Roman" w:eastAsia="Times New Roman"/>
                <w:b w:val="0"/>
                <w:i w:val="0"/>
                <w:color w:val="1C1612"/>
                <w:sz w:val="20"/>
              </w:rPr>
              <w:t>MIR1906435491608</w:t>
            </w:r>
          </w:p>
        </w:tc>
        <w:tc>
          <w:tcPr>
            <w:tcW w:type="dxa" w:w="1345"/>
            <w:shd w:fill="FFFFFF" w:val="clear"/>
          </w:tcPr>
          <w:p>
            <w:r>
              <w:rPr>
                <w:rFonts w:ascii="Times New Roman" w:hAnsi="Times New Roman" w:eastAsia="Times New Roman"/>
                <w:b w:val="0"/>
                <w:i w:val="0"/>
                <w:color w:val="1C1612"/>
                <w:sz w:val="20"/>
              </w:rPr>
              <w:t>06/03/19</w:t>
            </w:r>
          </w:p>
        </w:tc>
        <w:tc>
          <w:tcPr>
            <w:tcW w:type="dxa" w:w="1345"/>
            <w:shd w:fill="FFFFFF" w:val="clear"/>
          </w:tcPr>
          <w:p>
            <w:r>
              <w:rPr>
                <w:rFonts w:ascii="Times New Roman" w:hAnsi="Times New Roman" w:eastAsia="Times New Roman"/>
                <w:b w:val="0"/>
                <w:i w:val="0"/>
                <w:color w:val="1C1612"/>
                <w:sz w:val="20"/>
              </w:rPr>
              <w:t>29.50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174,861.40</w:t>
            </w:r>
          </w:p>
        </w:tc>
      </w:tr>
      <w:tr>
        <w:tc>
          <w:tcPr>
            <w:tcW w:type="dxa" w:w="1345"/>
            <w:shd w:fill="F4EEE4" w:val="clear"/>
          </w:tcPr>
          <w:p>
            <w:r>
              <w:rPr>
                <w:rFonts w:ascii="Times New Roman" w:hAnsi="Times New Roman" w:eastAsia="Times New Roman"/>
                <w:b w:val="0"/>
                <w:i w:val="0"/>
                <w:color w:val="1C1612"/>
                <w:sz w:val="20"/>
              </w:rPr>
              <w:t>08/03/19</w:t>
            </w:r>
          </w:p>
        </w:tc>
        <w:tc>
          <w:tcPr>
            <w:tcW w:type="dxa" w:w="1345"/>
            <w:shd w:fill="F4EEE4" w:val="clear"/>
          </w:tcPr>
          <w:p>
            <w:r>
              <w:rPr>
                <w:rFonts w:ascii="Times New Roman" w:hAnsi="Times New Roman" w:eastAsia="Times New Roman"/>
                <w:b w:val="0"/>
                <w:i w:val="0"/>
                <w:color w:val="1C1612"/>
                <w:sz w:val="20"/>
              </w:rPr>
              <w:t>FT - CR - 50200003873522 - KUVAL PROJECTS PRIVATE LIMITED</w:t>
            </w:r>
          </w:p>
        </w:tc>
        <w:tc>
          <w:tcPr>
            <w:tcW w:type="dxa" w:w="1345"/>
            <w:shd w:fill="F4EEE4" w:val="clear"/>
          </w:tcPr>
          <w:p>
            <w:r>
              <w:rPr>
                <w:rFonts w:ascii="Times New Roman" w:hAnsi="Times New Roman" w:eastAsia="Times New Roman"/>
                <w:b w:val="0"/>
                <w:i w:val="0"/>
                <w:color w:val="1C1612"/>
                <w:sz w:val="20"/>
              </w:rPr>
              <w:t>0000000000000523</w:t>
            </w:r>
          </w:p>
        </w:tc>
        <w:tc>
          <w:tcPr>
            <w:tcW w:type="dxa" w:w="1345"/>
            <w:shd w:fill="F4EEE4" w:val="clear"/>
          </w:tcPr>
          <w:p>
            <w:r>
              <w:rPr>
                <w:rFonts w:ascii="Times New Roman" w:hAnsi="Times New Roman" w:eastAsia="Times New Roman"/>
                <w:b w:val="0"/>
                <w:i w:val="0"/>
                <w:color w:val="1C1612"/>
                <w:sz w:val="20"/>
              </w:rPr>
              <w:t>08/03/19</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500,000.00</w:t>
            </w:r>
          </w:p>
        </w:tc>
        <w:tc>
          <w:tcPr>
            <w:tcW w:type="dxa" w:w="1345"/>
            <w:shd w:fill="F4EEE4" w:val="clear"/>
          </w:tcPr>
          <w:p>
            <w:r>
              <w:rPr>
                <w:rFonts w:ascii="Times New Roman" w:hAnsi="Times New Roman" w:eastAsia="Times New Roman"/>
                <w:b w:val="0"/>
                <w:i w:val="0"/>
                <w:color w:val="1C1612"/>
                <w:sz w:val="20"/>
              </w:rPr>
              <w:t>674,861.40</w:t>
            </w:r>
          </w:p>
        </w:tc>
      </w:tr>
      <w:tr>
        <w:tc>
          <w:tcPr>
            <w:tcW w:type="dxa" w:w="1345"/>
            <w:shd w:fill="FFFFFF" w:val="clear"/>
          </w:tcPr>
          <w:p>
            <w:r>
              <w:rPr>
                <w:rFonts w:ascii="Times New Roman" w:hAnsi="Times New Roman" w:eastAsia="Times New Roman"/>
                <w:b w:val="0"/>
                <w:i w:val="0"/>
                <w:color w:val="1C1612"/>
                <w:sz w:val="20"/>
              </w:rPr>
              <w:t>27/03/19</w:t>
            </w:r>
          </w:p>
        </w:tc>
        <w:tc>
          <w:tcPr>
            <w:tcW w:type="dxa" w:w="1345"/>
            <w:shd w:fill="FFFFFF" w:val="clear"/>
          </w:tcPr>
          <w:p>
            <w:r>
              <w:rPr>
                <w:rFonts w:ascii="Times New Roman" w:hAnsi="Times New Roman" w:eastAsia="Times New Roman"/>
                <w:b w:val="0"/>
                <w:i w:val="0"/>
                <w:color w:val="1C1612"/>
                <w:sz w:val="20"/>
              </w:rPr>
              <w:t>SELF - CHQ PAID - TALEIGAO - G</w:t>
            </w:r>
          </w:p>
        </w:tc>
        <w:tc>
          <w:tcPr>
            <w:tcW w:type="dxa" w:w="1345"/>
            <w:shd w:fill="FFFFFF" w:val="clear"/>
          </w:tcPr>
          <w:p>
            <w:r>
              <w:rPr>
                <w:rFonts w:ascii="Times New Roman" w:hAnsi="Times New Roman" w:eastAsia="Times New Roman"/>
                <w:b w:val="0"/>
                <w:i w:val="0"/>
                <w:color w:val="1C1612"/>
                <w:sz w:val="20"/>
              </w:rPr>
              <w:t>0000000000000023</w:t>
            </w:r>
          </w:p>
        </w:tc>
        <w:tc>
          <w:tcPr>
            <w:tcW w:type="dxa" w:w="1345"/>
            <w:shd w:fill="FFFFFF" w:val="clear"/>
          </w:tcPr>
          <w:p>
            <w:r>
              <w:rPr>
                <w:rFonts w:ascii="Times New Roman" w:hAnsi="Times New Roman" w:eastAsia="Times New Roman"/>
                <w:b w:val="0"/>
                <w:i w:val="0"/>
                <w:color w:val="1C1612"/>
                <w:sz w:val="20"/>
              </w:rPr>
              <w:t>27/03/19</w:t>
            </w:r>
          </w:p>
        </w:tc>
        <w:tc>
          <w:tcPr>
            <w:tcW w:type="dxa" w:w="1345"/>
            <w:shd w:fill="FFFFFF" w:val="clear"/>
          </w:tcPr>
          <w:p>
            <w:r>
              <w:rPr>
                <w:rFonts w:ascii="Times New Roman" w:hAnsi="Times New Roman" w:eastAsia="Times New Roman"/>
                <w:b w:val="0"/>
                <w:i w:val="0"/>
                <w:color w:val="1C1612"/>
                <w:sz w:val="20"/>
              </w:rPr>
              <w:t>500,000.00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174,861.40</w:t>
            </w:r>
          </w:p>
        </w:tc>
      </w:tr>
      <w:tr>
        <w:tc>
          <w:tcPr>
            <w:tcW w:type="dxa" w:w="1345"/>
            <w:shd w:fill="F4EEE4" w:val="clear"/>
          </w:tcPr>
          <w:p>
            <w:r>
              <w:rPr>
                <w:rFonts w:ascii="Times New Roman" w:hAnsi="Times New Roman" w:eastAsia="Times New Roman"/>
                <w:b w:val="0"/>
                <w:i w:val="0"/>
                <w:color w:val="1C1612"/>
                <w:sz w:val="20"/>
              </w:rPr>
              <w:t>29/03/19</w:t>
            </w:r>
          </w:p>
        </w:tc>
        <w:tc>
          <w:tcPr>
            <w:tcW w:type="dxa" w:w="1345"/>
            <w:shd w:fill="F4EEE4" w:val="clear"/>
          </w:tcPr>
          <w:p>
            <w:r>
              <w:rPr>
                <w:rFonts w:ascii="Times New Roman" w:hAnsi="Times New Roman" w:eastAsia="Times New Roman"/>
                <w:b w:val="0"/>
                <w:i w:val="0"/>
                <w:color w:val="1C1612"/>
                <w:sz w:val="20"/>
              </w:rPr>
              <w:t>CHQ PAID-MICR CTS-MU-RAJESH RAIKAR</w:t>
            </w:r>
          </w:p>
        </w:tc>
        <w:tc>
          <w:tcPr>
            <w:tcW w:type="dxa" w:w="1345"/>
            <w:shd w:fill="F4EEE4" w:val="clear"/>
          </w:tcPr>
          <w:p>
            <w:r>
              <w:rPr>
                <w:rFonts w:ascii="Times New Roman" w:hAnsi="Times New Roman" w:eastAsia="Times New Roman"/>
                <w:b w:val="0"/>
                <w:i w:val="0"/>
                <w:color w:val="1C1612"/>
                <w:sz w:val="20"/>
              </w:rPr>
              <w:t>0000000000000024</w:t>
            </w:r>
          </w:p>
        </w:tc>
        <w:tc>
          <w:tcPr>
            <w:tcW w:type="dxa" w:w="1345"/>
            <w:shd w:fill="F4EEE4" w:val="clear"/>
          </w:tcPr>
          <w:p>
            <w:r>
              <w:rPr>
                <w:rFonts w:ascii="Times New Roman" w:hAnsi="Times New Roman" w:eastAsia="Times New Roman"/>
                <w:b w:val="0"/>
                <w:i w:val="0"/>
                <w:color w:val="1C1612"/>
                <w:sz w:val="20"/>
              </w:rPr>
              <w:t>29/03/19</w:t>
            </w:r>
          </w:p>
        </w:tc>
        <w:tc>
          <w:tcPr>
            <w:tcW w:type="dxa" w:w="1345"/>
            <w:shd w:fill="F4EEE4" w:val="clear"/>
          </w:tcPr>
          <w:p>
            <w:r>
              <w:rPr>
                <w:rFonts w:ascii="Times New Roman" w:hAnsi="Times New Roman" w:eastAsia="Times New Roman"/>
                <w:b w:val="0"/>
                <w:i w:val="0"/>
                <w:color w:val="1C1612"/>
                <w:sz w:val="20"/>
              </w:rPr>
              <w:t>100,000.00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74,861.40</w:t>
            </w:r>
          </w:p>
        </w:tc>
      </w:tr>
      <w:tr>
        <w:tc>
          <w:tcPr>
            <w:tcW w:type="dxa" w:w="1345"/>
            <w:shd w:fill="FFFFFF" w:val="clear"/>
          </w:tcPr>
          <w:p>
            <w:r>
              <w:rPr>
                <w:rFonts w:ascii="Times New Roman" w:hAnsi="Times New Roman" w:eastAsia="Times New Roman"/>
                <w:b w:val="0"/>
                <w:i w:val="0"/>
                <w:color w:val="1C1612"/>
                <w:sz w:val="20"/>
              </w:rPr>
              <w:t>09/04/19</w:t>
            </w:r>
          </w:p>
        </w:tc>
        <w:tc>
          <w:tcPr>
            <w:tcW w:type="dxa" w:w="1345"/>
            <w:shd w:fill="FFFFFF" w:val="clear"/>
          </w:tcPr>
          <w:p>
            <w:r>
              <w:rPr>
                <w:rFonts w:ascii="Times New Roman" w:hAnsi="Times New Roman" w:eastAsia="Times New Roman"/>
                <w:b w:val="0"/>
                <w:i w:val="0"/>
                <w:color w:val="1C1612"/>
                <w:sz w:val="20"/>
              </w:rPr>
              <w:t>STMT OF A/C CHGS INCL GST 310319-MIR1909484287345</w:t>
            </w:r>
          </w:p>
        </w:tc>
        <w:tc>
          <w:tcPr>
            <w:tcW w:type="dxa" w:w="1345"/>
            <w:shd w:fill="FFFFFF" w:val="clear"/>
          </w:tcPr>
          <w:p>
            <w:r>
              <w:rPr>
                <w:rFonts w:ascii="Times New Roman" w:hAnsi="Times New Roman" w:eastAsia="Times New Roman"/>
                <w:b w:val="0"/>
                <w:i w:val="0"/>
                <w:color w:val="1C1612"/>
                <w:sz w:val="20"/>
              </w:rPr>
              <w:t>MIR1909484287345</w:t>
            </w:r>
          </w:p>
        </w:tc>
        <w:tc>
          <w:tcPr>
            <w:tcW w:type="dxa" w:w="1345"/>
            <w:shd w:fill="FFFFFF" w:val="clear"/>
          </w:tcPr>
          <w:p>
            <w:r>
              <w:rPr>
                <w:rFonts w:ascii="Times New Roman" w:hAnsi="Times New Roman" w:eastAsia="Times New Roman"/>
                <w:b w:val="0"/>
                <w:i w:val="0"/>
                <w:color w:val="1C1612"/>
                <w:sz w:val="20"/>
              </w:rPr>
              <w:t>09/04/19</w:t>
            </w:r>
          </w:p>
        </w:tc>
        <w:tc>
          <w:tcPr>
            <w:tcW w:type="dxa" w:w="1345"/>
            <w:shd w:fill="FFFFFF" w:val="clear"/>
          </w:tcPr>
          <w:p>
            <w:r>
              <w:rPr>
                <w:rFonts w:ascii="Times New Roman" w:hAnsi="Times New Roman" w:eastAsia="Times New Roman"/>
                <w:b w:val="0"/>
                <w:i w:val="0"/>
                <w:color w:val="1C1612"/>
                <w:sz w:val="20"/>
              </w:rPr>
              <w:t>29.50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74,831.90</w:t>
            </w:r>
          </w:p>
        </w:tc>
      </w:tr>
      <w:tr>
        <w:tc>
          <w:tcPr>
            <w:tcW w:type="dxa" w:w="1345"/>
            <w:shd w:fill="F4EEE4" w:val="clear"/>
          </w:tcPr>
          <w:p>
            <w:r>
              <w:rPr>
                <w:rFonts w:ascii="Times New Roman" w:hAnsi="Times New Roman" w:eastAsia="Times New Roman"/>
                <w:b w:val="0"/>
                <w:i w:val="0"/>
                <w:color w:val="1C1612"/>
                <w:sz w:val="20"/>
              </w:rPr>
              <w:t>20/05/19</w:t>
            </w:r>
          </w:p>
        </w:tc>
        <w:tc>
          <w:tcPr>
            <w:tcW w:type="dxa" w:w="1345"/>
            <w:shd w:fill="F4EEE4" w:val="clear"/>
          </w:tcPr>
          <w:p>
            <w:r>
              <w:rPr>
                <w:rFonts w:ascii="Times New Roman" w:hAnsi="Times New Roman" w:eastAsia="Times New Roman"/>
                <w:b w:val="0"/>
                <w:i w:val="0"/>
                <w:color w:val="1C1612"/>
                <w:sz w:val="20"/>
              </w:rPr>
              <w:t>NEFT CR-CITI0100000-MURLIDHAR SHAMDAS SADARANGANI-PVM ASSOCIATES-CITIN19973718532</w:t>
            </w:r>
          </w:p>
        </w:tc>
        <w:tc>
          <w:tcPr>
            <w:tcW w:type="dxa" w:w="1345"/>
            <w:shd w:fill="F4EEE4" w:val="clear"/>
          </w:tcPr>
          <w:p>
            <w:r>
              <w:rPr>
                <w:rFonts w:ascii="Times New Roman" w:hAnsi="Times New Roman" w:eastAsia="Times New Roman"/>
                <w:b w:val="0"/>
                <w:i w:val="0"/>
                <w:color w:val="1C1612"/>
                <w:sz w:val="20"/>
              </w:rPr>
              <w:t>CITIN19973718532</w:t>
            </w:r>
          </w:p>
        </w:tc>
        <w:tc>
          <w:tcPr>
            <w:tcW w:type="dxa" w:w="1345"/>
            <w:shd w:fill="F4EEE4" w:val="clear"/>
          </w:tcPr>
          <w:p>
            <w:r>
              <w:rPr>
                <w:rFonts w:ascii="Times New Roman" w:hAnsi="Times New Roman" w:eastAsia="Times New Roman"/>
                <w:b w:val="0"/>
                <w:i w:val="0"/>
                <w:color w:val="1C1612"/>
                <w:sz w:val="20"/>
              </w:rPr>
              <w:t>20/05/19</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115,000.00</w:t>
            </w:r>
          </w:p>
        </w:tc>
        <w:tc>
          <w:tcPr>
            <w:tcW w:type="dxa" w:w="1345"/>
            <w:shd w:fill="F4EEE4" w:val="clear"/>
          </w:tcPr>
          <w:p>
            <w:r>
              <w:rPr>
                <w:rFonts w:ascii="Times New Roman" w:hAnsi="Times New Roman" w:eastAsia="Times New Roman"/>
                <w:b w:val="0"/>
                <w:i w:val="0"/>
                <w:color w:val="1C1612"/>
                <w:sz w:val="20"/>
              </w:rPr>
              <w:t>189,831.90</w:t>
            </w:r>
          </w:p>
        </w:tc>
      </w:tr>
      <w:tr>
        <w:tc>
          <w:tcPr>
            <w:tcW w:type="dxa" w:w="1345"/>
            <w:shd w:fill="FFFFFF" w:val="clear"/>
          </w:tcPr>
          <w:p>
            <w:r>
              <w:rPr>
                <w:rFonts w:ascii="Times New Roman" w:hAnsi="Times New Roman" w:eastAsia="Times New Roman"/>
                <w:b w:val="0"/>
                <w:i w:val="0"/>
                <w:color w:val="1C1612"/>
                <w:sz w:val="20"/>
              </w:rPr>
              <w:t>22/05/19</w:t>
            </w:r>
          </w:p>
        </w:tc>
        <w:tc>
          <w:tcPr>
            <w:tcW w:type="dxa" w:w="1345"/>
            <w:shd w:fill="FFFFFF" w:val="clear"/>
          </w:tcPr>
          <w:p>
            <w:r>
              <w:rPr>
                <w:rFonts w:ascii="Times New Roman" w:hAnsi="Times New Roman" w:eastAsia="Times New Roman"/>
                <w:b w:val="0"/>
                <w:i w:val="0"/>
                <w:color w:val="1C1612"/>
                <w:sz w:val="20"/>
              </w:rPr>
              <w:t>CHQ PAID-MICR CTS-MU-RAJESH RAIKAR</w:t>
            </w:r>
          </w:p>
        </w:tc>
        <w:tc>
          <w:tcPr>
            <w:tcW w:type="dxa" w:w="1345"/>
            <w:shd w:fill="FFFFFF" w:val="clear"/>
          </w:tcPr>
          <w:p>
            <w:r>
              <w:rPr>
                <w:rFonts w:ascii="Times New Roman" w:hAnsi="Times New Roman" w:eastAsia="Times New Roman"/>
                <w:b w:val="0"/>
                <w:i w:val="0"/>
                <w:color w:val="1C1612"/>
                <w:sz w:val="20"/>
              </w:rPr>
              <w:t>000000000000026</w:t>
            </w:r>
          </w:p>
        </w:tc>
        <w:tc>
          <w:tcPr>
            <w:tcW w:type="dxa" w:w="1345"/>
            <w:shd w:fill="FFFFFF" w:val="clear"/>
          </w:tcPr>
          <w:p>
            <w:r>
              <w:rPr>
                <w:rFonts w:ascii="Times New Roman" w:hAnsi="Times New Roman" w:eastAsia="Times New Roman"/>
                <w:b w:val="0"/>
                <w:i w:val="0"/>
                <w:color w:val="1C1612"/>
                <w:sz w:val="20"/>
              </w:rPr>
              <w:t>22/05/19</w:t>
            </w:r>
          </w:p>
        </w:tc>
        <w:tc>
          <w:tcPr>
            <w:tcW w:type="dxa" w:w="1345"/>
            <w:shd w:fill="FFFFFF" w:val="clear"/>
          </w:tcPr>
          <w:p>
            <w:r>
              <w:rPr>
                <w:rFonts w:ascii="Times New Roman" w:hAnsi="Times New Roman" w:eastAsia="Times New Roman"/>
                <w:b w:val="0"/>
                <w:i w:val="0"/>
                <w:color w:val="1C1612"/>
                <w:sz w:val="20"/>
              </w:rPr>
              <w:t>108,000.00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81,831.90</w:t>
            </w:r>
          </w:p>
        </w:tc>
      </w:tr>
    </w:tbl>
    <w:p>
      <w:r>
        <w:rPr>
          <w:rFonts w:ascii="Times New Roman" w:hAnsi="Times New Roman" w:eastAsia="Times New Roman"/>
          <w:b w:val="0"/>
          <w:i w:val="0"/>
          <w:sz w:val="22"/>
        </w:rPr>
        <w:t>HDFC BANK LIMITED</w:t>
      </w:r>
    </w:p>
    <w:p>
      <w:r>
        <w:rPr>
          <w:rFonts w:ascii="Times New Roman" w:hAnsi="Times New Roman" w:eastAsia="Times New Roman"/>
          <w:b w:val="0"/>
          <w:i w:val="0"/>
          <w:sz w:val="22"/>
        </w:rPr>
        <w:t>Closing balance includes funds earmarked for hold and uncleared funds</w:t>
      </w:r>
    </w:p>
    <w:p>
      <w:r>
        <w:rPr>
          <w:rFonts w:ascii="Times New Roman" w:hAnsi="Times New Roman" w:eastAsia="Times New Roman"/>
          <w:b w:val="0"/>
          <w:i w:val="0"/>
          <w:sz w:val="22"/>
        </w:rPr>
        <w:t>Contents of this statement will be considered correct if no error is reported within 30 days of receipt of statement. The address on this statement is that on record with the Bank as at the day of requesting this statement.</w:t>
      </w:r>
    </w:p>
    <w:p>
      <w:r>
        <w:rPr>
          <w:rFonts w:ascii="Times New Roman" w:hAnsi="Times New Roman" w:eastAsia="Times New Roman"/>
          <w:b w:val="0"/>
          <w:i w:val="0"/>
          <w:sz w:val="22"/>
        </w:rPr>
        <w:t>State account branch GSTN:30AAACH2702H1ZD</w:t>
      </w:r>
    </w:p>
    <w:p>
      <w:r>
        <w:rPr>
          <w:rFonts w:ascii="Times New Roman" w:hAnsi="Times New Roman" w:eastAsia="Times New Roman"/>
          <w:b w:val="0"/>
          <w:i w:val="0"/>
          <w:sz w:val="22"/>
        </w:rPr>
        <w:t>DINSOO RATANSHA UNION OF INDU Red. N</w:t>
      </w:r>
    </w:p>
    <w:p>
      <w:r>
        <w:rPr>
          <w:rFonts w:ascii="Times New Roman" w:hAnsi="Times New Roman" w:eastAsia="Times New Roman"/>
          <w:b w:val="0"/>
          <w:i w:val="0"/>
          <w:sz w:val="22"/>
        </w:rPr>
        <w:t>AIWALLA</w:t>
      </w:r>
    </w:p>
    <w:p>
      <w:r>
        <w:rPr>
          <w:rFonts w:ascii="Times New Roman" w:hAnsi="Times New Roman" w:eastAsia="Times New Roman"/>
          <w:b w:val="0"/>
          <w:i w:val="0"/>
          <w:sz w:val="22"/>
        </w:rPr>
        <w:t>OTARY</w:t>
      </w:r>
    </w:p>
    <w:p>
      <w:r>
        <w:rPr>
          <w:rFonts w:ascii="Times New Roman" w:hAnsi="Times New Roman" w:eastAsia="Times New Roman"/>
          <w:b w:val="0"/>
          <w:i w:val="0"/>
          <w:sz w:val="22"/>
        </w:rPr>
        <w:t>HDFC BANK LTD.</w:t>
      </w:r>
    </w:p>
    <w:p>
      <w:r>
        <w:rPr>
          <w:rFonts w:ascii="Times New Roman" w:hAnsi="Times New Roman" w:eastAsia="Times New Roman"/>
          <w:b w:val="0"/>
          <w:i w:val="0"/>
          <w:sz w:val="22"/>
        </w:rPr>
        <w:t>SANDOZ HOUSE</w:t>
      </w:r>
    </w:p>
    <w:p>
      <w:r>
        <w:rPr>
          <w:rFonts w:ascii="Times New Roman" w:hAnsi="Times New Roman" w:eastAsia="Times New Roman"/>
          <w:b w:val="0"/>
          <w:i w:val="0"/>
          <w:sz w:val="22"/>
        </w:rPr>
        <w:t>MUNICH</w:t>
      </w:r>
    </w:p>
    <w:p/>
    <w:p>
      <w:r>
        <w:rPr>
          <w:rFonts w:ascii="Times New Roman" w:hAnsi="Times New Roman" w:eastAsia="Times New Roman"/>
          <w:b w:val="0"/>
          <w:i w:val="0"/>
          <w:sz w:val="22"/>
        </w:rPr>
        <w:t>Page No.: 5</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M/S. PVM ASSOCIATES</w:t>
            </w:r>
          </w:p>
        </w:tc>
      </w:tr>
      <w:tr>
        <w:tc>
          <w:tcPr>
            <w:tcW w:type="dxa" w:w="9412"/>
            <w:shd w:fill="FFFFFF" w:val="clear"/>
          </w:tcPr>
          <w:p>
            <w:r>
              <w:rPr>
                <w:rFonts w:ascii="Times New Roman" w:hAnsi="Times New Roman" w:eastAsia="Times New Roman"/>
                <w:b w:val="0"/>
                <w:i w:val="0"/>
                <w:color w:val="1C1612"/>
                <w:sz w:val="20"/>
              </w:rPr>
              <w:t>OCEAN PARK RESIDENCY OPP NIO249/1A</w:t>
            </w:r>
          </w:p>
        </w:tc>
      </w:tr>
      <w:tr>
        <w:tc>
          <w:tcPr>
            <w:tcW w:type="dxa" w:w="9412"/>
            <w:shd w:fill="F4EEE4" w:val="clear"/>
          </w:tcPr>
          <w:p>
            <w:r>
              <w:rPr>
                <w:rFonts w:ascii="Times New Roman" w:hAnsi="Times New Roman" w:eastAsia="Times New Roman"/>
                <w:b w:val="0"/>
                <w:i w:val="0"/>
                <w:color w:val="1C1612"/>
                <w:sz w:val="20"/>
              </w:rPr>
              <w:t>.</w:t>
            </w:r>
          </w:p>
        </w:tc>
      </w:tr>
      <w:tr>
        <w:tc>
          <w:tcPr>
            <w:tcW w:type="dxa" w:w="9412"/>
            <w:shd w:fill="FFFFFF" w:val="clear"/>
          </w:tcPr>
          <w:p>
            <w:r>
              <w:rPr>
                <w:rFonts w:ascii="Times New Roman" w:hAnsi="Times New Roman" w:eastAsia="Times New Roman"/>
                <w:b w:val="0"/>
                <w:i w:val="0"/>
                <w:color w:val="1C1612"/>
                <w:sz w:val="20"/>
              </w:rPr>
              <w:t>DONA 403004</w:t>
            </w:r>
          </w:p>
        </w:tc>
      </w:tr>
      <w:tr>
        <w:tc>
          <w:tcPr>
            <w:tcW w:type="dxa" w:w="9412"/>
            <w:shd w:fill="F4EEE4" w:val="clear"/>
          </w:tcPr>
          <w:p>
            <w:r>
              <w:rPr>
                <w:rFonts w:ascii="Times New Roman" w:hAnsi="Times New Roman" w:eastAsia="Times New Roman"/>
                <w:b w:val="0"/>
                <w:i w:val="0"/>
                <w:color w:val="1C1612"/>
                <w:sz w:val="20"/>
              </w:rPr>
              <w:t>GOA INDIA</w:t>
            </w:r>
          </w:p>
        </w:tc>
      </w:tr>
      <w:tr>
        <w:tc>
          <w:tcPr>
            <w:tcW w:type="dxa" w:w="9412"/>
            <w:shd w:fill="FFFFFF" w:val="clear"/>
          </w:tcPr>
          <w:p>
            <w:r>
              <w:rPr>
                <w:rFonts w:ascii="Times New Roman" w:hAnsi="Times New Roman" w:eastAsia="Times New Roman"/>
                <w:b w:val="0"/>
                <w:i w:val="0"/>
                <w:color w:val="1C1612"/>
                <w:sz w:val="20"/>
              </w:rPr>
              <w:t>JOINT HOLDERS:</w:t>
            </w:r>
          </w:p>
        </w:tc>
      </w:tr>
    </w:tbl>
    <w:p>
      <w:r>
        <w:rPr>
          <w:rFonts w:ascii="Times New Roman" w:hAnsi="Times New Roman" w:eastAsia="Times New Roman"/>
          <w:b w:val="0"/>
          <w:i w:val="0"/>
          <w:sz w:val="22"/>
        </w:rPr>
        <w:t>Account Branch : TALEIGAO - GOA</w:t>
      </w:r>
    </w:p>
    <w:p>
      <w:r>
        <w:rPr>
          <w:rFonts w:ascii="Times New Roman" w:hAnsi="Times New Roman" w:eastAsia="Times New Roman"/>
          <w:b w:val="0"/>
          <w:i w:val="0"/>
          <w:sz w:val="22"/>
        </w:rPr>
        <w:t>Address : HDFC BANK LTD</w:t>
      </w:r>
    </w:p>
    <w:p>
      <w:r>
        <w:rPr>
          <w:rFonts w:ascii="Times New Roman" w:hAnsi="Times New Roman" w:eastAsia="Times New Roman"/>
          <w:b w:val="0"/>
          <w:i w:val="0"/>
          <w:sz w:val="22"/>
        </w:rPr>
        <w:t>City : TALEIGAO 403003</w:t>
      </w:r>
    </w:p>
    <w:p>
      <w:r>
        <w:rPr>
          <w:rFonts w:ascii="Times New Roman" w:hAnsi="Times New Roman" w:eastAsia="Times New Roman"/>
          <w:b w:val="0"/>
          <w:i w:val="0"/>
          <w:sz w:val="22"/>
        </w:rPr>
        <w:t>Nomination : Not Registered</w:t>
      </w:r>
    </w:p>
    <w:p>
      <w:r>
        <w:rPr>
          <w:rFonts w:ascii="Times New Roman" w:hAnsi="Times New Roman" w:eastAsia="Times New Roman"/>
          <w:b w:val="0"/>
          <w:i w:val="0"/>
          <w:sz w:val="22"/>
        </w:rPr>
        <w:t>State : GOA</w:t>
      </w:r>
    </w:p>
    <w:p>
      <w:r>
        <w:rPr>
          <w:rFonts w:ascii="Times New Roman" w:hAnsi="Times New Roman" w:eastAsia="Times New Roman"/>
          <w:b w:val="0"/>
          <w:i w:val="0"/>
          <w:sz w:val="22"/>
        </w:rPr>
        <w:t>Phone no. : 18002600/18001600</w:t>
      </w:r>
    </w:p>
    <w:p>
      <w:r>
        <w:rPr>
          <w:rFonts w:ascii="Times New Roman" w:hAnsi="Times New Roman" w:eastAsia="Times New Roman"/>
          <w:b w:val="0"/>
          <w:i w:val="0"/>
          <w:sz w:val="22"/>
        </w:rPr>
        <w:t>Currency : INR</w:t>
      </w:r>
    </w:p>
    <w:p>
      <w:r>
        <w:rPr>
          <w:rFonts w:ascii="Times New Roman" w:hAnsi="Times New Roman" w:eastAsia="Times New Roman"/>
          <w:b w:val="0"/>
          <w:i w:val="0"/>
          <w:sz w:val="22"/>
        </w:rPr>
        <w:t>Cust ID : 54090668</w:t>
      </w:r>
    </w:p>
    <w:p>
      <w:r>
        <w:rPr>
          <w:rFonts w:ascii="Times New Roman" w:hAnsi="Times New Roman" w:eastAsia="Times New Roman"/>
          <w:b w:val="0"/>
          <w:i w:val="0"/>
          <w:sz w:val="22"/>
        </w:rPr>
        <w:t>Account No : 50200004014352 GOVERNMENT</w:t>
      </w:r>
    </w:p>
    <w:p>
      <w:r>
        <w:rPr>
          <w:rFonts w:ascii="Times New Roman" w:hAnsi="Times New Roman" w:eastAsia="Times New Roman"/>
          <w:b w:val="0"/>
          <w:i w:val="0"/>
          <w:sz w:val="22"/>
        </w:rPr>
        <w:t>A/C Open Date : 18/06/2014 Expected AQB:</w:t>
      </w:r>
    </w:p>
    <w:p>
      <w:r>
        <w:rPr>
          <w:rFonts w:ascii="Times New Roman" w:hAnsi="Times New Roman" w:eastAsia="Times New Roman"/>
          <w:b w:val="0"/>
          <w:i w:val="0"/>
          <w:sz w:val="22"/>
        </w:rPr>
        <w:t>Account Status : DR Blocked Dormant</w:t>
      </w:r>
    </w:p>
    <w:p>
      <w:r>
        <w:rPr>
          <w:rFonts w:ascii="Times New Roman" w:hAnsi="Times New Roman" w:eastAsia="Times New Roman"/>
          <w:b w:val="0"/>
          <w:i w:val="0"/>
          <w:sz w:val="22"/>
        </w:rPr>
        <w:t>RTGS/NEFT IFSC: HDFC0002368 MICR : 403240030</w:t>
      </w:r>
    </w:p>
    <w:p>
      <w:r>
        <w:rPr>
          <w:rFonts w:ascii="Times New Roman" w:hAnsi="Times New Roman" w:eastAsia="Times New Roman"/>
          <w:b w:val="0"/>
          <w:i w:val="0"/>
          <w:sz w:val="22"/>
        </w:rPr>
        <w:t>Branch Code : 2368</w:t>
      </w:r>
    </w:p>
    <w:p>
      <w:r>
        <w:rPr>
          <w:rFonts w:ascii="Times New Roman" w:hAnsi="Times New Roman" w:eastAsia="Times New Roman"/>
          <w:b w:val="0"/>
          <w:i w:val="0"/>
          <w:sz w:val="22"/>
        </w:rPr>
        <w:t>Account Type : (1482)</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18/06/19</w:t>
            </w:r>
          </w:p>
        </w:tc>
        <w:tc>
          <w:tcPr>
            <w:tcW w:type="dxa" w:w="1345"/>
            <w:shd w:fill="8B2E2E" w:val="clear"/>
          </w:tcPr>
          <w:p>
            <w:r>
              <w:rPr>
                <w:rFonts w:ascii="Times New Roman" w:hAnsi="Times New Roman" w:eastAsia="Times New Roman"/>
                <w:b/>
                <w:i w:val="0"/>
                <w:color w:val="FFFFFF"/>
                <w:sz w:val="20"/>
              </w:rPr>
              <w:t>ADHOC STMT CHGS INCL GST 070619-MIR1916702898648</w:t>
            </w:r>
          </w:p>
        </w:tc>
        <w:tc>
          <w:tcPr>
            <w:tcW w:type="dxa" w:w="1345"/>
            <w:shd w:fill="8B2E2E" w:val="clear"/>
          </w:tcPr>
          <w:p>
            <w:r>
              <w:rPr>
                <w:rFonts w:ascii="Times New Roman" w:hAnsi="Times New Roman" w:eastAsia="Times New Roman"/>
                <w:b/>
                <w:i w:val="0"/>
                <w:color w:val="FFFFFF"/>
                <w:sz w:val="20"/>
              </w:rPr>
              <w:t>MIR1916702898648</w:t>
            </w:r>
          </w:p>
        </w:tc>
        <w:tc>
          <w:tcPr>
            <w:tcW w:type="dxa" w:w="1345"/>
            <w:shd w:fill="8B2E2E" w:val="clear"/>
          </w:tcPr>
          <w:p>
            <w:r>
              <w:rPr>
                <w:rFonts w:ascii="Times New Roman" w:hAnsi="Times New Roman" w:eastAsia="Times New Roman"/>
                <w:b/>
                <w:i w:val="0"/>
                <w:color w:val="FFFFFF"/>
                <w:sz w:val="20"/>
              </w:rPr>
              <w:t>18/06/19</w:t>
            </w:r>
          </w:p>
        </w:tc>
        <w:tc>
          <w:tcPr>
            <w:tcW w:type="dxa" w:w="1345"/>
            <w:shd w:fill="8B2E2E" w:val="clear"/>
          </w:tcPr>
          <w:p>
            <w:r>
              <w:rPr>
                <w:rFonts w:ascii="Times New Roman" w:hAnsi="Times New Roman" w:eastAsia="Times New Roman"/>
                <w:b/>
                <w:i w:val="0"/>
                <w:color w:val="FFFFFF"/>
                <w:sz w:val="20"/>
              </w:rPr>
              <w:t>236.00</w:t>
            </w:r>
          </w:p>
        </w:tc>
        <w:tc>
          <w:tcPr>
            <w:tcW w:type="dxa" w:w="1345"/>
            <w:shd w:fill="8B2E2E" w:val="clear"/>
          </w:tcPr>
          <w:p>
            <w:r>
              <w:rPr>
                <w:rFonts w:ascii="Times New Roman" w:hAnsi="Times New Roman" w:eastAsia="Times New Roman"/>
                <w:b/>
                <w:i w:val="0"/>
                <w:color w:val="FFFFFF"/>
                <w:sz w:val="20"/>
              </w:rPr>
              <w:t>0.00</w:t>
            </w:r>
          </w:p>
        </w:tc>
        <w:tc>
          <w:tcPr>
            <w:tcW w:type="dxa" w:w="1345"/>
            <w:shd w:fill="8B2E2E" w:val="clear"/>
          </w:tcPr>
          <w:p>
            <w:r>
              <w:rPr>
                <w:rFonts w:ascii="Times New Roman" w:hAnsi="Times New Roman" w:eastAsia="Times New Roman"/>
                <w:b/>
                <w:i w:val="0"/>
                <w:color w:val="FFFFFF"/>
                <w:sz w:val="20"/>
              </w:rPr>
              <w:t>81,595.90</w:t>
            </w:r>
          </w:p>
        </w:tc>
      </w:tr>
      <w:tr>
        <w:tc>
          <w:tcPr>
            <w:tcW w:type="dxa" w:w="1345"/>
            <w:shd w:fill="FFFFFF" w:val="clear"/>
          </w:tcPr>
          <w:p>
            <w:r>
              <w:rPr>
                <w:rFonts w:ascii="Times New Roman" w:hAnsi="Times New Roman" w:eastAsia="Times New Roman"/>
                <w:b w:val="0"/>
                <w:i w:val="0"/>
                <w:color w:val="1C1612"/>
                <w:sz w:val="20"/>
              </w:rPr>
              <w:t>02/03/20</w:t>
            </w:r>
          </w:p>
        </w:tc>
        <w:tc>
          <w:tcPr>
            <w:tcW w:type="dxa" w:w="1345"/>
            <w:shd w:fill="FFFFFF" w:val="clear"/>
          </w:tcPr>
          <w:p>
            <w:r>
              <w:rPr>
                <w:rFonts w:ascii="Times New Roman" w:hAnsi="Times New Roman" w:eastAsia="Times New Roman"/>
                <w:b w:val="0"/>
                <w:i w:val="0"/>
                <w:color w:val="1C1612"/>
                <w:sz w:val="20"/>
              </w:rPr>
              <w:t>ACH C- AACAP9411F-AY2019-20-CE2011991668</w:t>
            </w:r>
          </w:p>
        </w:tc>
        <w:tc>
          <w:tcPr>
            <w:tcW w:type="dxa" w:w="1345"/>
            <w:shd w:fill="FFFFFF" w:val="clear"/>
          </w:tcPr>
          <w:p>
            <w:r>
              <w:rPr>
                <w:rFonts w:ascii="Times New Roman" w:hAnsi="Times New Roman" w:eastAsia="Times New Roman"/>
                <w:b w:val="0"/>
                <w:i w:val="0"/>
                <w:color w:val="1C1612"/>
                <w:sz w:val="20"/>
              </w:rPr>
              <w:t>0000005704249725</w:t>
            </w:r>
          </w:p>
        </w:tc>
        <w:tc>
          <w:tcPr>
            <w:tcW w:type="dxa" w:w="1345"/>
            <w:shd w:fill="FFFFFF" w:val="clear"/>
          </w:tcPr>
          <w:p>
            <w:r>
              <w:rPr>
                <w:rFonts w:ascii="Times New Roman" w:hAnsi="Times New Roman" w:eastAsia="Times New Roman"/>
                <w:b w:val="0"/>
                <w:i w:val="0"/>
                <w:color w:val="1C1612"/>
                <w:sz w:val="20"/>
              </w:rPr>
              <w:t>02/03/20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670.00</w:t>
            </w:r>
          </w:p>
        </w:tc>
        <w:tc>
          <w:tcPr>
            <w:tcW w:type="dxa" w:w="1345"/>
            <w:shd w:fill="FFFFFF" w:val="clear"/>
          </w:tcPr>
          <w:p>
            <w:r>
              <w:rPr>
                <w:rFonts w:ascii="Times New Roman" w:hAnsi="Times New Roman" w:eastAsia="Times New Roman"/>
                <w:b w:val="0"/>
                <w:i w:val="0"/>
                <w:color w:val="1C1612"/>
                <w:sz w:val="20"/>
              </w:rPr>
              <w:t>82,265.90</w:t>
            </w:r>
          </w:p>
        </w:tc>
      </w:tr>
      <w:tr>
        <w:tc>
          <w:tcPr>
            <w:tcW w:type="dxa" w:w="1345"/>
            <w:shd w:fill="F4EEE4" w:val="clear"/>
          </w:tcPr>
          <w:p>
            <w:r>
              <w:rPr>
                <w:rFonts w:ascii="Times New Roman" w:hAnsi="Times New Roman" w:eastAsia="Times New Roman"/>
                <w:b w:val="0"/>
                <w:i w:val="0"/>
                <w:color w:val="1C1612"/>
                <w:sz w:val="20"/>
              </w:rPr>
              <w:t>20/09/21</w:t>
            </w:r>
          </w:p>
        </w:tc>
        <w:tc>
          <w:tcPr>
            <w:tcW w:type="dxa" w:w="1345"/>
            <w:shd w:fill="F4EEE4" w:val="clear"/>
          </w:tcPr>
          <w:p>
            <w:r>
              <w:rPr>
                <w:rFonts w:ascii="Times New Roman" w:hAnsi="Times New Roman" w:eastAsia="Times New Roman"/>
                <w:b w:val="0"/>
                <w:i w:val="0"/>
                <w:color w:val="1C1612"/>
                <w:sz w:val="20"/>
              </w:rPr>
              <w:t>CHQ PAID-MICR CTS-MU-SHRENIK R SHAH AND</w:t>
            </w:r>
          </w:p>
        </w:tc>
        <w:tc>
          <w:tcPr>
            <w:tcW w:type="dxa" w:w="1345"/>
            <w:shd w:fill="F4EEE4" w:val="clear"/>
          </w:tcPr>
          <w:p>
            <w:r>
              <w:rPr>
                <w:rFonts w:ascii="Times New Roman" w:hAnsi="Times New Roman" w:eastAsia="Times New Roman"/>
                <w:b w:val="0"/>
                <w:i w:val="0"/>
                <w:color w:val="1C1612"/>
                <w:sz w:val="20"/>
              </w:rPr>
              <w:t>000000000000044</w:t>
            </w:r>
          </w:p>
        </w:tc>
        <w:tc>
          <w:tcPr>
            <w:tcW w:type="dxa" w:w="1345"/>
            <w:shd w:fill="F4EEE4" w:val="clear"/>
          </w:tcPr>
          <w:p>
            <w:r>
              <w:rPr>
                <w:rFonts w:ascii="Times New Roman" w:hAnsi="Times New Roman" w:eastAsia="Times New Roman"/>
                <w:b w:val="0"/>
                <w:i w:val="0"/>
                <w:color w:val="1C1612"/>
                <w:sz w:val="20"/>
              </w:rPr>
              <w:t>20/09/21</w:t>
            </w:r>
          </w:p>
        </w:tc>
        <w:tc>
          <w:tcPr>
            <w:tcW w:type="dxa" w:w="1345"/>
            <w:shd w:fill="F4EEE4" w:val="clear"/>
          </w:tcPr>
          <w:p>
            <w:r>
              <w:rPr>
                <w:rFonts w:ascii="Times New Roman" w:hAnsi="Times New Roman" w:eastAsia="Times New Roman"/>
                <w:b w:val="0"/>
                <w:i w:val="0"/>
                <w:color w:val="1C1612"/>
                <w:sz w:val="20"/>
              </w:rPr>
              <w:t>5,900.00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76,365.90</w:t>
            </w:r>
          </w:p>
        </w:tc>
      </w:tr>
      <w:tr>
        <w:tc>
          <w:tcPr>
            <w:tcW w:type="dxa" w:w="1345"/>
            <w:shd w:fill="FFFFFF" w:val="clear"/>
          </w:tcPr>
          <w:p>
            <w:r>
              <w:rPr>
                <w:rFonts w:ascii="Times New Roman" w:hAnsi="Times New Roman" w:eastAsia="Times New Roman"/>
                <w:b w:val="0"/>
                <w:i w:val="0"/>
                <w:color w:val="1C1612"/>
                <w:sz w:val="20"/>
              </w:rPr>
              <w:t>22/06/22</w:t>
            </w:r>
          </w:p>
        </w:tc>
        <w:tc>
          <w:tcPr>
            <w:tcW w:type="dxa" w:w="1345"/>
            <w:shd w:fill="FFFFFF" w:val="clear"/>
          </w:tcPr>
          <w:p>
            <w:r>
              <w:rPr>
                <w:rFonts w:ascii="Times New Roman" w:hAnsi="Times New Roman" w:eastAsia="Times New Roman"/>
                <w:b w:val="0"/>
                <w:i w:val="0"/>
                <w:color w:val="1C1612"/>
                <w:sz w:val="20"/>
              </w:rPr>
              <w:t>ACH C- AACAP9411F-AY2021-22-CE2217798652</w:t>
            </w:r>
          </w:p>
        </w:tc>
        <w:tc>
          <w:tcPr>
            <w:tcW w:type="dxa" w:w="1345"/>
            <w:shd w:fill="FFFFFF" w:val="clear"/>
          </w:tcPr>
          <w:p>
            <w:r>
              <w:rPr>
                <w:rFonts w:ascii="Times New Roman" w:hAnsi="Times New Roman" w:eastAsia="Times New Roman"/>
                <w:b w:val="0"/>
                <w:i w:val="0"/>
                <w:color w:val="1C1612"/>
                <w:sz w:val="20"/>
              </w:rPr>
              <w:t>0000002441035346</w:t>
            </w:r>
          </w:p>
        </w:tc>
        <w:tc>
          <w:tcPr>
            <w:tcW w:type="dxa" w:w="1345"/>
            <w:shd w:fill="FFFFFF" w:val="clear"/>
          </w:tcPr>
          <w:p>
            <w:r>
              <w:rPr>
                <w:rFonts w:ascii="Times New Roman" w:hAnsi="Times New Roman" w:eastAsia="Times New Roman"/>
                <w:b w:val="0"/>
                <w:i w:val="0"/>
                <w:color w:val="1C1612"/>
                <w:sz w:val="20"/>
              </w:rPr>
              <w:t>22/06/22</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700.00</w:t>
            </w:r>
          </w:p>
        </w:tc>
        <w:tc>
          <w:tcPr>
            <w:tcW w:type="dxa" w:w="1345"/>
            <w:shd w:fill="FFFFFF" w:val="clear"/>
          </w:tcPr>
          <w:p>
            <w:r>
              <w:rPr>
                <w:rFonts w:ascii="Times New Roman" w:hAnsi="Times New Roman" w:eastAsia="Times New Roman"/>
                <w:b w:val="0"/>
                <w:i w:val="0"/>
                <w:color w:val="1C1612"/>
                <w:sz w:val="20"/>
              </w:rPr>
              <w:t>77,065.90</w:t>
            </w:r>
          </w:p>
        </w:tc>
      </w:tr>
      <w:tr>
        <w:tc>
          <w:tcPr>
            <w:tcW w:type="dxa" w:w="1345"/>
            <w:shd w:fill="F4EEE4" w:val="clear"/>
          </w:tcPr>
          <w:p>
            <w:r>
              <w:rPr>
                <w:rFonts w:ascii="Times New Roman" w:hAnsi="Times New Roman" w:eastAsia="Times New Roman"/>
                <w:b w:val="0"/>
                <w:i w:val="0"/>
                <w:color w:val="1C1612"/>
                <w:sz w:val="20"/>
              </w:rPr>
              <w:t>18/08/22</w:t>
            </w:r>
          </w:p>
        </w:tc>
        <w:tc>
          <w:tcPr>
            <w:tcW w:type="dxa" w:w="1345"/>
            <w:shd w:fill="F4EEE4" w:val="clear"/>
          </w:tcPr>
          <w:p>
            <w:r>
              <w:rPr>
                <w:rFonts w:ascii="Times New Roman" w:hAnsi="Times New Roman" w:eastAsia="Times New Roman"/>
                <w:b w:val="0"/>
                <w:i w:val="0"/>
                <w:color w:val="1C1612"/>
                <w:sz w:val="20"/>
              </w:rPr>
              <w:t>ADHOC STMT CHGS INCL GST 010722-MIR2322743163602</w:t>
            </w:r>
          </w:p>
        </w:tc>
        <w:tc>
          <w:tcPr>
            <w:tcW w:type="dxa" w:w="1345"/>
            <w:shd w:fill="F4EEE4" w:val="clear"/>
          </w:tcPr>
          <w:p>
            <w:r>
              <w:rPr>
                <w:rFonts w:ascii="Times New Roman" w:hAnsi="Times New Roman" w:eastAsia="Times New Roman"/>
                <w:b w:val="0"/>
                <w:i w:val="0"/>
                <w:color w:val="1C1612"/>
                <w:sz w:val="20"/>
              </w:rPr>
              <w:t>MIR2322743163602</w:t>
            </w:r>
          </w:p>
        </w:tc>
        <w:tc>
          <w:tcPr>
            <w:tcW w:type="dxa" w:w="1345"/>
            <w:shd w:fill="F4EEE4" w:val="clear"/>
          </w:tcPr>
          <w:p>
            <w:r>
              <w:rPr>
                <w:rFonts w:ascii="Times New Roman" w:hAnsi="Times New Roman" w:eastAsia="Times New Roman"/>
                <w:b w:val="0"/>
                <w:i w:val="0"/>
                <w:color w:val="1C1612"/>
                <w:sz w:val="20"/>
              </w:rPr>
              <w:t>18/08/22</w:t>
            </w:r>
          </w:p>
        </w:tc>
        <w:tc>
          <w:tcPr>
            <w:tcW w:type="dxa" w:w="1345"/>
            <w:shd w:fill="F4EEE4" w:val="clear"/>
          </w:tcPr>
          <w:p>
            <w:r>
              <w:rPr>
                <w:rFonts w:ascii="Times New Roman" w:hAnsi="Times New Roman" w:eastAsia="Times New Roman"/>
                <w:b w:val="0"/>
                <w:i w:val="0"/>
                <w:color w:val="1C1612"/>
                <w:sz w:val="20"/>
              </w:rPr>
              <w:t>118.00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76,947.90</w:t>
            </w:r>
          </w:p>
        </w:tc>
      </w:tr>
      <w:tr>
        <w:tc>
          <w:tcPr>
            <w:tcW w:type="dxa" w:w="1345"/>
            <w:shd w:fill="FFFFFF" w:val="clear"/>
          </w:tcPr>
          <w:p>
            <w:r>
              <w:rPr>
                <w:rFonts w:ascii="Times New Roman" w:hAnsi="Times New Roman" w:eastAsia="Times New Roman"/>
                <w:b w:val="0"/>
                <w:i w:val="0"/>
                <w:color w:val="1C1612"/>
                <w:sz w:val="20"/>
              </w:rPr>
              <w:t>22/08/22</w:t>
            </w:r>
          </w:p>
        </w:tc>
        <w:tc>
          <w:tcPr>
            <w:tcW w:type="dxa" w:w="1345"/>
            <w:shd w:fill="FFFFFF" w:val="clear"/>
          </w:tcPr>
          <w:p>
            <w:r>
              <w:rPr>
                <w:rFonts w:ascii="Times New Roman" w:hAnsi="Times New Roman" w:eastAsia="Times New Roman"/>
                <w:b w:val="0"/>
                <w:i w:val="0"/>
                <w:color w:val="1C1612"/>
                <w:sz w:val="20"/>
              </w:rPr>
              <w:t>ADHOC STMT CHGS INCL GST 150722-MIR2323358796778</w:t>
            </w:r>
          </w:p>
        </w:tc>
        <w:tc>
          <w:tcPr>
            <w:tcW w:type="dxa" w:w="1345"/>
            <w:shd w:fill="FFFFFF" w:val="clear"/>
          </w:tcPr>
          <w:p>
            <w:r>
              <w:rPr>
                <w:rFonts w:ascii="Times New Roman" w:hAnsi="Times New Roman" w:eastAsia="Times New Roman"/>
                <w:b w:val="0"/>
                <w:i w:val="0"/>
                <w:color w:val="1C1612"/>
                <w:sz w:val="20"/>
              </w:rPr>
              <w:t>MIR2323358796778</w:t>
            </w:r>
          </w:p>
        </w:tc>
        <w:tc>
          <w:tcPr>
            <w:tcW w:type="dxa" w:w="1345"/>
            <w:shd w:fill="FFFFFF" w:val="clear"/>
          </w:tcPr>
          <w:p>
            <w:r>
              <w:rPr>
                <w:rFonts w:ascii="Times New Roman" w:hAnsi="Times New Roman" w:eastAsia="Times New Roman"/>
                <w:b w:val="0"/>
                <w:i w:val="0"/>
                <w:color w:val="1C1612"/>
                <w:sz w:val="20"/>
              </w:rPr>
              <w:t>22/08/22</w:t>
            </w:r>
          </w:p>
        </w:tc>
        <w:tc>
          <w:tcPr>
            <w:tcW w:type="dxa" w:w="1345"/>
            <w:shd w:fill="FFFFFF" w:val="clear"/>
          </w:tcPr>
          <w:p>
            <w:r>
              <w:rPr>
                <w:rFonts w:ascii="Times New Roman" w:hAnsi="Times New Roman" w:eastAsia="Times New Roman"/>
                <w:b w:val="0"/>
                <w:i w:val="0"/>
                <w:color w:val="1C1612"/>
                <w:sz w:val="20"/>
              </w:rPr>
              <w:t>118.00</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76,829.90</w:t>
            </w:r>
          </w:p>
        </w:tc>
      </w:tr>
      <w:tr>
        <w:tc>
          <w:tcPr>
            <w:tcW w:type="dxa" w:w="1345"/>
            <w:shd w:fill="F4EEE4" w:val="clear"/>
          </w:tcPr>
          <w:p>
            <w:r>
              <w:rPr>
                <w:rFonts w:ascii="Times New Roman" w:hAnsi="Times New Roman" w:eastAsia="Times New Roman"/>
                <w:b w:val="0"/>
                <w:i w:val="0"/>
                <w:color w:val="1C1612"/>
                <w:sz w:val="20"/>
              </w:rPr>
              <w:t>26/06/23</w:t>
            </w:r>
          </w:p>
        </w:tc>
        <w:tc>
          <w:tcPr>
            <w:tcW w:type="dxa" w:w="1345"/>
            <w:shd w:fill="F4EEE4" w:val="clear"/>
          </w:tcPr>
          <w:p>
            <w:r>
              <w:rPr>
                <w:rFonts w:ascii="Times New Roman" w:hAnsi="Times New Roman" w:eastAsia="Times New Roman"/>
                <w:b w:val="0"/>
                <w:i w:val="0"/>
                <w:color w:val="1C1612"/>
                <w:sz w:val="20"/>
              </w:rPr>
              <w:t>CHQ PAID-MICR CTS-MU-HEMANGI S SHAH</w:t>
            </w:r>
          </w:p>
        </w:tc>
        <w:tc>
          <w:tcPr>
            <w:tcW w:type="dxa" w:w="1345"/>
            <w:shd w:fill="F4EEE4" w:val="clear"/>
          </w:tcPr>
          <w:p>
            <w:r>
              <w:rPr>
                <w:rFonts w:ascii="Times New Roman" w:hAnsi="Times New Roman" w:eastAsia="Times New Roman"/>
                <w:b w:val="0"/>
                <w:i w:val="0"/>
                <w:color w:val="1C1612"/>
                <w:sz w:val="20"/>
              </w:rPr>
              <w:t>000000000000031</w:t>
            </w:r>
          </w:p>
        </w:tc>
        <w:tc>
          <w:tcPr>
            <w:tcW w:type="dxa" w:w="1345"/>
            <w:shd w:fill="F4EEE4" w:val="clear"/>
          </w:tcPr>
          <w:p>
            <w:r>
              <w:rPr>
                <w:rFonts w:ascii="Times New Roman" w:hAnsi="Times New Roman" w:eastAsia="Times New Roman"/>
                <w:b w:val="0"/>
                <w:i w:val="0"/>
                <w:color w:val="1C1612"/>
                <w:sz w:val="20"/>
              </w:rPr>
              <w:t>26/06/23</w:t>
            </w:r>
          </w:p>
        </w:tc>
        <w:tc>
          <w:tcPr>
            <w:tcW w:type="dxa" w:w="1345"/>
            <w:shd w:fill="F4EEE4" w:val="clear"/>
          </w:tcPr>
          <w:p>
            <w:r>
              <w:rPr>
                <w:rFonts w:ascii="Times New Roman" w:hAnsi="Times New Roman" w:eastAsia="Times New Roman"/>
                <w:b w:val="0"/>
                <w:i w:val="0"/>
                <w:color w:val="1C1612"/>
                <w:sz w:val="20"/>
              </w:rPr>
              <w:t>10,000.00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66,829.90</w:t>
            </w:r>
          </w:p>
        </w:tc>
      </w:tr>
      <w:tr>
        <w:tc>
          <w:tcPr>
            <w:tcW w:type="dxa" w:w="1345"/>
            <w:shd w:fill="FFFFFF" w:val="clear"/>
          </w:tcPr>
          <w:p>
            <w:r>
              <w:rPr>
                <w:rFonts w:ascii="Times New Roman" w:hAnsi="Times New Roman" w:eastAsia="Times New Roman"/>
                <w:b w:val="0"/>
                <w:i w:val="0"/>
                <w:color w:val="1C1612"/>
                <w:sz w:val="20"/>
              </w:rPr>
              <w:t>26/06/23</w:t>
            </w:r>
          </w:p>
        </w:tc>
        <w:tc>
          <w:tcPr>
            <w:tcW w:type="dxa" w:w="1345"/>
            <w:shd w:fill="FFFFFF" w:val="clear"/>
          </w:tcPr>
          <w:p>
            <w:r>
              <w:rPr>
                <w:rFonts w:ascii="Times New Roman" w:hAnsi="Times New Roman" w:eastAsia="Times New Roman"/>
                <w:b w:val="0"/>
                <w:i w:val="0"/>
                <w:color w:val="1C1612"/>
                <w:sz w:val="20"/>
              </w:rPr>
              <w:t>I/W CHQ RET-JOINT SIGNATURE REQUIRED</w:t>
            </w:r>
          </w:p>
        </w:tc>
        <w:tc>
          <w:tcPr>
            <w:tcW w:type="dxa" w:w="1345"/>
            <w:shd w:fill="FFFFFF" w:val="clear"/>
          </w:tcPr>
          <w:p>
            <w:r>
              <w:rPr>
                <w:rFonts w:ascii="Times New Roman" w:hAnsi="Times New Roman" w:eastAsia="Times New Roman"/>
                <w:b w:val="0"/>
                <w:i w:val="0"/>
                <w:color w:val="1C1612"/>
                <w:sz w:val="20"/>
              </w:rPr>
              <w:t>000000000000031</w:t>
            </w:r>
          </w:p>
        </w:tc>
        <w:tc>
          <w:tcPr>
            <w:tcW w:type="dxa" w:w="1345"/>
            <w:shd w:fill="FFFFFF" w:val="clear"/>
          </w:tcPr>
          <w:p>
            <w:r>
              <w:rPr>
                <w:rFonts w:ascii="Times New Roman" w:hAnsi="Times New Roman" w:eastAsia="Times New Roman"/>
                <w:b w:val="0"/>
                <w:i w:val="0"/>
                <w:color w:val="1C1612"/>
                <w:sz w:val="20"/>
              </w:rPr>
              <w:t>26/06/23</w:t>
            </w:r>
          </w:p>
        </w:tc>
        <w:tc>
          <w:tcPr>
            <w:tcW w:type="dxa" w:w="1345"/>
            <w:shd w:fill="FFFFFF" w:val="clear"/>
          </w:tcPr>
          <w:p>
            <w:r>
              <w:rPr>
                <w:rFonts w:ascii="Times New Roman" w:hAnsi="Times New Roman" w:eastAsia="Times New Roman"/>
                <w:b w:val="0"/>
                <w:i w:val="0"/>
                <w:color w:val="1C1612"/>
                <w:sz w:val="20"/>
              </w:rPr>
              <w:t>0.00</w:t>
            </w:r>
          </w:p>
        </w:tc>
        <w:tc>
          <w:tcPr>
            <w:tcW w:type="dxa" w:w="1345"/>
            <w:shd w:fill="FFFFFF" w:val="clear"/>
          </w:tcPr>
          <w:p>
            <w:r>
              <w:rPr>
                <w:rFonts w:ascii="Times New Roman" w:hAnsi="Times New Roman" w:eastAsia="Times New Roman"/>
                <w:b w:val="0"/>
                <w:i w:val="0"/>
                <w:color w:val="1C1612"/>
                <w:sz w:val="20"/>
              </w:rPr>
              <w:t>10,000.00</w:t>
            </w:r>
          </w:p>
        </w:tc>
        <w:tc>
          <w:tcPr>
            <w:tcW w:type="dxa" w:w="1345"/>
            <w:shd w:fill="FFFFFF" w:val="clear"/>
          </w:tcPr>
          <w:p>
            <w:r>
              <w:rPr>
                <w:rFonts w:ascii="Times New Roman" w:hAnsi="Times New Roman" w:eastAsia="Times New Roman"/>
                <w:b w:val="0"/>
                <w:i w:val="0"/>
                <w:color w:val="1C1612"/>
                <w:sz w:val="20"/>
              </w:rPr>
              <w:t>76,829.90</w:t>
            </w:r>
          </w:p>
        </w:tc>
      </w:tr>
      <w:tr>
        <w:tc>
          <w:tcPr>
            <w:tcW w:type="dxa" w:w="1345"/>
            <w:shd w:fill="F4EEE4" w:val="clear"/>
          </w:tcPr>
          <w:p>
            <w:r>
              <w:rPr>
                <w:rFonts w:ascii="Times New Roman" w:hAnsi="Times New Roman" w:eastAsia="Times New Roman"/>
                <w:b w:val="0"/>
                <w:i w:val="0"/>
                <w:color w:val="1C1612"/>
                <w:sz w:val="20"/>
              </w:rPr>
              <w:t>13/08/23</w:t>
            </w:r>
          </w:p>
        </w:tc>
        <w:tc>
          <w:tcPr>
            <w:tcW w:type="dxa" w:w="1345"/>
            <w:shd w:fill="F4EEE4" w:val="clear"/>
          </w:tcPr>
          <w:p>
            <w:r>
              <w:rPr>
                <w:rFonts w:ascii="Times New Roman" w:hAnsi="Times New Roman" w:eastAsia="Times New Roman"/>
                <w:b w:val="0"/>
                <w:i w:val="0"/>
                <w:color w:val="1C1612"/>
                <w:sz w:val="20"/>
              </w:rPr>
              <w:t>CHQ RETURN CHGS INCL GST 260623-MIR2422420375241</w:t>
            </w:r>
          </w:p>
        </w:tc>
        <w:tc>
          <w:tcPr>
            <w:tcW w:type="dxa" w:w="1345"/>
            <w:shd w:fill="F4EEE4" w:val="clear"/>
          </w:tcPr>
          <w:p>
            <w:r>
              <w:rPr>
                <w:rFonts w:ascii="Times New Roman" w:hAnsi="Times New Roman" w:eastAsia="Times New Roman"/>
                <w:b w:val="0"/>
                <w:i w:val="0"/>
                <w:color w:val="1C1612"/>
                <w:sz w:val="20"/>
              </w:rPr>
              <w:t>000000000000031</w:t>
            </w:r>
          </w:p>
        </w:tc>
        <w:tc>
          <w:tcPr>
            <w:tcW w:type="dxa" w:w="1345"/>
            <w:shd w:fill="F4EEE4" w:val="clear"/>
          </w:tcPr>
          <w:p>
            <w:r>
              <w:rPr>
                <w:rFonts w:ascii="Times New Roman" w:hAnsi="Times New Roman" w:eastAsia="Times New Roman"/>
                <w:b w:val="0"/>
                <w:i w:val="0"/>
                <w:color w:val="1C1612"/>
                <w:sz w:val="20"/>
              </w:rPr>
              <w:t>13/08/23</w:t>
            </w:r>
          </w:p>
        </w:tc>
        <w:tc>
          <w:tcPr>
            <w:tcW w:type="dxa" w:w="1345"/>
            <w:shd w:fill="F4EEE4" w:val="clear"/>
          </w:tcPr>
          <w:p>
            <w:r>
              <w:rPr>
                <w:rFonts w:ascii="Times New Roman" w:hAnsi="Times New Roman" w:eastAsia="Times New Roman"/>
                <w:b w:val="0"/>
                <w:i w:val="0"/>
                <w:color w:val="1C1612"/>
                <w:sz w:val="20"/>
              </w:rPr>
              <w:t>59.00</w:t>
            </w:r>
          </w:p>
        </w:tc>
        <w:tc>
          <w:tcPr>
            <w:tcW w:type="dxa" w:w="1345"/>
            <w:shd w:fill="F4EEE4" w:val="clear"/>
          </w:tcPr>
          <w:p>
            <w:r>
              <w:rPr>
                <w:rFonts w:ascii="Times New Roman" w:hAnsi="Times New Roman" w:eastAsia="Times New Roman"/>
                <w:b w:val="0"/>
                <w:i w:val="0"/>
                <w:color w:val="1C1612"/>
                <w:sz w:val="20"/>
              </w:rPr>
              <w:t>0.00</w:t>
            </w:r>
          </w:p>
        </w:tc>
        <w:tc>
          <w:tcPr>
            <w:tcW w:type="dxa" w:w="1345"/>
            <w:shd w:fill="F4EEE4" w:val="clear"/>
          </w:tcPr>
          <w:p>
            <w:r>
              <w:rPr>
                <w:rFonts w:ascii="Times New Roman" w:hAnsi="Times New Roman" w:eastAsia="Times New Roman"/>
                <w:b w:val="0"/>
                <w:i w:val="0"/>
                <w:color w:val="1C1612"/>
                <w:sz w:val="20"/>
              </w:rPr>
              <w:t>76,770.90</w:t>
            </w:r>
          </w:p>
        </w:tc>
      </w:tr>
    </w:tbl>
    <w:p>
      <w:r>
        <w:rPr>
          <w:rFonts w:ascii="Times New Roman" w:hAnsi="Times New Roman" w:eastAsia="Times New Roman"/>
          <w:b w:val="0"/>
          <w:i w:val="0"/>
          <w:sz w:val="22"/>
        </w:rPr>
        <w:t>STATEMENT SUMMARY :-</w:t>
      </w:r>
    </w:p>
    <w:p>
      <w:r>
        <w:rPr>
          <w:rFonts w:ascii="Times New Roman" w:hAnsi="Times New Roman" w:eastAsia="Times New Roman"/>
          <w:b w:val="0"/>
          <w:i w:val="0"/>
          <w:sz w:val="22"/>
        </w:rPr>
        <w:t>DINSOO RATA</w:t>
      </w:r>
    </w:p>
    <w:p>
      <w:r>
        <w:rPr>
          <w:rFonts w:ascii="Times New Roman" w:hAnsi="Times New Roman" w:eastAsia="Times New Roman"/>
          <w:b w:val="0"/>
          <w:i w:val="0"/>
          <w:sz w:val="22"/>
        </w:rPr>
        <w:t>NOTARIO</w:t>
      </w:r>
    </w:p>
    <w:p>
      <w:r>
        <w:rPr>
          <w:rFonts w:ascii="Times New Roman" w:hAnsi="Times New Roman" w:eastAsia="Times New Roman"/>
          <w:b w:val="0"/>
          <w:i w:val="0"/>
          <w:sz w:val="22"/>
        </w:rPr>
        <w:t>NSHA ZAIWALLA</w:t>
      </w:r>
    </w:p>
    <w:p>
      <w:r>
        <w:rPr>
          <w:rFonts w:ascii="Times New Roman" w:hAnsi="Times New Roman" w:eastAsia="Times New Roman"/>
          <w:b w:val="0"/>
          <w:i w:val="0"/>
          <w:sz w:val="22"/>
        </w:rPr>
        <w:t>DINSOO RA</w:t>
      </w:r>
    </w:p>
    <w:p>
      <w:r>
        <w:rPr>
          <w:rFonts w:ascii="Times New Roman" w:hAnsi="Times New Roman" w:eastAsia="Times New Roman"/>
          <w:b w:val="0"/>
          <w:i w:val="0"/>
          <w:sz w:val="22"/>
        </w:rPr>
        <w:t>TANSHA ZAIWALLA</w:t>
      </w:r>
    </w:p>
    <w:p>
      <w:r>
        <w:rPr>
          <w:rFonts w:ascii="Times New Roman" w:hAnsi="Times New Roman" w:eastAsia="Times New Roman"/>
          <w:b w:val="0"/>
          <w:i w:val="0"/>
          <w:sz w:val="22"/>
        </w:rPr>
        <w:t>UNION</w:t>
      </w:r>
    </w:p>
    <w:p>
      <w:r>
        <w:rPr>
          <w:rFonts w:ascii="Times New Roman" w:hAnsi="Times New Roman" w:eastAsia="Times New Roman"/>
          <w:b w:val="0"/>
          <w:i w:val="0"/>
          <w:sz w:val="22"/>
        </w:rPr>
        <w:t>OF</w:t>
      </w:r>
    </w:p>
    <w:p>
      <w:r>
        <w:rPr>
          <w:rFonts w:ascii="Times New Roman" w:hAnsi="Times New Roman" w:eastAsia="Times New Roman"/>
          <w:b w:val="0"/>
          <w:i w:val="0"/>
          <w:sz w:val="22"/>
        </w:rPr>
        <w:t>INDIA</w:t>
      </w:r>
    </w:p>
    <w:p>
      <w:r>
        <w:rPr>
          <w:rFonts w:ascii="Times New Roman" w:hAnsi="Times New Roman" w:eastAsia="Times New Roman"/>
          <w:b w:val="0"/>
          <w:i w:val="0"/>
          <w:sz w:val="22"/>
        </w:rPr>
        <w:t>No.128</w:t>
      </w:r>
    </w:p>
    <w:p>
      <w:r>
        <w:rPr>
          <w:rFonts w:ascii="Times New Roman" w:hAnsi="Times New Roman" w:eastAsia="Times New Roman"/>
          <w:b w:val="0"/>
          <w:i w:val="0"/>
          <w:sz w:val="22"/>
        </w:rPr>
        <w:t>CERTIFIED TRUE CO</w:t>
      </w:r>
    </w:p>
    <w:p>
      <w:r>
        <w:rPr>
          <w:rFonts w:ascii="Times New Roman" w:hAnsi="Times New Roman" w:eastAsia="Times New Roman"/>
          <w:b w:val="0"/>
          <w:i w:val="0"/>
          <w:sz w:val="22"/>
        </w:rPr>
        <w:t>OF THE ORIGINAL D</w:t>
      </w:r>
    </w:p>
    <w:p>
      <w:r>
        <w:rPr>
          <w:rFonts w:ascii="Times New Roman" w:hAnsi="Times New Roman" w:eastAsia="Times New Roman"/>
          <w:b w:val="0"/>
          <w:i w:val="0"/>
          <w:sz w:val="22"/>
        </w:rPr>
        <w:t>DINSOO ZAIWALLA</w:t>
      </w:r>
    </w:p>
    <w:p>
      <w:r>
        <w:rPr>
          <w:rFonts w:ascii="Times New Roman" w:hAnsi="Times New Roman" w:eastAsia="Times New Roman"/>
          <w:b w:val="0"/>
          <w:i w:val="0"/>
          <w:sz w:val="22"/>
        </w:rPr>
        <w:t>NOTARY</w:t>
      </w:r>
    </w:p>
    <w:p>
      <w:r>
        <w:rPr>
          <w:rFonts w:ascii="Times New Roman" w:hAnsi="Times New Roman" w:eastAsia="Times New Roman"/>
          <w:b w:val="0"/>
          <w:i w:val="0"/>
          <w:sz w:val="22"/>
        </w:rPr>
        <w:t>UNION OF INDIA</w:t>
      </w:r>
    </w:p>
    <w:p>
      <w:r>
        <w:rPr>
          <w:rFonts w:ascii="Times New Roman" w:hAnsi="Times New Roman" w:eastAsia="Times New Roman"/>
          <w:b w:val="0"/>
          <w:i w:val="0"/>
          <w:sz w:val="22"/>
        </w:rPr>
        <w:t>R.S.No.5382 Dt...13..1</w:t>
      </w:r>
    </w:p>
    <w:p>
      <w:r>
        <w:rPr>
          <w:rFonts w:ascii="Times New Roman" w:hAnsi="Times New Roman" w:eastAsia="Times New Roman"/>
          <w:b w:val="0"/>
          <w:i w:val="0"/>
          <w:sz w:val="22"/>
        </w:rPr>
        <w:t>Dinsoo Zaiwalla</w:t>
      </w:r>
    </w:p>
    <w:p>
      <w:r>
        <w:rPr>
          <w:rFonts w:ascii="Times New Roman" w:hAnsi="Times New Roman" w:eastAsia="Times New Roman"/>
          <w:b w:val="0"/>
          <w:i w:val="0"/>
          <w:sz w:val="22"/>
        </w:rPr>
        <w:t>Zaiwalla &amp; Co.</w:t>
      </w:r>
    </w:p>
    <w:p>
      <w:r>
        <w:rPr>
          <w:rFonts w:ascii="Times New Roman" w:hAnsi="Times New Roman" w:eastAsia="Times New Roman"/>
          <w:b w:val="0"/>
          <w:i w:val="0"/>
          <w:sz w:val="22"/>
        </w:rPr>
        <w:t>Advocates, Solicitors &amp;</w:t>
      </w:r>
    </w:p>
    <w:p>
      <w:r>
        <w:rPr>
          <w:rFonts w:ascii="Times New Roman" w:hAnsi="Times New Roman" w:eastAsia="Times New Roman"/>
          <w:b w:val="0"/>
          <w:i w:val="0"/>
          <w:sz w:val="22"/>
        </w:rPr>
        <w:t>43, Vzer Nariman Road</w:t>
      </w:r>
    </w:p>
    <w:p>
      <w:r>
        <w:rPr>
          <w:rFonts w:ascii="Times New Roman" w:hAnsi="Times New Roman" w:eastAsia="Times New Roman"/>
          <w:b w:val="0"/>
          <w:i w:val="0"/>
          <w:sz w:val="22"/>
        </w:rPr>
        <w:t>Mumbai-400 001. (India)</w:t>
      </w:r>
    </w:p>
    <w:p>
      <w:r>
        <w:rPr>
          <w:rFonts w:ascii="Times New Roman" w:hAnsi="Times New Roman" w:eastAsia="Times New Roman"/>
          <w:b w:val="0"/>
          <w:i w:val="0"/>
          <w:sz w:val="22"/>
        </w:rPr>
        <w:t>08/2022</w:t>
      </w:r>
    </w:p>
    <w:p>
      <w:r>
        <w:rPr>
          <w:rFonts w:ascii="Times New Roman" w:hAnsi="Times New Roman" w:eastAsia="Times New Roman"/>
          <w:b w:val="0"/>
          <w:i w:val="0"/>
          <w:sz w:val="22"/>
        </w:rPr>
        <w:t>Notary</w:t>
      </w:r>
    </w:p>
    <w:p>
      <w:r>
        <w:rPr>
          <w:rFonts w:ascii="Times New Roman" w:hAnsi="Times New Roman" w:eastAsia="Times New Roman"/>
          <w:b w:val="0"/>
          <w:i w:val="0"/>
          <w:sz w:val="22"/>
        </w:rPr>
        <w:t>d, Fort,</w:t>
      </w:r>
    </w:p>
    <w:p>
      <w:r>
        <w:rPr>
          <w:rFonts w:ascii="Times New Roman" w:hAnsi="Times New Roman" w:eastAsia="Times New Roman"/>
          <w:b/>
          <w:i w:val="0"/>
          <w:color w:val="8B2E2E"/>
          <w:sz w:val="26"/>
        </w:rPr>
        <w:t>HDFC BANK LIMITED</w:t>
      </w:r>
    </w:p>
    <w:p>
      <w:r>
        <w:rPr>
          <w:rFonts w:ascii="Times New Roman" w:hAnsi="Times New Roman" w:eastAsia="Times New Roman"/>
          <w:b w:val="0"/>
          <w:i w:val="0"/>
          <w:sz w:val="22"/>
        </w:rPr>
        <w:t>Contents of this statement will be considered correct if no error is reported within 30 days of receipt of statement.The address on this statement is that on record with the Bank as at the day of requesting this statement. State account branch GSTN:30AAACH2702H1ZD</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