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SBI Bank Statement, Pascoal &amp; Albertina Trindade (2013-2017 entries)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SBI Bank Statement, Pascoal &amp; Albertina Trindade (2013-2017 entries)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SBI Bank Statement, Pascoal &amp; Albertina Trindade (2013-2017 entries)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Documents/Pascoal/SBI Bank Statement, Pascoal &amp; Albertina Trindade (2013-2017 entries).pdf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`d56964e5da80325a2e0aabc99fb54abfa112f280ed7a675a080515fa244661a0`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SBI Bank Statement, Pascoal &amp; Albertina Trindade (2013-2017 entries)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1-6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1-6 --&gt;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6-page paper. Open Original scans for page boundaries. Figures are as printed.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सेहमी वापरती जागारी संख्यात देण / सामान्यत: प्रयोग किए जाने वाले संख्यापद्धत / Generally Used Abbreviations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a/c = जाति / जाति / Account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adj = सेहमीबन / सेहमीबन / Adjustment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Ami = टक़न / टक़न / Amount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 = टक़नकरी / टक़नकरी / Arrear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bal = बांची / रेश / Balance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Capa = पुल्कास्करण / पुल्कास्करण / Capitalization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chg/ch = चग़ / चग़ / Charge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chq = चग़ / चग़ / Cheque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clos = सेहमें / सेहमें / Closure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coll = बुझौं / समयभर / Collection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 = अधिक / अधिक / Commission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COR/CORR = पुल्कें / रोमभर / Correction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 = जाति / जाति / Credit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cth = टक़ने / टक़ने / Cash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 = कसा / कसा / Deposit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dft = मुछु / मु��ु / Draft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dish/dish = नक़र / अधिकरों / Dishonour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 = नई / नई / Debit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DoB = जनतात्मक / जनतात्मक / Date of Birth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eft = हेलेस्ट्रिक्स / हेलेस्ट्रिक्स / हेलेस्ट्रिक्स / Inoperative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ins = बिस्तर / बिस्तर / Insurance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int/in = भाषा / भाषा / Interest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Lon/In = कसे / कसे / Loan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min = किन्तैन / किन्तैन / Mlaimum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os = भाषा / भाषा / Outstanding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 &amp; T = तथार ब तथार प / तथार प / Postage &amp; Telegram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Pos = तथार सम्मेलन / तथार सम्मेलन / Point of sale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 = पुल्कें / पुल्कें / Principal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 = सम्मेलन प्रपात / प्रपात / Processing Charge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rd = अधिकरों जनता / अधिकरों जनता / Recurring Deposit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ret/rtn = आठता / आठता / Return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Rnd = पुल्कें / पुल्कें / Round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sb = भाषा ब भाषा ब / Savings Bank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 = बुझौं पुल्कें पुल्कें / बुझौं के लिए लिखता 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Short Credit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SL/So/SORD = पुल्कें पुल्कें / पुल्कें / Standing Instruction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S/D/W/H/o = पुल्कें पुल्कें / पुल्कें / Sसक्षम-ससक्षम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पहुँचि/पहुँचि/ Son/Daughter/Wife/Husband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tr/tri/xfer = अधिकरों अधिकरों / अधिकरों / Transfer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TT = तर-अधिकरों / तर-अधिकरों / Telegraphic Transfer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txn = अधिकरों अधिकरों / अधिकरों / Transaction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Wdl = अधिकरों अधिकरों / अधिकरों / Withdrawal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+MOD bal = पुल्कें पुल्कें (इ.स.) + ससक्षम-ससक्षम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बक्षण (इ.स.) + ससक्षम-ससक्षम / Total Balance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(SB + linked MOD a/c.)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धारतीय सेत्र वेक्स • धारतीय सेत्र वेक्स • State Bank of India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Savings Bank Account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CIF No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No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Customer Name: TRINDADE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&amp; ALBERTINA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S/D/W/H/o:AGOSTINHO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Address:VILLA PASTINA.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 NIO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Phone:2453379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Email:pascoaltrindade@rediffmail.com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D!O.B. (If Minor):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MOP.:EITHER OR SURVIVOR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Nom. Reg. No.: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Toll Price Help Line - 1800 112211 / 1800425 3800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 (GOA)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CAMPUS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Phone:2452868,3588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Email:sbi.03566@sbi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Branch Code:3566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Issue:30/05/2017 4181125 3566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IFSC:SBIN0003566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MICR:403002004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CONTINUATION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Branch Manag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2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6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69"/>
        <w:gridCol w:w="1569"/>
        <w:gridCol w:w="1569"/>
        <w:gridCol w:w="1569"/>
        <w:gridCol w:w="1569"/>
        <w:gridCol w:w="1569"/>
      </w:tblGrid>
      <w:tr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PARTICULARS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CHEQUE NO.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DEBIT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CREDIT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BAL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Brought Forward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2325449.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1629.63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2330079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Brought Forward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102547.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21.03.17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00000000SBIDIV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11675131- 018SBIDIV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4629.63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2330079.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21.03.17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00000000SBIDIV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10720437- 018SBIDIV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2982.45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2333061.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21.03.17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00000000SBIDIV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10720438- 018SBIDIV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2982.45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2336044.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21.03.17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00000000SBIDIV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12321259- 018SBIDIV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3059.66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2339103.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21.03.17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00000000SBIDIV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12321257- 018SBIDIV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3059.66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2342163.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21.03.17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00000000SBIDIV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12953772- 018SBIDIV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3443.33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2345606.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24.03.17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 PPE11199806205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206547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2195606.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24.03.17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 PPF11199806205 TRANSFER TO 011199806205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206547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150000.00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2195606.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24.03.17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 PPF11199806216 TRANSFER TO 011199806216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206546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2045606.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25.03.17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CREDIT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20416.00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2066022.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28.03.17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HDF 0000000000000000000000000ByClea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2091022.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TRANSFER TO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098324035664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03.04.17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NEFT*HDFC0000240*4441U17093154010*LIC OF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2090321.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03.04.17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NEFT*HDFC0000240*4441U17093154009*LIC OF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2090768.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03.04.17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NEFT*HDFC0000240*4441U17093154009*LIC OF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2890768.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HDF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0000000000000000000000000000ByClea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693925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1689.49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2892458.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HDF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0000000000000000000000000000ByClea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693926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1855.93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2893514.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13.04.17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HDF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0000000000000000000000000000ByClea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2548750.00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4642264.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15.04.17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UTR NO: SBINR52017041500010389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206549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2500057.50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2142206.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MURLIDHAR SADARANGAMI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01.05.17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NEFT*HDFC0000240*N121170284568179*LIC OF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2142655.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01.05.17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NEFT*HDFC0000240*N121170284563577*LIC OF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2143102.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01.05.17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NEFT*HDFC0000240*N121170284563577*LIC OF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2143102.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04.05.17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FR PASCOAL TRINDADE TO RIVA TRINDAD TRANSFER TO 030006304498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206550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325000.00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1818102.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08.05.17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OWN CHQ XFER OP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15782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300000.00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2118102.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11.05.17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'TJS 0000000000000000000000000ByClea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8206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600000.00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2718102.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22.05.17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WITHDRAWAL TRANSFER BY CHEQUE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206551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185800.00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2532302.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Carried Forward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2532302.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PARTICULARS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CHEQUE NO.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DEBIT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CREDIT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Brought Forward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TRANSFER FROM 399437105212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01.07.17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NEFT*HDFC0000240*M182170322068655*LIC OF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01.07.17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NEFT*HDFC0000240*M182170322069434*LIC OF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01.08.17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NEFT*HDFC0000240*M2113170340388139*LIC OF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01.08.17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NEFT*HDFC0000240*M2113170340388140*LIC OF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01.09.17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NEFT*HDFC0000240*M224170359625157*LIC OF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01.09.17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NEFT*HDFC0000240*M224170359623195*LIC OF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185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04.09.17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OWN CHQ XPER DF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815421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2000000.00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07.09.17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RTOS UTR NO: HDFCRK2017090753205620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5000000.00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PVN AS8OCIATES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07.09.17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RTOS UTR NO: SBINRK2017090700051935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206556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7000059.00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LOOKKAR DEVELOPERS PVT LTD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19.09.17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XRS - 0006400000000000000000000000ByClec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2882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172.00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25.09.17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INTEREST CREDIT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17579.00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29.09.17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RTOS UTR NO: SBINRK2017092900003773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206557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1300059.00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MULTIDIAL TRADEMENT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05.10.17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NEFT*HDFC0000240*M276170378191412*LIC OF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05.10.17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NEFT*HDFC0000240*M276170378191413*LIC OF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03.10.17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HDF - 0000000000000000000000000000ByClec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1300000.00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21.10.17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TRP VR EASCIAL TRIENDE TO RIVA TXINDAD TRANSFER TO 030F11056965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206558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19632.00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01.11.17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NEFT*HDFC0000240*M305170399857768*LIC OF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01.11.17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NEFT*HDFC0000240*M305170399871599*LIC OF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447.00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27.11.17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HDF - 0000000000000000000000000000ByClec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1000000.00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URCI BAL: 0.00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Clr Ba!: 285505.91 Clr BOD EXL: 0.00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28550</w:t>
            </w:r>
          </w:p>
        </w:tc>
      </w:tr>
    </w:tbl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2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8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हनो वापरली जागारी संख्यास करे / सामान्यतत : प्रयोग किए जाने वाते संख्येपाद्र/ Generally Used Abbreviations 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a/c = সাহেব / আতা/Account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eft = বুদ্ধিকুলিক, নিরি মনুষের/ ইউসেটানিক নিরি মনুষের/ Electronic fund transfer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S/D/W/H/o = মনুষের-বুদ্ধিকুলিক-জাতীয়-পরিট/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adj = সমাজকার্য/সমাজকার্য/Adjustment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lnop = সমাজকার্য/সমাজকার্য/Inoperative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Son/Daughter/Wife/Husband of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Amt = সাহেব/গাঁচ/Amount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ins = সাহেব/গাঁচ/Insurance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tr/trf/xfer = সাহেব/জাতীয়/Transfer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Ar = পদককার্য/সমাজকার্য/Parrear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int/in = সাহেব/সমাজকার্য/Interest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TT = সাহেব/সমাজকার্য/নাতা/Telegraphic Transfer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bal = সাহেব/শোধ/Balance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Lon/in = সাহেব/শোধ/Loan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txn = সাহেব/শোধ/Transaction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Capn = বুদ্ধিকুলিক/পুদ্ধিকুলিক/Capitalization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 = বুদ্ধিকুলিক/পুদ্ধিকুলিক/Minimum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Wdl = সাহেব/জাতীয়/Withdrawal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chg/ch = শোধ/সমাজ/Charge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os = সাহেব/সমাজ/Outstanding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+MOD bal = যুক্ত সাহেব (ব.এ.+সাহেব সাহেব) /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chq = শোধ/সমাজ/Cheque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 &amp;amp; T = যুক্ত সাহেব/সমাজ/ফেসের যুক্ত সেটিজম/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যুক্ত সাহেব(ব.এ.+সাহেব সাহেব) /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clos = শোধ/সমাজ/Closure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Postage &amp;amp; Telegram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 Balance (SB + linked MOD a/c.)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coll = বুদ্ধিকুলিক/যাতাহলম/Collection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Pos = বুদ্ধিকুলিক/যাতাহলম/Point of sale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comm = সাহেব/জাতীয়/Commission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 = বুদ্ধিকুলিক/যাতাহলম/Principal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COR/CORR = বুদ্ধিকুলিক/যাতাহলম/Correction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proc = সাহেব/যাতাহলম/যাতাহলম/Processing Charge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CR = সাহেব/জাতীয়/Credit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rd = সাহেব/জাতীয়/যাতাহলম/Recurring Deposit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csh = শোধ/বেক্স/Cash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ret/rtn = যতাহলম/যাতাহলম/Return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dep = সাহেব/জাতীয়/Deposit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Rnd = বুদ্ধিকুলিক/যাতাহলম/Round of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dft = সাহেব/জাতীয়/Draft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sb = যতাহলম/বইসেট/ Savings Bank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dish/dsh = যতাহলম/অবিভিন্ন/Dishonour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SC = বুদ্ধিকুলিক/যাতাহলম/বুদ্ধিকুলিক/Short credit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DR = যতাহলম/Debit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SI/So/SORD = যতাহলম/বুদ্ধিকুলিক/যাতাহলম/অবিভিন্ন/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DoB = যতাহলম/অবিভিন্ন/Date of Birth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Standing Instruction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भारतीय स्टेंट वेक • भारतीय स्टेंट वेक • State Bank of 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Bena Pedia Br. (G0A)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 r. Coda No. 3586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Savings Bunk Account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CIF No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No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Customer Name: TRINDA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&amp; ALBE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5107/11/6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Address: V LLA PASTINA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120 910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Phone: 2453379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Email: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D. E. (11 Minor):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WOM.:EITHER OR SURVIV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Toll Free Help Line - 1800 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RTINA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2211 / 1800425 3800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 (GOA)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N10 CAMPUS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Phone:2452868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Email:sbi.0356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Branch Code:32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Issue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13/04/2013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IFSC:SBIN0003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3588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6@sbi.co.in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13/04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6170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मुक्ता परद्धमक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भागीय परद्धमक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Branch Manage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CONTINUATION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Reasonable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41212013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2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9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69"/>
        <w:gridCol w:w="1569"/>
        <w:gridCol w:w="1569"/>
        <w:gridCol w:w="1569"/>
        <w:gridCol w:w="1569"/>
        <w:gridCol w:w="1569"/>
      </w:tblGrid>
      <w:tr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PARTICULARS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CHEQUE NO.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DEBIT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CREDIT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BALANCE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Brought Forward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1092133.54Cr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01.02.13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 HDFC 130128587644LIC OF INDIA 395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1092582.54Cr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01.02.13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 HDFC 130128587636LIC OF INDIA 395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1092031.54Cr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01.02.13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 HDFC 130128587635LIC OF INDIA 395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1093480.54Cr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12.02.13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HBF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674204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15972.00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1109452.54Cr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16.02.13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COB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837627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12757.00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112200.54Cr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27.02.13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CHLN D 625 DT 27/02 TOWN &amp;amp; COUNTRY FL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800527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908100.00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214109.54Cr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TD 011199791989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01.03.13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 HDFC 130227896911LIC OF INDIA 395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214558.54Cr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05.03.13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JEINED TRINDADE PASCOAL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800528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134360.00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80198.54Cr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TD 011199791468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05.03.13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MAP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87116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400000.00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480198.54Cr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05.03.13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COB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837655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12757.00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492955.54Cr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800529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254000.00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238855.54Cr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TD 011199791468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HDF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674205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15972.00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254927.54Cr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13.03.13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OBC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455717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304927.54Cr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22.03.13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CIT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800530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1735.00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303192.54Cr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22.03.13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NDBH13081890836 WURLIDHAR S SADARA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500000.00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803192.54Cr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28.03.13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JEINED TRINDADE PASCOAL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800531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50470.00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752722.54Cr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TD 011199791468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29.03.13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ALBERINA TRINIDADE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800532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50470.00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702252.54Cr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TD 011199791468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REC LSFRA INT UPNECSR310313052939 NECS02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1640.00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703692.54Cr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REC LSFRA INT UPNECSR310313052988 NECS02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1640.00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705532.54Cr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LOCKER RENT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750.00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704782.54Cr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TD 098324035664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 HDFC 130226587671LIC OF INDIA 395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705231.54Cr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EBINH13092382679 PEAVAR TRADE INVES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800536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506031.00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205209.54Cr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Carried Forward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205200.54Cr</w:t>
            </w:r>
          </w:p>
        </w:tc>
      </w:tr>
    </w:tbl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3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69"/>
        <w:gridCol w:w="1569"/>
        <w:gridCol w:w="1569"/>
        <w:gridCol w:w="1569"/>
        <w:gridCol w:w="1569"/>
        <w:gridCol w:w="1569"/>
      </w:tblGrid>
      <w:tr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PARTICULARS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CHEQUE NO.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DEBIT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CREDIT</w:t>
            </w:r>
          </w:p>
        </w:tc>
        <w:tc>
          <w:tcPr>
            <w:tcW w:type="dxa" w:w="1569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BALANCE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Brought Forward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223107.94Cr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RTGSR SB1NH13092382679 PRAVAR T R08 ACCO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500000.00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705200.54Cr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03.04.13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INDBH13093860584 MURLIDHAR S SADARA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1800000.00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2505200.54Cr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P13041430347SB1DIV-10720438-Tr For DCR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2609.64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2505200.18Cr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FNW CASH MANAGEMENT PRODUC P130414303551DIV-11720437-Tr For DCR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2609.64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2510419.82Cr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FNW CASH MANAGEMENT PRODUC P13041490566SB1DIV-11675131-Tr For DCR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4050.92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2514470.74Cr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FNW CASH MANAGEMENT PRODUC P13041490567SB1DIV-11674135-Tr For DCR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4050.92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2513521.66Cr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FNW CASH MANAGEMENT PRODUC P13041490567SB1DIV-11674135-Tr For DCR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4050.92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2513521.66Cr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FNW CASH MANAGEMENT PRODUC P13041490567SB1DIV-11674135-Tr For DCR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2677.21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2521198.87Cr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FNW CASH MANAGEMENT PRODUC P13041490567SB1DIV-12953772-Tr For DCR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2677.21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2523378.04Cr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FNW CASH MANAGEMENT PRODUC RTGS SB1NH13094337344 PRAVAR TRADE INVE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800538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500031.00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2023845.08Cr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SB1NH1309434934 PRAVAR TRADE INVE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800537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1800056.00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223789.08Cr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P13041425720SB1DIV-12953772-Tr For DCR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3012.91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226801.99Cr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TRF FNW CASH MANAGEMENT PRODUC CIT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800535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3434.00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223367.99Cr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INDBH13105735839 MURLIDHAR S SADARA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750000.00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973367.99Cr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SB1NH1306320475 PRAVAR TRADE INVE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800539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250031.00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223336.99Cr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19.04.13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STATMENT CHARGES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150.00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223386.99Cr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30.04.13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INDBH1310685126 MURLIDHAR S SADARA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250000.00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473186.99Cr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11.05.13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NEFT NDFC 130425527540L0 OF INDIA 395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449.00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473635.99Cr</w:t>
            </w:r>
          </w:p>
        </w:tc>
      </w:tr>
      <w:tr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14.05.13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RTGS SB1NH1312430317 PRAVAR TRADE INVE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800541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250031.00</w:t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223604.99Cr</w:t>
            </w:r>
          </w:p>
        </w:tc>
      </w:tr>
      <w:tr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14.05.13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CIT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800542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1486.00</w:t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569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222118.99Cr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