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Section 16 Application (R2) dt 14.03.26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Section 16 Application (R2) dt 14.03.26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Section 16 Application (R2) dt 14.03.26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pleading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18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Section 16/Section 16 Application (R2) dt 14.03.26.pdf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`07160cc0d28a6e3f48a38318b0246feb7f3b4549daf7e4c902ce7bb1d61fa32c`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Section 16 Application (R2) dt 14.03.26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1-18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1-18 --&gt;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ARBITRAL TRIBUNAL COMPRISING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SOLE ARBITRATOR SENIOR ADV. N.N.P.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SARDESAI AT PANAJI-GOA.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SIIAII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V/s.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&amp; 3 Ors.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OVT OF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Jons clasp.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CV2020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$1200. 32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UNDER SECTION 16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CONCILIATION ACT, 1996.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MAY IT PLEASE THIS HON'BLE TRIBUNAL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1959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Respondent No. 2 herein states and submits as below: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Vide Order dated 07.08.2024, passed in Application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Appointment of Arbitrator No. 13/2024, this Arbitral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Tribunal was appointed to decide the dispute between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parties which arises out of the Agreement styled as Articles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Association, purportedly entered between Mr.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Trindade, the Claimant and the Respondent No. 4 herein.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its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Pursuant to the Order dated 07.08.2024 passed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for Appointment of Arbitrator No. 13/20124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constitution of the present Arbitral Tribunal, the 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herein filed his Statement of Claim seeking. amongst others.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following reliefs: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a. This Tribunal be pleased to pass a judgment, 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decree directing Respondent Nos. 1 to 3 to pay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Claimant the sum of Rs. 20,00,00,000/- towards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losses incurred by the Claimant;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b. This Hon'ble Tribunal be pleased to pass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judgment, order and decree appointing a Valuer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decided by this Tribunal to determine the value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said property and assess the losses incurred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Claimant;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c. This Hon'ble Tribunal be pleased to pass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judgment, order and decree appointing a Court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Commissioner to partition the property by metes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GO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bounds in terms of the agreed ratios found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AOA and thereafter deduct the losses incurred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Claimant from the capital account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Nos. 1 to 3 and reduce the same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accordingly and also adjust the profiloss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 commensurately;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d. This Hon'ble Tribunal be pleased to pass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judgment, order and decree directing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Nos. 1 to 3 to pay the Claimant the sum of 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1,00,00,00,000/- towards damages, loss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opportunity to do business, loss of reputation, loss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mental peace and harassment, and towards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future losses to be incurred by the Claimant.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This Respondent has filed the Statement of Defense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raised questions qua jurisdiction and/or arbitrability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disputes raised in the claim and in no manner waives 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right to assail the arbitrability of the dispute or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jurisdiction of this Tribunal.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The Respondent made carnest efforts to resolve the dispute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after filing the Statement of Defense, which did not fructify.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in such circumstances, the Respondent has moved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present application at the earliest opportunity.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The Respondent has taken out the present application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order to seek rejection of the claims raised by the 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the grounds stated herein below. Essentially, the claims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raised by the Claimant are non-arbitrable in nature and 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hit by the existing substantive law.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The edifice of the claims raised by the Claimant is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purported vesting of entitlements, rights and title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subject properties onto the Articles of Association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01.04.2013, and the purported claim that the subject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property ceased to be the personal property of Late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!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 in the face of the registered instruments which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operate in rem.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DIA)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Facer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 has arrayed the present Respondent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✓ Present arbitral proceedings as she is one of the legal heirs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OUT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Late Pascoal Trindade. However, Late Pascoal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this Respondent were married under the regime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communion of assets. The Respondent, being a moiety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holder, was co-owner in the subject property during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lifetime of Late Pascoal Trindade. The rights, entitlement,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title, interest and/or possession of this Respondent were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never the subject matter of the Articles of Association, nor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were they contemplated therein. Hence, the dispute qua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rights, entitlement, title. interest and/or possession as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moiety holder/co-owner cannot constitute the subject matter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this arbitration.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 The Respondent herein was neither a party to the Articles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nor was she in any manner bound by such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Articles sought to be enforced. Apart from the fact that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Articles of Association are neither registered nor stamped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accordance with law, they consequently cannot create.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extinguish and/or encumber the exclusive title of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 mere reading of the material relied upon by the 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itself would demonstrate that the Articles of Association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particularly the clauses qua entitlement. vesting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cessation of rights are neither enforceable against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nor binding upon her, particularly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background of the existing law governing her ownership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rights, entitlements, title and interest by virtue of the law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communion of assets.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10. Additionally, the Articles of Association dated 01.04.2013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 not convey, transfer or divest any rights, ownership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entitlement in the subject property to the Claimant or any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other person.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7 of 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Y</w:t>
      </w:r>
    </w:p>
    <w:p>
      <w:r>
        <w:rPr>
          <w:rFonts w:ascii="Times New Roman" w:hAnsi="Times New Roman" w:eastAsia="Times New Roman"/>
          <w:b w:val="0"/>
          <w:i w:val="0"/>
          <w:sz w:val="22"/>
        </w:rPr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 Consequently, in the absence of any crystallized rights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favour of the Claimant and particularly in the background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fact that the Claimant seeks to claim/enforce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purported rights of ownership, vesting and entitlement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face of registered instruments, the present dispute is clearly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non-arbitrable.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12. Evidently, the Claimant has in no manner assailed,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challenged and/or sought any declaration qua the validity.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efficacy and/or title by which the Respondent has acquired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rights, title or interest in the subject properties.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absence of any contemporaneous challenge to the rights,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entitlement and title of the Respondent as a moiety holder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owner of the subject property,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claims/proceedings are clearly not within the scope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arbitral proceedings and are liable to be rejected.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8 of 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 Without prejudice to the contention raised above, essentially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Claimant is claiming relief in rem in the garb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enforcement of the Articles of Association, rendering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present dispute non-arbitrable and vulnerable to rejection.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14. The Respondent reiterates that her independent entitlements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title over the subject property cannot be adjudicated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upon by a private arbitral tribunal. particularly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background of the fact that the reliefs being considered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proceedings shall have effect in rem.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GOYT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15. The Claimant is obviously conscious of the pendency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Special Civil Suit No. 52/2013/A pending before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Hon'ble Civil Judge, Senior Division at Panaji-Goa and has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fact relied on copies of the documents from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proceedings. It is therefore deemed that the Claimant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conscious of the observations made in Order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13.10.2022 passed in Special Civil Suit No. 52/2013/A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which reads thus: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9 of 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"S. In my opinion, said Articles of Association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does not create any right, title in favour of the sald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based on the said document. In case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there was such intention between the parties, then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same ought to have been crystallized by entering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into an agreement. Therefore, no right or title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crystallized in favour of the Association. Apart from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above, there is enormous and inordinate delay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preferring the present application i.e. nearly after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 decade, for which no explanation has been given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application."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 copy of the Order dated 13.10.2022 passed in Special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Civil Suit No. 52/2013/A is annexed herewith and is marked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 ANNEXURE A-I.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16. Considering the material on record, particularly the claims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raised by the Claimant, the present dispute is not capable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being decided by means of arbitration.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A₂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10 of 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17. The present application has been made at the carliest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opportunity and without any delay.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18. No prejudice shall be caused to any person or party in case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present application is taken and decided by the Tribunal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 the present stage of the proceedings.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19. The Respondent shall suffer grave and irreparable loss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event the present application is not considered and/or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allowed in terms of law.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20. The Respondent shall suffer prejudice if the present.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is disallowed.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21. Without prejudice, this Respondent states that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is filed without prejudice to any and all other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grounds available to this Respondent in the facts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circumstances of the present case and under the relevant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provisions of the laws qua maintainability and arbitrability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 OF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11 of 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2-Gen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Exp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dispute. The Respondent states that filing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present application shall not preclude this Respondent from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raising such other and further grounds available to her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law.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view of the above, the claims filed by the Claimant are liable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 rejected.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 14.03.2026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Panaji,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कि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No.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12 of 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AFFIDAVIT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MRS. ALBERTINA TRINDADE, wife of Mr.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Trindade, about 87 years in age, senior citizen, resident of 494,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Paula, Jetty, Panaji, North Goa, Goa, 403001,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No. 2 herein, do hereby on solemn affirmation state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submit as follows: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I say that I have filed the above Application under Section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16 of the Arbitration and Conciliation Act, 1996 before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Hon'ble Tribunal.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I say that the contents of the above Application at paragraph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nos. 1pt, 2pt, 3pt, 4, 5pt, 6pl, 7pt, 8pt. 9pt, 10pt. 11pt. 12pt.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13pt. 14pt, 15pt, 16pt, 17, 18pl. 19pt. 20pt and 21pt are true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correct to my personal knowledge and belief and/or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based on information derived from the records and/or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inferences.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I say that the contents of the above Application at paragraph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nos. 1pt, 2pt. 3pt. 5pt. 6pt, 7pt. 8pt., 9pt, 10pt. 11pt. 12pt.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13 of 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כן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การส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13pt. 14pt, 15pt. 16pt. 18pt, 19pt, 20pt and 21pt are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nature of legal submissions which I believe to be true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correct.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الله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GO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I say that the contents of the present Affidavit at paragraph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nos. 1, 2 and 3 above are true and correct to my personal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knowledge and belief.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Solemnly affirmed at Panaji, Goa,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this 14th day of March, 2026.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DEPONENT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of Exp.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73209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 OF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MY AFFIRMED AND VERIFIED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WHOM I KNOW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His. nibuting Trindad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TOMENE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 0650 4435, 4387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SERIAL NO SOS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13/04/2020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13/03/2026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SANDESH S. VOLVOIKAR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ADOCATE&amp;NOTARY AT TISWADI TALUKA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 PANAS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 OF GOA (INDIA)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14 of 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Annexure A-1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Order reserved on 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Order pronounced on: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07.10.2022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13.10.2022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CNR NO: GANG020025402013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Special Civil Suit No. 52/2013/A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(BELOW EXHIBIT D-170)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(Delivered on this 13 day of the month of October of the year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2022)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Heard Ld. Advocate P. Rao for the defendant no. 20.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plaintiff has given no objection to the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application. The defendant desires to implead M/s PVM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SCS No. 52/2013/A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15 of 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Associates as a party in the present suit. It is contended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defendant no.20 that vide Articles of Association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01.04.2013, the suit property was transferred by defendant no.1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above mentioned Association of Persons and thus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is necessary party to the present suit. The defendant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no.20 has relied on the copy of the Articles of Association.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 have perused the copy of the Articles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relied by the defendant no.20. it is a document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executed before the Notary Public. It is not registered before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authoritics.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Basically, said document was executed by the parties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 the object of developing the properties mentioned therein. 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also specifies the shares of the respective parties. It is further seen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that the share of the defendant no.1 was decided based on 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contribution by way of providing the properties for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development. The other two parties had contributed in terms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money.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يلا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my opinion, said Articles of Association does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create any right, title in favour of the said Association based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said document. In case there was such intention between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SCS No. 52/2013/A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16 of 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parties, then same ought to have been crystallized by entering into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 agreement. Therefore, no right or title is crystallized in favour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Association. Apart from the above, there is enormous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inordinate delay in preferring the present application i.e. nearly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after a decade, for which no explanation has been given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 it as it may, we must not lose the sight of the fact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that the plaintiff is a dominus-litus and therefore, if at all any such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has been filed, the same should have been preferred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the plaintiff. It is further to be appreciated that the members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said Article of Association have not approached this Court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on the contrary, the defendant no. 20 desires to implead them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without showing any justification for doing the same.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It appears from the conduct of the parties that they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wish to protract the present proceedings by resorting to filing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unmeritorious applications, till the Government accords them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permission to settle the matter. Flence, the cost has to be imposed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the defendant no 20.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SCS No. 52/2013/A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17 of 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17.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following: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backdrop of the above discussion, 1 pass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application is dismissed with cost of Rs. 2,000/-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be paid to the District Legal Services Authority as condition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precedent.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Panaji.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Dated:13/10/2022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Mp/-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SCS No. 52/2013/A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(Ram Subrai Prabhu Dessai)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Senior Civil Judge, 'A' Court.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Panaji.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☞ " " " " " " " " 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18 of 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Final Sulw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10/4/36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HON'BLE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SR. ADV.NITINAN P. SARDESSA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VIKARM SILATE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 PANAJI-GOA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Ryply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5-16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Vervus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RATRINDADE &amp; ORE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Respondrats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REPLY TO APPLICATION UNDER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SECTION 16 OF THE ARBITRATION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CONCILLATION ACT. 1924 DLED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RESPONDENTAD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MAY BY PLEASE THIS BONBLE TRIBUNAL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Clanul dove od mat humbly begs to state and bed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under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